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4D34" w:rsidRDefault="00304D34" w:rsidP="00304D34">
      <w:pPr>
        <w:widowControl w:val="0"/>
        <w:autoSpaceDE w:val="0"/>
        <w:autoSpaceDN w:val="0"/>
        <w:rPr>
          <w:rFonts w:eastAsia="Cambria" w:hAnsi="Cambria" w:cs="Cambria"/>
          <w:sz w:val="20"/>
          <w:szCs w:val="22"/>
        </w:rPr>
      </w:pPr>
    </w:p>
    <w:p w:rsidR="00304D34" w:rsidRDefault="00A3110F" w:rsidP="00304D34">
      <w:pPr>
        <w:widowControl w:val="0"/>
        <w:autoSpaceDE w:val="0"/>
        <w:autoSpaceDN w:val="0"/>
        <w:rPr>
          <w:rFonts w:eastAsia="Cambria" w:hAnsi="Cambria" w:cs="Cambria"/>
          <w:sz w:val="20"/>
          <w:szCs w:val="22"/>
        </w:rPr>
      </w:pPr>
      <w:r>
        <w:rPr>
          <w:noProof/>
          <w:lang w:val="en-IN" w:eastAsia="en-IN"/>
        </w:rPr>
        <w:drawing>
          <wp:anchor distT="0" distB="0" distL="114300" distR="114300" simplePos="0" relativeHeight="251658240" behindDoc="1" locked="0" layoutInCell="1" allowOverlap="1">
            <wp:simplePos x="0" y="0"/>
            <wp:positionH relativeFrom="column">
              <wp:posOffset>476250</wp:posOffset>
            </wp:positionH>
            <wp:positionV relativeFrom="paragraph">
              <wp:posOffset>24765</wp:posOffset>
            </wp:positionV>
            <wp:extent cx="4924425" cy="454660"/>
            <wp:effectExtent l="0" t="0" r="9525"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334844" name="Picture 8"/>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4924425" cy="4546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04D34" w:rsidRDefault="00304D34" w:rsidP="00304D34">
      <w:pPr>
        <w:widowControl w:val="0"/>
        <w:autoSpaceDE w:val="0"/>
        <w:autoSpaceDN w:val="0"/>
        <w:rPr>
          <w:rFonts w:eastAsia="Cambria" w:hAnsi="Cambria" w:cs="Cambria"/>
          <w:sz w:val="20"/>
          <w:szCs w:val="22"/>
        </w:rPr>
      </w:pPr>
    </w:p>
    <w:p w:rsidR="00304D34" w:rsidRDefault="00304D34" w:rsidP="00304D34">
      <w:pPr>
        <w:widowControl w:val="0"/>
        <w:autoSpaceDE w:val="0"/>
        <w:autoSpaceDN w:val="0"/>
        <w:rPr>
          <w:rFonts w:eastAsia="Cambria" w:hAnsi="Cambria" w:cs="Cambria"/>
          <w:sz w:val="20"/>
          <w:szCs w:val="22"/>
        </w:rPr>
      </w:pPr>
    </w:p>
    <w:p w:rsidR="00304D34" w:rsidRPr="0084520C" w:rsidRDefault="00A3110F" w:rsidP="00304D34">
      <w:pPr>
        <w:autoSpaceDE w:val="0"/>
        <w:autoSpaceDN w:val="0"/>
        <w:adjustRightInd w:val="0"/>
        <w:jc w:val="center"/>
        <w:rPr>
          <w:b/>
          <w:sz w:val="32"/>
          <w:szCs w:val="32"/>
        </w:rPr>
      </w:pPr>
      <w:r w:rsidRPr="0084520C">
        <w:rPr>
          <w:b/>
          <w:sz w:val="32"/>
          <w:szCs w:val="32"/>
        </w:rPr>
        <w:t>ODISHA POWER TRANSMISSION CORPORATION LIMITED</w:t>
      </w:r>
    </w:p>
    <w:p w:rsidR="00304D34" w:rsidRPr="0084520C" w:rsidRDefault="00A3110F" w:rsidP="00304D34">
      <w:pPr>
        <w:autoSpaceDE w:val="0"/>
        <w:autoSpaceDN w:val="0"/>
        <w:adjustRightInd w:val="0"/>
        <w:jc w:val="center"/>
        <w:rPr>
          <w:sz w:val="32"/>
          <w:szCs w:val="32"/>
        </w:rPr>
      </w:pPr>
      <w:r w:rsidRPr="0084520C">
        <w:rPr>
          <w:sz w:val="32"/>
          <w:szCs w:val="32"/>
        </w:rPr>
        <w:t xml:space="preserve">(A Govt. Of Odisha </w:t>
      </w:r>
      <w:r w:rsidRPr="0084520C">
        <w:rPr>
          <w:sz w:val="32"/>
          <w:szCs w:val="32"/>
        </w:rPr>
        <w:t>Undertaking)</w:t>
      </w:r>
    </w:p>
    <w:p w:rsidR="00304D34" w:rsidRPr="0084520C" w:rsidRDefault="00A3110F" w:rsidP="00304D34">
      <w:pPr>
        <w:widowControl w:val="0"/>
        <w:autoSpaceDE w:val="0"/>
        <w:autoSpaceDN w:val="0"/>
        <w:spacing w:before="10"/>
        <w:jc w:val="center"/>
        <w:rPr>
          <w:rFonts w:eastAsia="Cambria" w:hAnsi="Cambria" w:cs="Cambria"/>
          <w:sz w:val="27"/>
          <w:szCs w:val="22"/>
        </w:rPr>
      </w:pPr>
      <w:r w:rsidRPr="0084520C">
        <w:rPr>
          <w:rFonts w:ascii="Cambria" w:eastAsia="Cambria" w:hAnsi="Cambria" w:cs="Cambria"/>
          <w:sz w:val="32"/>
          <w:szCs w:val="32"/>
        </w:rPr>
        <w:t xml:space="preserve">Regd. Office, </w:t>
      </w:r>
      <w:r w:rsidR="00CD6DE8">
        <w:rPr>
          <w:rFonts w:ascii="Cambria" w:eastAsia="Cambria" w:hAnsi="Cambria" w:cs="Cambria"/>
          <w:sz w:val="32"/>
          <w:szCs w:val="32"/>
        </w:rPr>
        <w:t xml:space="preserve">Tech Tower, </w:t>
      </w:r>
      <w:proofErr w:type="spellStart"/>
      <w:r w:rsidR="00CD6DE8">
        <w:rPr>
          <w:rFonts w:ascii="Cambria" w:eastAsia="Cambria" w:hAnsi="Cambria" w:cs="Cambria"/>
          <w:sz w:val="32"/>
          <w:szCs w:val="32"/>
        </w:rPr>
        <w:t>Janpath</w:t>
      </w:r>
      <w:proofErr w:type="spellEnd"/>
      <w:r w:rsidR="00CD6DE8">
        <w:rPr>
          <w:rFonts w:ascii="Cambria" w:eastAsia="Cambria" w:hAnsi="Cambria" w:cs="Cambria"/>
          <w:sz w:val="32"/>
          <w:szCs w:val="32"/>
        </w:rPr>
        <w:t>, Bhubaneswar -751007</w:t>
      </w:r>
    </w:p>
    <w:p w:rsidR="00304D34" w:rsidRPr="0084520C" w:rsidRDefault="00A3110F" w:rsidP="00304D34">
      <w:pPr>
        <w:spacing w:line="276" w:lineRule="auto"/>
        <w:jc w:val="center"/>
        <w:rPr>
          <w:rFonts w:ascii="Arial" w:eastAsia="Calibri" w:hAnsi="Arial" w:cs="Arial"/>
          <w:sz w:val="20"/>
          <w:szCs w:val="20"/>
          <w:lang w:val="en-IN" w:eastAsia="en-IN"/>
        </w:rPr>
      </w:pPr>
      <w:r w:rsidRPr="0084520C">
        <w:rPr>
          <w:rFonts w:ascii="Arial" w:eastAsia="Calibri" w:hAnsi="Arial" w:cs="Arial"/>
          <w:sz w:val="20"/>
          <w:szCs w:val="20"/>
          <w:lang w:val="en-IN" w:eastAsia="en-IN"/>
        </w:rPr>
        <w:t xml:space="preserve">Telephone: (0674) 2540051 (EPABX), Website: </w:t>
      </w:r>
      <w:hyperlink r:id="rId8" w:history="1">
        <w:r w:rsidRPr="0084520C">
          <w:rPr>
            <w:rFonts w:ascii="Arial" w:eastAsia="Calibri" w:hAnsi="Arial" w:cs="Arial"/>
            <w:sz w:val="20"/>
            <w:szCs w:val="20"/>
            <w:u w:val="single"/>
            <w:lang w:val="en-IN" w:eastAsia="en-IN"/>
          </w:rPr>
          <w:t>www.optcl.co.in</w:t>
        </w:r>
      </w:hyperlink>
    </w:p>
    <w:p w:rsidR="00304D34" w:rsidRPr="0084520C" w:rsidRDefault="00A3110F" w:rsidP="00304D34">
      <w:pPr>
        <w:spacing w:line="200" w:lineRule="exact"/>
        <w:jc w:val="center"/>
        <w:rPr>
          <w:rFonts w:cs="Arial"/>
          <w:szCs w:val="20"/>
          <w:lang w:val="en-IN" w:eastAsia="en-IN"/>
        </w:rPr>
      </w:pPr>
      <w:r w:rsidRPr="0084520C">
        <w:rPr>
          <w:rFonts w:ascii="Arial" w:eastAsia="Calibri" w:hAnsi="Arial" w:cs="Arial"/>
          <w:sz w:val="20"/>
          <w:szCs w:val="20"/>
          <w:lang w:val="en-IN" w:eastAsia="en-IN"/>
        </w:rPr>
        <w:t>CIN: U4102OR2004SGC007553</w:t>
      </w:r>
    </w:p>
    <w:p w:rsidR="00304D34" w:rsidRDefault="00304D34" w:rsidP="00304D34">
      <w:pPr>
        <w:spacing w:line="200" w:lineRule="exact"/>
        <w:rPr>
          <w:rFonts w:cs="Arial"/>
          <w:szCs w:val="20"/>
          <w:lang w:val="en-IN" w:eastAsia="en-IN"/>
        </w:rPr>
      </w:pPr>
    </w:p>
    <w:p w:rsidR="00304D34" w:rsidRDefault="00304D34" w:rsidP="00304D34">
      <w:pPr>
        <w:spacing w:line="200" w:lineRule="exact"/>
        <w:rPr>
          <w:rFonts w:cs="Arial"/>
          <w:szCs w:val="20"/>
          <w:lang w:val="en-IN" w:eastAsia="en-IN"/>
        </w:rPr>
      </w:pPr>
    </w:p>
    <w:p w:rsidR="00304D34" w:rsidRDefault="00304D34" w:rsidP="00304D34">
      <w:pPr>
        <w:spacing w:line="200" w:lineRule="exact"/>
        <w:rPr>
          <w:rFonts w:cs="Arial"/>
          <w:szCs w:val="20"/>
          <w:lang w:val="en-IN" w:eastAsia="en-IN"/>
        </w:rPr>
      </w:pPr>
    </w:p>
    <w:p w:rsidR="00304D34" w:rsidRDefault="00304D34" w:rsidP="00304D34">
      <w:pPr>
        <w:spacing w:line="200" w:lineRule="exact"/>
        <w:rPr>
          <w:rFonts w:cs="Arial"/>
          <w:szCs w:val="20"/>
          <w:lang w:val="en-IN" w:eastAsia="en-IN"/>
        </w:rPr>
      </w:pPr>
    </w:p>
    <w:p w:rsidR="00304D34" w:rsidRDefault="00304D34" w:rsidP="00304D34">
      <w:pPr>
        <w:spacing w:line="200" w:lineRule="exact"/>
        <w:rPr>
          <w:rFonts w:cs="Arial"/>
          <w:szCs w:val="20"/>
          <w:lang w:val="en-IN" w:eastAsia="en-IN"/>
        </w:rPr>
      </w:pPr>
    </w:p>
    <w:p w:rsidR="00304D34" w:rsidRDefault="00304D34" w:rsidP="00304D34">
      <w:pPr>
        <w:spacing w:line="200" w:lineRule="exact"/>
        <w:rPr>
          <w:rFonts w:cs="Arial"/>
          <w:szCs w:val="20"/>
          <w:lang w:val="en-IN" w:eastAsia="en-IN"/>
        </w:rPr>
      </w:pPr>
    </w:p>
    <w:p w:rsidR="00304D34" w:rsidRDefault="00304D34" w:rsidP="00304D34">
      <w:pPr>
        <w:spacing w:line="200" w:lineRule="exact"/>
        <w:rPr>
          <w:rFonts w:cs="Arial"/>
          <w:szCs w:val="20"/>
          <w:lang w:val="en-IN" w:eastAsia="en-IN"/>
        </w:rPr>
      </w:pPr>
    </w:p>
    <w:p w:rsidR="00304D34" w:rsidRDefault="00304D34" w:rsidP="00304D34">
      <w:pPr>
        <w:spacing w:line="200" w:lineRule="exact"/>
        <w:rPr>
          <w:rFonts w:cs="Arial"/>
          <w:szCs w:val="20"/>
          <w:lang w:val="en-IN" w:eastAsia="en-IN"/>
        </w:rPr>
      </w:pPr>
    </w:p>
    <w:p w:rsidR="00304D34" w:rsidRDefault="00304D34" w:rsidP="00304D34">
      <w:pPr>
        <w:spacing w:line="372" w:lineRule="exact"/>
        <w:rPr>
          <w:rFonts w:cs="Arial"/>
          <w:szCs w:val="20"/>
          <w:lang w:val="en-IN" w:eastAsia="en-IN"/>
        </w:rPr>
      </w:pPr>
    </w:p>
    <w:p w:rsidR="00304D34" w:rsidRDefault="00A3110F" w:rsidP="00304D34">
      <w:pPr>
        <w:spacing w:line="0" w:lineRule="atLeast"/>
        <w:ind w:right="-359"/>
        <w:jc w:val="center"/>
        <w:rPr>
          <w:rFonts w:ascii="Book Antiqua" w:eastAsia="Book Antiqua" w:hAnsi="Book Antiqua" w:cs="Arial"/>
          <w:b/>
          <w:szCs w:val="20"/>
          <w:lang w:val="en-IN" w:eastAsia="en-IN"/>
        </w:rPr>
      </w:pPr>
      <w:r>
        <w:rPr>
          <w:rFonts w:ascii="Book Antiqua" w:eastAsia="Book Antiqua" w:hAnsi="Book Antiqua" w:cs="Arial"/>
          <w:b/>
          <w:szCs w:val="20"/>
          <w:lang w:val="en-IN" w:eastAsia="en-IN"/>
        </w:rPr>
        <w:t>SECTION – V</w:t>
      </w:r>
    </w:p>
    <w:p w:rsidR="00304D34" w:rsidRDefault="00304D34" w:rsidP="00304D34">
      <w:pPr>
        <w:spacing w:line="200" w:lineRule="exact"/>
        <w:rPr>
          <w:rFonts w:cs="Arial"/>
          <w:szCs w:val="20"/>
          <w:lang w:val="en-IN" w:eastAsia="en-IN"/>
        </w:rPr>
      </w:pPr>
    </w:p>
    <w:p w:rsidR="00304D34" w:rsidRDefault="00304D34" w:rsidP="00304D34">
      <w:pPr>
        <w:spacing w:line="379" w:lineRule="exact"/>
        <w:rPr>
          <w:rFonts w:cs="Arial"/>
          <w:szCs w:val="20"/>
          <w:lang w:val="en-IN" w:eastAsia="en-IN"/>
        </w:rPr>
      </w:pPr>
    </w:p>
    <w:p w:rsidR="00304D34" w:rsidRPr="00304D34" w:rsidRDefault="00A3110F" w:rsidP="00304D34">
      <w:pPr>
        <w:spacing w:line="0" w:lineRule="atLeast"/>
        <w:ind w:left="2180"/>
        <w:rPr>
          <w:rFonts w:ascii="Book Antiqua" w:eastAsia="Book Antiqua" w:hAnsi="Book Antiqua" w:cs="Arial"/>
          <w:b/>
          <w:sz w:val="28"/>
          <w:szCs w:val="28"/>
          <w:lang w:val="en-IN" w:eastAsia="en-IN"/>
        </w:rPr>
      </w:pPr>
      <w:r w:rsidRPr="00304D34">
        <w:rPr>
          <w:rFonts w:ascii="Book Antiqua" w:eastAsia="Book Antiqua" w:hAnsi="Book Antiqua" w:cs="Arial"/>
          <w:b/>
          <w:sz w:val="28"/>
          <w:szCs w:val="28"/>
          <w:lang w:val="en-IN" w:eastAsia="en-IN"/>
        </w:rPr>
        <w:t>SPECIAL CONDITIONS OF CONTRACT (SCC)</w:t>
      </w:r>
    </w:p>
    <w:p w:rsidR="00893EE3" w:rsidRDefault="00893EE3">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304D34" w:rsidRDefault="00304D34">
      <w:pPr>
        <w:rPr>
          <w:rFonts w:ascii="Calibri" w:eastAsia="Calibri" w:hAnsi="Calibri" w:cs="Arial"/>
          <w:sz w:val="20"/>
          <w:szCs w:val="20"/>
          <w:lang w:val="en-IN" w:eastAsia="en-IN"/>
        </w:rPr>
      </w:pPr>
    </w:p>
    <w:p w:rsidR="004F1AE7" w:rsidRDefault="004F1AE7">
      <w:pPr>
        <w:rPr>
          <w:rFonts w:ascii="Calibri" w:eastAsia="Calibri" w:hAnsi="Calibri" w:cs="Arial"/>
          <w:sz w:val="20"/>
          <w:szCs w:val="20"/>
          <w:lang w:val="en-IN" w:eastAsia="en-IN"/>
        </w:rPr>
      </w:pPr>
    </w:p>
    <w:p w:rsidR="004F1AE7" w:rsidRDefault="004F1AE7">
      <w:pPr>
        <w:rPr>
          <w:rFonts w:ascii="Calibri" w:eastAsia="Calibri" w:hAnsi="Calibri" w:cs="Arial"/>
          <w:sz w:val="20"/>
          <w:szCs w:val="20"/>
          <w:lang w:val="en-IN" w:eastAsia="en-IN"/>
        </w:rPr>
      </w:pPr>
    </w:p>
    <w:p w:rsidR="004F1AE7" w:rsidRDefault="004F1AE7">
      <w:pPr>
        <w:rPr>
          <w:rFonts w:ascii="Calibri" w:eastAsia="Calibri" w:hAnsi="Calibri" w:cs="Arial"/>
          <w:sz w:val="20"/>
          <w:szCs w:val="20"/>
          <w:lang w:val="en-IN" w:eastAsia="en-IN"/>
        </w:rPr>
      </w:pPr>
      <w:bookmarkStart w:id="0" w:name="_GoBack"/>
      <w:bookmarkEnd w:id="0"/>
    </w:p>
    <w:p w:rsidR="0084520C" w:rsidRDefault="0084520C">
      <w:pPr>
        <w:rPr>
          <w:rFonts w:ascii="Calibri" w:eastAsia="Calibri" w:hAnsi="Calibri" w:cs="Arial"/>
          <w:sz w:val="20"/>
          <w:szCs w:val="20"/>
          <w:lang w:val="en-IN" w:eastAsia="en-IN"/>
        </w:rPr>
      </w:pPr>
    </w:p>
    <w:p w:rsidR="00304D34" w:rsidRDefault="00A3110F" w:rsidP="00304D34">
      <w:pPr>
        <w:spacing w:line="0" w:lineRule="atLeast"/>
        <w:ind w:right="60"/>
        <w:jc w:val="center"/>
        <w:rPr>
          <w:rFonts w:ascii="Book Antiqua" w:eastAsia="Book Antiqua" w:hAnsi="Book Antiqua" w:cs="Arial"/>
          <w:b/>
          <w:szCs w:val="20"/>
          <w:lang w:val="en-IN" w:eastAsia="en-IN"/>
        </w:rPr>
      </w:pPr>
      <w:r w:rsidRPr="00A965FF">
        <w:rPr>
          <w:rFonts w:ascii="Book Antiqua" w:eastAsia="Book Antiqua" w:hAnsi="Book Antiqua" w:cs="Arial"/>
          <w:b/>
          <w:szCs w:val="20"/>
          <w:lang w:val="en-IN" w:eastAsia="en-IN"/>
        </w:rPr>
        <w:lastRenderedPageBreak/>
        <w:t>SPECIAL CONDITIONS OF CONTRACT</w:t>
      </w:r>
      <w:r>
        <w:rPr>
          <w:rFonts w:ascii="Book Antiqua" w:eastAsia="Book Antiqua" w:hAnsi="Book Antiqua" w:cs="Arial"/>
          <w:b/>
          <w:szCs w:val="20"/>
          <w:lang w:val="en-IN" w:eastAsia="en-IN"/>
        </w:rPr>
        <w:t xml:space="preserve"> (SCC)</w:t>
      </w:r>
    </w:p>
    <w:p w:rsidR="00304D34" w:rsidRDefault="00304D34" w:rsidP="00304D34">
      <w:pPr>
        <w:spacing w:line="105" w:lineRule="exact"/>
        <w:rPr>
          <w:rFonts w:cs="Arial"/>
          <w:sz w:val="20"/>
          <w:szCs w:val="20"/>
          <w:lang w:val="en-IN" w:eastAsia="en-IN"/>
        </w:rPr>
      </w:pPr>
    </w:p>
    <w:p w:rsidR="00304D34" w:rsidRPr="00795E07" w:rsidRDefault="00A3110F" w:rsidP="00304D34">
      <w:pPr>
        <w:spacing w:line="235" w:lineRule="auto"/>
        <w:ind w:left="360" w:right="60"/>
        <w:rPr>
          <w:rFonts w:ascii="Calibri" w:eastAsia="Book Antiqua" w:hAnsi="Calibri" w:cs="Calibri"/>
          <w:szCs w:val="20"/>
          <w:lang w:val="en-IN" w:eastAsia="en-IN"/>
        </w:rPr>
      </w:pPr>
      <w:r w:rsidRPr="00795E07">
        <w:rPr>
          <w:rFonts w:ascii="Calibri" w:eastAsia="Book Antiqua" w:hAnsi="Calibri" w:cs="Calibri"/>
          <w:szCs w:val="20"/>
          <w:lang w:val="en-IN" w:eastAsia="en-IN"/>
        </w:rPr>
        <w:t>The following bid specific data for the Plant and Equipment to be procured shall amend and/or supplement the provisions in the General Conditions of Contract (</w:t>
      </w:r>
      <w:r w:rsidRPr="00795E07">
        <w:rPr>
          <w:rFonts w:ascii="Calibri" w:eastAsia="Book Antiqua" w:hAnsi="Calibri" w:cs="Calibri"/>
          <w:b/>
          <w:bCs/>
          <w:szCs w:val="20"/>
          <w:lang w:val="en-IN" w:eastAsia="en-IN"/>
        </w:rPr>
        <w:t>GCC</w:t>
      </w:r>
      <w:r w:rsidRPr="00795E07">
        <w:rPr>
          <w:rFonts w:ascii="Calibri" w:eastAsia="Book Antiqua" w:hAnsi="Calibri" w:cs="Calibri"/>
          <w:szCs w:val="20"/>
          <w:lang w:val="en-IN" w:eastAsia="en-IN"/>
        </w:rPr>
        <w:t>)</w:t>
      </w:r>
      <w:r w:rsidR="00795E07">
        <w:rPr>
          <w:rFonts w:ascii="Calibri" w:eastAsia="Book Antiqua" w:hAnsi="Calibri" w:cs="Calibri"/>
          <w:szCs w:val="20"/>
          <w:lang w:val="en-IN" w:eastAsia="en-IN"/>
        </w:rPr>
        <w:t>.</w:t>
      </w:r>
    </w:p>
    <w:p w:rsidR="00304D34" w:rsidRDefault="00304D34" w:rsidP="00304D34">
      <w:pPr>
        <w:spacing w:line="235" w:lineRule="auto"/>
        <w:ind w:left="360" w:right="60"/>
        <w:rPr>
          <w:rFonts w:ascii="Book Antiqua" w:eastAsia="Book Antiqua" w:hAnsi="Book Antiqua" w:cs="Arial"/>
          <w:szCs w:val="20"/>
          <w:lang w:val="en-IN" w:eastAsia="en-IN"/>
        </w:rPr>
      </w:pPr>
    </w:p>
    <w:tbl>
      <w:tblPr>
        <w:tblStyle w:val="TableGrid"/>
        <w:tblW w:w="0" w:type="auto"/>
        <w:tblLook w:val="04A0" w:firstRow="1" w:lastRow="0" w:firstColumn="1" w:lastColumn="0" w:noHBand="0" w:noVBand="1"/>
      </w:tblPr>
      <w:tblGrid>
        <w:gridCol w:w="988"/>
        <w:gridCol w:w="1984"/>
        <w:gridCol w:w="7109"/>
      </w:tblGrid>
      <w:tr w:rsidR="00EB70B4" w:rsidTr="008A5A0E">
        <w:tc>
          <w:tcPr>
            <w:tcW w:w="988" w:type="dxa"/>
          </w:tcPr>
          <w:p w:rsidR="00304D34" w:rsidRPr="005A35FF" w:rsidRDefault="00A3110F">
            <w:pPr>
              <w:rPr>
                <w:rFonts w:ascii="Calibri" w:eastAsia="Book Antiqua" w:hAnsi="Calibri" w:cs="Calibri"/>
                <w:b/>
                <w:bCs/>
                <w:lang w:eastAsia="en-IN"/>
              </w:rPr>
            </w:pPr>
            <w:r w:rsidRPr="005A35FF">
              <w:rPr>
                <w:rFonts w:ascii="Calibri" w:eastAsia="Book Antiqua" w:hAnsi="Calibri" w:cs="Calibri"/>
                <w:b/>
                <w:bCs/>
                <w:lang w:eastAsia="en-IN"/>
              </w:rPr>
              <w:t>Sl</w:t>
            </w:r>
            <w:r w:rsidR="008A5A0E" w:rsidRPr="005A35FF">
              <w:rPr>
                <w:rFonts w:ascii="Calibri" w:eastAsia="Book Antiqua" w:hAnsi="Calibri" w:cs="Calibri"/>
                <w:b/>
                <w:bCs/>
                <w:lang w:eastAsia="en-IN"/>
              </w:rPr>
              <w:t>.</w:t>
            </w:r>
            <w:r w:rsidRPr="005A35FF">
              <w:rPr>
                <w:rFonts w:ascii="Calibri" w:eastAsia="Book Antiqua" w:hAnsi="Calibri" w:cs="Calibri"/>
                <w:b/>
                <w:bCs/>
                <w:lang w:eastAsia="en-IN"/>
              </w:rPr>
              <w:t xml:space="preserve"> No.</w:t>
            </w:r>
          </w:p>
        </w:tc>
        <w:tc>
          <w:tcPr>
            <w:tcW w:w="1984" w:type="dxa"/>
          </w:tcPr>
          <w:p w:rsidR="00304D34" w:rsidRPr="005A35FF" w:rsidRDefault="00A3110F">
            <w:pPr>
              <w:rPr>
                <w:rFonts w:ascii="Calibri" w:eastAsia="Book Antiqua" w:hAnsi="Calibri" w:cs="Calibri"/>
                <w:b/>
                <w:bCs/>
                <w:lang w:eastAsia="en-IN"/>
              </w:rPr>
            </w:pPr>
            <w:r w:rsidRPr="005A35FF">
              <w:rPr>
                <w:rFonts w:ascii="Calibri" w:eastAsia="Book Antiqua" w:hAnsi="Calibri" w:cs="Calibri"/>
                <w:b/>
                <w:bCs/>
                <w:lang w:eastAsia="en-IN"/>
              </w:rPr>
              <w:t xml:space="preserve">GCC Clause </w:t>
            </w:r>
            <w:r w:rsidRPr="005A35FF">
              <w:rPr>
                <w:rFonts w:ascii="Calibri" w:eastAsia="Book Antiqua" w:hAnsi="Calibri" w:cs="Calibri"/>
                <w:b/>
                <w:bCs/>
                <w:lang w:eastAsia="en-IN"/>
              </w:rPr>
              <w:t>Ref. No.</w:t>
            </w:r>
          </w:p>
        </w:tc>
        <w:tc>
          <w:tcPr>
            <w:tcW w:w="7109" w:type="dxa"/>
          </w:tcPr>
          <w:p w:rsidR="00304D34" w:rsidRPr="005A35FF" w:rsidRDefault="00A3110F">
            <w:pPr>
              <w:rPr>
                <w:rFonts w:ascii="Calibri" w:eastAsia="Book Antiqua" w:hAnsi="Calibri" w:cs="Calibri"/>
                <w:b/>
                <w:bCs/>
                <w:lang w:eastAsia="en-IN"/>
              </w:rPr>
            </w:pPr>
            <w:r w:rsidRPr="005A35FF">
              <w:rPr>
                <w:rFonts w:ascii="Calibri" w:eastAsia="Book Antiqua" w:hAnsi="Calibri" w:cs="Calibri"/>
                <w:b/>
                <w:bCs/>
                <w:lang w:eastAsia="en-IN"/>
              </w:rPr>
              <w:t>Amendment/Supplement to GCC</w:t>
            </w:r>
            <w:r w:rsidR="006F5FF7" w:rsidRPr="005A35FF">
              <w:rPr>
                <w:rFonts w:ascii="Calibri" w:eastAsia="Book Antiqua" w:hAnsi="Calibri" w:cs="Calibri"/>
                <w:b/>
                <w:bCs/>
                <w:lang w:eastAsia="en-IN"/>
              </w:rPr>
              <w:t xml:space="preserve"> (Supplementing Sub-Clause)</w:t>
            </w:r>
          </w:p>
        </w:tc>
      </w:tr>
      <w:tr w:rsidR="00EB70B4" w:rsidTr="008A5A0E">
        <w:tc>
          <w:tcPr>
            <w:tcW w:w="988" w:type="dxa"/>
          </w:tcPr>
          <w:p w:rsidR="00304D34" w:rsidRPr="005A35FF" w:rsidRDefault="00A3110F" w:rsidP="00795E07">
            <w:pPr>
              <w:jc w:val="center"/>
              <w:rPr>
                <w:rFonts w:ascii="Calibri" w:eastAsia="Calibri" w:hAnsi="Calibri" w:cs="Calibri"/>
                <w:lang w:eastAsia="en-IN"/>
              </w:rPr>
            </w:pPr>
            <w:r w:rsidRPr="005A35FF">
              <w:rPr>
                <w:rFonts w:ascii="Calibri" w:eastAsia="Calibri" w:hAnsi="Calibri" w:cs="Calibri"/>
                <w:lang w:eastAsia="en-IN"/>
              </w:rPr>
              <w:t>1</w:t>
            </w:r>
          </w:p>
        </w:tc>
        <w:tc>
          <w:tcPr>
            <w:tcW w:w="1984" w:type="dxa"/>
          </w:tcPr>
          <w:p w:rsidR="00304D34" w:rsidRPr="005A35FF" w:rsidRDefault="00A3110F" w:rsidP="006F5FF7">
            <w:pPr>
              <w:ind w:hanging="111"/>
              <w:rPr>
                <w:rFonts w:ascii="Calibri" w:eastAsia="Calibri" w:hAnsi="Calibri" w:cs="Calibri"/>
                <w:lang w:eastAsia="en-IN"/>
              </w:rPr>
            </w:pPr>
            <w:r w:rsidRPr="005A35FF">
              <w:rPr>
                <w:rFonts w:ascii="Calibri" w:eastAsia="Book Antiqua" w:hAnsi="Calibri" w:cs="Calibri"/>
                <w:lang w:eastAsia="en-IN"/>
              </w:rPr>
              <w:t xml:space="preserve"> </w:t>
            </w:r>
            <w:r w:rsidR="006F5FF7" w:rsidRPr="005A35FF">
              <w:rPr>
                <w:rFonts w:ascii="Calibri" w:eastAsia="Book Antiqua" w:hAnsi="Calibri" w:cs="Calibri"/>
                <w:lang w:eastAsia="en-IN"/>
              </w:rPr>
              <w:t>GCC-</w:t>
            </w:r>
            <w:r w:rsidRPr="005A35FF">
              <w:rPr>
                <w:rFonts w:ascii="Calibri" w:eastAsia="Calibri" w:hAnsi="Calibri" w:cs="Calibri"/>
                <w:lang w:eastAsia="en-IN"/>
              </w:rPr>
              <w:t>1.1 (</w:t>
            </w:r>
            <w:proofErr w:type="spellStart"/>
            <w:r w:rsidRPr="005A35FF">
              <w:rPr>
                <w:rFonts w:ascii="Calibri" w:eastAsia="Calibri" w:hAnsi="Calibri" w:cs="Calibri"/>
                <w:lang w:eastAsia="en-IN"/>
              </w:rPr>
              <w:t>ee</w:t>
            </w:r>
            <w:proofErr w:type="spellEnd"/>
            <w:r w:rsidRPr="005A35FF">
              <w:rPr>
                <w:rFonts w:ascii="Calibri" w:eastAsia="Calibri" w:hAnsi="Calibri" w:cs="Calibri"/>
                <w:lang w:eastAsia="en-IN"/>
              </w:rPr>
              <w:t>)</w:t>
            </w:r>
          </w:p>
        </w:tc>
        <w:tc>
          <w:tcPr>
            <w:tcW w:w="7109" w:type="dxa"/>
          </w:tcPr>
          <w:p w:rsidR="004873E8" w:rsidRPr="008D23A1" w:rsidRDefault="00A3110F">
            <w:pPr>
              <w:rPr>
                <w:rFonts w:ascii="Calibri" w:eastAsia="Calibri" w:hAnsi="Calibri" w:cs="Calibri"/>
                <w:lang w:eastAsia="en-IN"/>
              </w:rPr>
            </w:pPr>
            <w:r w:rsidRPr="008D23A1">
              <w:rPr>
                <w:rFonts w:ascii="Calibri" w:eastAsia="Calibri" w:hAnsi="Calibri" w:cs="Calibri"/>
                <w:lang w:eastAsia="en-IN"/>
              </w:rPr>
              <w:t xml:space="preserve">Time for Completion: Taking Over by the Employer upon successful Completion of AIS/GIS Substation and Transmission Line (Overhead/Underground) Package: </w:t>
            </w:r>
          </w:p>
          <w:p w:rsidR="00304D34" w:rsidRPr="00C95BE5" w:rsidRDefault="00A3110F">
            <w:pPr>
              <w:rPr>
                <w:rFonts w:ascii="Calibri" w:eastAsia="Book Antiqua" w:hAnsi="Calibri" w:cs="Calibri"/>
                <w:b/>
                <w:highlight w:val="cyan"/>
                <w:lang w:eastAsia="en-IN"/>
              </w:rPr>
            </w:pPr>
            <w:r w:rsidRPr="008D23A1">
              <w:rPr>
                <w:rFonts w:ascii="Calibri" w:eastAsia="Calibri" w:hAnsi="Calibri" w:cs="Calibri"/>
                <w:lang w:eastAsia="en-IN"/>
              </w:rPr>
              <w:t xml:space="preserve">Establishment of new </w:t>
            </w:r>
            <w:r w:rsidRPr="008D23A1">
              <w:rPr>
                <w:rFonts w:ascii="Calibri" w:eastAsia="Calibri" w:hAnsi="Calibri" w:cs="Calibri"/>
                <w:lang w:eastAsia="en-IN"/>
              </w:rPr>
              <w:t>substation</w:t>
            </w:r>
            <w:r w:rsidR="00DF00E8">
              <w:rPr>
                <w:rFonts w:ascii="Calibri" w:eastAsia="Book Antiqua" w:hAnsi="Calibri" w:cs="Calibri"/>
                <w:lang w:eastAsia="en-IN"/>
              </w:rPr>
              <w:t xml:space="preserve"> /transmission line </w:t>
            </w:r>
            <w:proofErr w:type="gramStart"/>
            <w:r w:rsidR="00DF00E8">
              <w:rPr>
                <w:rFonts w:ascii="Calibri" w:eastAsia="Book Antiqua" w:hAnsi="Calibri" w:cs="Calibri"/>
                <w:lang w:eastAsia="en-IN"/>
              </w:rPr>
              <w:t xml:space="preserve">at  </w:t>
            </w:r>
            <w:proofErr w:type="spellStart"/>
            <w:r w:rsidR="00CD6DE8">
              <w:rPr>
                <w:rFonts w:ascii="Calibri" w:eastAsia="Book Antiqua" w:hAnsi="Calibri" w:cs="Calibri"/>
                <w:b/>
                <w:lang w:eastAsia="en-IN"/>
              </w:rPr>
              <w:t>Manamunda</w:t>
            </w:r>
            <w:proofErr w:type="spellEnd"/>
            <w:proofErr w:type="gramEnd"/>
            <w:r>
              <w:rPr>
                <w:rFonts w:ascii="Calibri" w:eastAsia="Book Antiqua" w:hAnsi="Calibri" w:cs="Calibri"/>
                <w:b/>
                <w:lang w:eastAsia="en-IN"/>
              </w:rPr>
              <w:t xml:space="preserve"> </w:t>
            </w:r>
            <w:r w:rsidRPr="00C95BE5">
              <w:rPr>
                <w:rFonts w:ascii="Calibri" w:eastAsia="Calibri" w:hAnsi="Calibri" w:cs="Kalinga"/>
                <w:sz w:val="32"/>
                <w:highlight w:val="cyan"/>
              </w:rPr>
              <w:t>(</w:t>
            </w:r>
            <w:r w:rsidRPr="00C95BE5">
              <w:rPr>
                <w:rFonts w:ascii="Calibri" w:eastAsia="Calibri" w:hAnsi="Calibri" w:cs="Kalinga"/>
                <w:b/>
                <w:highlight w:val="cyan"/>
              </w:rPr>
              <w:t xml:space="preserve">Engineering, Supply, Erection, Testing and commissioning of 2 x 80 MVA, 132/33 KV Sub-station </w:t>
            </w:r>
            <w:proofErr w:type="spellStart"/>
            <w:r w:rsidRPr="00C95BE5">
              <w:rPr>
                <w:rFonts w:ascii="Calibri" w:eastAsia="Calibri" w:hAnsi="Calibri" w:cs="Kalinga"/>
                <w:b/>
                <w:highlight w:val="cyan"/>
              </w:rPr>
              <w:t>Manamunda</w:t>
            </w:r>
            <w:proofErr w:type="spellEnd"/>
            <w:r w:rsidRPr="00C95BE5">
              <w:rPr>
                <w:rFonts w:ascii="Calibri" w:eastAsia="Calibri" w:hAnsi="Calibri" w:cs="Kalinga"/>
                <w:b/>
                <w:highlight w:val="cyan"/>
              </w:rPr>
              <w:t xml:space="preserve"> with SAS (Process Bus Based) and associated 132 KV LILO line on 132 KV </w:t>
            </w:r>
            <w:proofErr w:type="spellStart"/>
            <w:r w:rsidRPr="00C95BE5">
              <w:rPr>
                <w:rFonts w:ascii="Calibri" w:eastAsia="Calibri" w:hAnsi="Calibri" w:cs="Kalinga"/>
                <w:b/>
                <w:highlight w:val="cyan"/>
              </w:rPr>
              <w:t>Sonepur</w:t>
            </w:r>
            <w:proofErr w:type="spellEnd"/>
            <w:r w:rsidRPr="00C95BE5">
              <w:rPr>
                <w:rFonts w:ascii="Calibri" w:eastAsia="Calibri" w:hAnsi="Calibri" w:cs="Kalinga"/>
                <w:b/>
                <w:highlight w:val="cyan"/>
              </w:rPr>
              <w:t xml:space="preserve"> - </w:t>
            </w:r>
            <w:proofErr w:type="spellStart"/>
            <w:r w:rsidRPr="00C95BE5">
              <w:rPr>
                <w:rFonts w:ascii="Calibri" w:eastAsia="Calibri" w:hAnsi="Calibri" w:cs="Kalinga"/>
                <w:b/>
                <w:highlight w:val="cyan"/>
              </w:rPr>
              <w:t>Boudh</w:t>
            </w:r>
            <w:proofErr w:type="spellEnd"/>
            <w:r w:rsidRPr="00C95BE5">
              <w:rPr>
                <w:rFonts w:ascii="Calibri" w:eastAsia="Calibri" w:hAnsi="Calibri" w:cs="Kalinga"/>
                <w:b/>
                <w:highlight w:val="cyan"/>
              </w:rPr>
              <w:t xml:space="preserve"> line (Approx. Line L</w:t>
            </w:r>
            <w:r w:rsidRPr="00C95BE5">
              <w:rPr>
                <w:rFonts w:ascii="Calibri" w:eastAsia="Calibri" w:hAnsi="Calibri" w:cs="Kalinga"/>
                <w:b/>
                <w:highlight w:val="cyan"/>
              </w:rPr>
              <w:t xml:space="preserve">ength- 6.0 </w:t>
            </w:r>
            <w:proofErr w:type="spellStart"/>
            <w:r w:rsidRPr="00C95BE5">
              <w:rPr>
                <w:rFonts w:ascii="Calibri" w:eastAsia="Calibri" w:hAnsi="Calibri" w:cs="Kalinga"/>
                <w:b/>
                <w:highlight w:val="cyan"/>
              </w:rPr>
              <w:t>Kms</w:t>
            </w:r>
            <w:proofErr w:type="spellEnd"/>
            <w:r w:rsidRPr="00C95BE5">
              <w:rPr>
                <w:rFonts w:ascii="Calibri" w:eastAsia="Calibri" w:hAnsi="Calibri" w:cs="Kalinga"/>
                <w:b/>
                <w:highlight w:val="cyan"/>
              </w:rPr>
              <w:t xml:space="preserve">.) &amp; 2nd Circuit Stringing of 132KV </w:t>
            </w:r>
            <w:proofErr w:type="spellStart"/>
            <w:r w:rsidRPr="00C95BE5">
              <w:rPr>
                <w:rFonts w:ascii="Calibri" w:eastAsia="Calibri" w:hAnsi="Calibri" w:cs="Kalinga"/>
                <w:b/>
                <w:highlight w:val="cyan"/>
              </w:rPr>
              <w:t>Sonepur-Boudh</w:t>
            </w:r>
            <w:proofErr w:type="spellEnd"/>
            <w:r w:rsidRPr="00C95BE5">
              <w:rPr>
                <w:rFonts w:ascii="Calibri" w:eastAsia="Calibri" w:hAnsi="Calibri" w:cs="Kalinga"/>
                <w:b/>
                <w:highlight w:val="cyan"/>
              </w:rPr>
              <w:t xml:space="preserve"> Circuit along with 132KV Feeder Bay at existing 132/33KV Grid Sub-Station </w:t>
            </w:r>
            <w:proofErr w:type="spellStart"/>
            <w:r w:rsidRPr="00C95BE5">
              <w:rPr>
                <w:rFonts w:ascii="Calibri" w:eastAsia="Calibri" w:hAnsi="Calibri" w:cs="Kalinga"/>
                <w:b/>
                <w:highlight w:val="cyan"/>
              </w:rPr>
              <w:t>Sonepur</w:t>
            </w:r>
            <w:proofErr w:type="spellEnd"/>
            <w:r w:rsidRPr="00C95BE5">
              <w:rPr>
                <w:rFonts w:ascii="Calibri" w:eastAsia="Calibri" w:hAnsi="Calibri" w:cs="Kalinga"/>
                <w:b/>
                <w:highlight w:val="cyan"/>
              </w:rPr>
              <w:t xml:space="preserve"> and 132/33KV Grid Sub-Station </w:t>
            </w:r>
            <w:proofErr w:type="spellStart"/>
            <w:r w:rsidRPr="00C95BE5">
              <w:rPr>
                <w:rFonts w:ascii="Calibri" w:eastAsia="Calibri" w:hAnsi="Calibri" w:cs="Kalinga"/>
                <w:b/>
                <w:highlight w:val="cyan"/>
              </w:rPr>
              <w:t>Boudh</w:t>
            </w:r>
            <w:proofErr w:type="spellEnd"/>
            <w:r w:rsidRPr="00C95BE5">
              <w:rPr>
                <w:rFonts w:ascii="Calibri" w:eastAsia="Calibri" w:hAnsi="Calibri" w:cs="Kalinga"/>
                <w:b/>
                <w:highlight w:val="cyan"/>
              </w:rPr>
              <w:t>) on Turnkey basis.)</w:t>
            </w:r>
          </w:p>
          <w:p w:rsidR="008A5A0E" w:rsidRPr="005A35FF" w:rsidRDefault="00A3110F" w:rsidP="00823A76">
            <w:pPr>
              <w:numPr>
                <w:ilvl w:val="0"/>
                <w:numId w:val="1"/>
              </w:numPr>
              <w:ind w:left="460" w:hanging="401"/>
              <w:contextualSpacing/>
              <w:rPr>
                <w:rFonts w:ascii="Calibri" w:eastAsia="Calibri" w:hAnsi="Calibri" w:cs="Calibri"/>
                <w:lang w:eastAsia="en-IN"/>
              </w:rPr>
            </w:pPr>
            <w:r w:rsidRPr="00C95BE5">
              <w:rPr>
                <w:rFonts w:ascii="Calibri" w:eastAsia="Calibri" w:hAnsi="Calibri" w:cs="Calibri"/>
                <w:highlight w:val="cyan"/>
                <w:lang w:eastAsia="en-IN"/>
              </w:rPr>
              <w:t>Project Completion Duration in months from the date of</w:t>
            </w:r>
            <w:r w:rsidRPr="00C95BE5">
              <w:rPr>
                <w:rFonts w:ascii="Calibri" w:eastAsia="Calibri" w:hAnsi="Calibri" w:cs="Calibri"/>
                <w:highlight w:val="cyan"/>
                <w:lang w:eastAsia="en-IN"/>
              </w:rPr>
              <w:t xml:space="preserve"> Award</w:t>
            </w:r>
            <w:r w:rsidR="00D12C11" w:rsidRPr="00C95BE5">
              <w:rPr>
                <w:rFonts w:ascii="Calibri" w:eastAsia="Calibri" w:hAnsi="Calibri" w:cs="Calibri"/>
                <w:highlight w:val="cyan"/>
                <w:lang w:eastAsia="en-IN"/>
              </w:rPr>
              <w:t xml:space="preserve"> of Contract</w:t>
            </w:r>
            <w:r w:rsidRPr="00C95BE5">
              <w:rPr>
                <w:rFonts w:ascii="Calibri" w:eastAsia="Calibri" w:hAnsi="Calibri" w:cs="Calibri"/>
                <w:highlight w:val="cyan"/>
                <w:lang w:eastAsia="en-IN"/>
              </w:rPr>
              <w:t xml:space="preserve">: </w:t>
            </w:r>
            <w:r w:rsidR="00CD6DE8" w:rsidRPr="00C95BE5">
              <w:rPr>
                <w:rFonts w:ascii="Calibri" w:eastAsia="Calibri" w:hAnsi="Calibri" w:cs="Calibri"/>
                <w:b/>
                <w:bCs/>
                <w:highlight w:val="cyan"/>
                <w:lang w:eastAsia="en-IN"/>
              </w:rPr>
              <w:t>24</w:t>
            </w:r>
            <w:r w:rsidRPr="00C95BE5">
              <w:rPr>
                <w:rFonts w:ascii="Calibri" w:eastAsia="Calibri" w:hAnsi="Calibri" w:cs="Calibri"/>
                <w:b/>
                <w:bCs/>
                <w:highlight w:val="cyan"/>
                <w:lang w:eastAsia="en-IN"/>
              </w:rPr>
              <w:t xml:space="preserve"> </w:t>
            </w:r>
            <w:r>
              <w:rPr>
                <w:rFonts w:ascii="Calibri" w:eastAsia="Calibri" w:hAnsi="Calibri" w:cs="Calibri"/>
                <w:b/>
                <w:bCs/>
                <w:highlight w:val="cyan"/>
                <w:lang w:eastAsia="en-IN"/>
              </w:rPr>
              <w:t xml:space="preserve">(Twenty four) </w:t>
            </w:r>
            <w:r w:rsidRPr="00C95BE5">
              <w:rPr>
                <w:rFonts w:ascii="Calibri" w:eastAsia="Calibri" w:hAnsi="Calibri" w:cs="Calibri"/>
                <w:b/>
                <w:bCs/>
                <w:highlight w:val="cyan"/>
                <w:lang w:eastAsia="en-IN"/>
              </w:rPr>
              <w:t>Months</w:t>
            </w:r>
          </w:p>
        </w:tc>
      </w:tr>
      <w:tr w:rsidR="00EB70B4" w:rsidTr="008A5A0E">
        <w:tc>
          <w:tcPr>
            <w:tcW w:w="988" w:type="dxa"/>
          </w:tcPr>
          <w:p w:rsidR="00304D34" w:rsidRPr="005A35FF" w:rsidRDefault="00A3110F" w:rsidP="00795E07">
            <w:pPr>
              <w:jc w:val="center"/>
              <w:rPr>
                <w:rFonts w:ascii="Calibri" w:eastAsia="Calibri" w:hAnsi="Calibri" w:cs="Calibri"/>
                <w:lang w:eastAsia="en-IN"/>
              </w:rPr>
            </w:pPr>
            <w:r w:rsidRPr="005A35FF">
              <w:rPr>
                <w:rFonts w:ascii="Calibri" w:eastAsia="Calibri" w:hAnsi="Calibri" w:cs="Calibri"/>
                <w:lang w:eastAsia="en-IN"/>
              </w:rPr>
              <w:t>2</w:t>
            </w:r>
          </w:p>
        </w:tc>
        <w:tc>
          <w:tcPr>
            <w:tcW w:w="1984" w:type="dxa"/>
          </w:tcPr>
          <w:p w:rsidR="00304D34" w:rsidRPr="005A35FF" w:rsidRDefault="00A3110F" w:rsidP="006F5FF7">
            <w:pPr>
              <w:ind w:hanging="111"/>
              <w:rPr>
                <w:rFonts w:ascii="Calibri" w:eastAsia="Calibri" w:hAnsi="Calibri" w:cs="Calibri"/>
                <w:lang w:eastAsia="en-IN"/>
              </w:rPr>
            </w:pPr>
            <w:r w:rsidRPr="005A35FF">
              <w:rPr>
                <w:rFonts w:ascii="Calibri" w:eastAsia="Book Antiqua" w:hAnsi="Calibri" w:cs="Calibri"/>
                <w:lang w:eastAsia="en-IN"/>
              </w:rPr>
              <w:t>GCC-1.1 (o)</w:t>
            </w:r>
          </w:p>
        </w:tc>
        <w:tc>
          <w:tcPr>
            <w:tcW w:w="7109" w:type="dxa"/>
          </w:tcPr>
          <w:p w:rsidR="0082671A" w:rsidRPr="008D23A1" w:rsidRDefault="00A3110F" w:rsidP="0082671A">
            <w:pPr>
              <w:jc w:val="both"/>
              <w:rPr>
                <w:rFonts w:ascii="Calibri" w:eastAsia="Calibri" w:hAnsi="Calibri" w:cs="Calibri"/>
                <w:lang w:eastAsia="en-IN"/>
              </w:rPr>
            </w:pPr>
            <w:r w:rsidRPr="008D23A1">
              <w:rPr>
                <w:rFonts w:ascii="Calibri" w:eastAsia="Calibri" w:hAnsi="Calibri" w:cs="Calibri"/>
                <w:lang w:eastAsia="en-IN"/>
              </w:rPr>
              <w:t>Supplementing Sub-Clause GCC 1.1(o)</w:t>
            </w:r>
          </w:p>
          <w:p w:rsidR="0082671A" w:rsidRPr="008D23A1" w:rsidRDefault="0082671A" w:rsidP="0082671A">
            <w:pPr>
              <w:jc w:val="both"/>
              <w:rPr>
                <w:rFonts w:ascii="Calibri" w:eastAsia="Calibri" w:hAnsi="Calibri" w:cs="Calibri"/>
                <w:lang w:eastAsia="en-IN"/>
              </w:rPr>
            </w:pPr>
          </w:p>
          <w:p w:rsidR="0082671A" w:rsidRPr="008D23A1" w:rsidRDefault="00A3110F" w:rsidP="0082671A">
            <w:pPr>
              <w:ind w:left="38"/>
              <w:jc w:val="both"/>
              <w:rPr>
                <w:rFonts w:ascii="Calibri" w:eastAsia="Calibri" w:hAnsi="Calibri" w:cs="Calibri"/>
                <w:lang w:eastAsia="en-IN"/>
              </w:rPr>
            </w:pPr>
            <w:r w:rsidRPr="008D23A1">
              <w:rPr>
                <w:rFonts w:ascii="Calibri" w:eastAsia="Calibri" w:hAnsi="Calibri" w:cs="Calibri"/>
                <w:lang w:eastAsia="en-IN"/>
              </w:rPr>
              <w:t xml:space="preserve">Odisha Power Transmission Corporation Ltd. (OPTCL) (A Government of </w:t>
            </w:r>
            <w:r w:rsidR="00557D96" w:rsidRPr="008D23A1">
              <w:rPr>
                <w:rFonts w:ascii="Calibri" w:eastAsia="Calibri" w:hAnsi="Calibri" w:cs="Calibri"/>
                <w:lang w:eastAsia="en-IN"/>
              </w:rPr>
              <w:t>Odisha</w:t>
            </w:r>
            <w:r w:rsidRPr="008D23A1">
              <w:rPr>
                <w:rFonts w:ascii="Calibri" w:eastAsia="Calibri" w:hAnsi="Calibri" w:cs="Calibri"/>
                <w:lang w:eastAsia="en-IN"/>
              </w:rPr>
              <w:t xml:space="preserve"> </w:t>
            </w:r>
            <w:r w:rsidR="00557D96" w:rsidRPr="008D23A1">
              <w:rPr>
                <w:rFonts w:ascii="Calibri" w:eastAsia="Calibri" w:hAnsi="Calibri" w:cs="Calibri"/>
                <w:lang w:eastAsia="en-IN"/>
              </w:rPr>
              <w:t>Undertaking</w:t>
            </w:r>
            <w:r w:rsidRPr="008D23A1">
              <w:rPr>
                <w:rFonts w:ascii="Calibri" w:eastAsia="Calibri" w:hAnsi="Calibri" w:cs="Calibri"/>
                <w:lang w:eastAsia="en-IN"/>
              </w:rPr>
              <w:t>) incorporated under the Companies Act, 1956, having its Registered Office</w:t>
            </w:r>
            <w:r w:rsidRPr="008D23A1">
              <w:rPr>
                <w:rFonts w:ascii="Calibri" w:eastAsia="Calibri" w:hAnsi="Calibri" w:cs="Calibri"/>
                <w:lang w:eastAsia="en-IN"/>
              </w:rPr>
              <w:t xml:space="preserve"> at </w:t>
            </w:r>
            <w:proofErr w:type="spellStart"/>
            <w:r w:rsidRPr="008D23A1">
              <w:rPr>
                <w:rFonts w:ascii="Calibri" w:eastAsia="Calibri" w:hAnsi="Calibri" w:cs="Calibri"/>
                <w:lang w:eastAsia="en-IN"/>
              </w:rPr>
              <w:t>Janpath</w:t>
            </w:r>
            <w:proofErr w:type="spellEnd"/>
            <w:r w:rsidRPr="008D23A1">
              <w:rPr>
                <w:rFonts w:ascii="Calibri" w:eastAsia="Calibri" w:hAnsi="Calibri" w:cs="Calibri"/>
                <w:lang w:eastAsia="en-IN"/>
              </w:rPr>
              <w:t>, Bhubaneswar -751022, intends to invite tender to establish transmission system for strengthening the power system in Odisha under two-part single bid stage competitive bidding on establishing the facilities and handed over to owner after succe</w:t>
            </w:r>
            <w:r w:rsidRPr="008D23A1">
              <w:rPr>
                <w:rFonts w:ascii="Calibri" w:eastAsia="Calibri" w:hAnsi="Calibri" w:cs="Calibri"/>
                <w:lang w:eastAsia="en-IN"/>
              </w:rPr>
              <w:t>ssful completion and commissioning.</w:t>
            </w:r>
          </w:p>
          <w:p w:rsidR="0082671A" w:rsidRPr="008D23A1" w:rsidRDefault="0082671A" w:rsidP="0082671A">
            <w:pPr>
              <w:jc w:val="both"/>
              <w:rPr>
                <w:rFonts w:ascii="Calibri" w:eastAsia="Calibri" w:hAnsi="Calibri" w:cs="Calibri"/>
                <w:lang w:eastAsia="en-IN"/>
              </w:rPr>
            </w:pPr>
          </w:p>
          <w:p w:rsidR="0082671A" w:rsidRPr="008D23A1" w:rsidRDefault="0082671A" w:rsidP="0082671A">
            <w:pPr>
              <w:jc w:val="both"/>
              <w:rPr>
                <w:rFonts w:ascii="Calibri" w:eastAsia="Calibri" w:hAnsi="Calibri" w:cs="Calibri"/>
                <w:lang w:eastAsia="en-IN"/>
              </w:rPr>
            </w:pPr>
          </w:p>
          <w:p w:rsidR="0082671A" w:rsidRPr="008D23A1" w:rsidRDefault="00A3110F" w:rsidP="0082671A">
            <w:pPr>
              <w:jc w:val="both"/>
              <w:rPr>
                <w:rFonts w:ascii="Calibri" w:eastAsia="Calibri" w:hAnsi="Calibri" w:cs="Calibri"/>
                <w:lang w:eastAsia="en-IN"/>
              </w:rPr>
            </w:pPr>
            <w:r w:rsidRPr="008D23A1">
              <w:rPr>
                <w:rFonts w:ascii="Calibri" w:eastAsia="Calibri" w:hAnsi="Calibri" w:cs="Calibri"/>
                <w:lang w:eastAsia="en-IN"/>
              </w:rPr>
              <w:t>Award shall be placed by the Owner/Employer as per ‘Award Criteria’ mentioned in the Bidding Documents. The Contract shall be executed in accordance with provisions of the Contract including General Conditions of</w:t>
            </w:r>
            <w:r w:rsidRPr="008D23A1">
              <w:rPr>
                <w:rFonts w:ascii="Calibri" w:eastAsia="Calibri" w:hAnsi="Calibri" w:cs="Calibri"/>
                <w:lang w:eastAsia="en-IN"/>
              </w:rPr>
              <w:t xml:space="preserve"> Contract read in conjunction with these Special Conditions of Contract. All eligible payments under the contract for the Package(s) shall be made by the Employer. The Owner/Employer shall arrange the fund for this Project. </w:t>
            </w:r>
          </w:p>
          <w:p w:rsidR="0082671A" w:rsidRPr="008D23A1" w:rsidRDefault="0082671A" w:rsidP="0082671A">
            <w:pPr>
              <w:jc w:val="both"/>
              <w:rPr>
                <w:rFonts w:ascii="Calibri" w:eastAsia="Calibri" w:hAnsi="Calibri" w:cs="Calibri"/>
                <w:lang w:eastAsia="en-IN"/>
              </w:rPr>
            </w:pPr>
          </w:p>
          <w:p w:rsidR="0082671A" w:rsidRPr="008D23A1" w:rsidRDefault="00A3110F" w:rsidP="0082671A">
            <w:pPr>
              <w:jc w:val="both"/>
              <w:rPr>
                <w:rFonts w:ascii="Calibri" w:eastAsia="Calibri" w:hAnsi="Calibri" w:cs="Calibri"/>
                <w:lang w:eastAsia="en-IN"/>
              </w:rPr>
            </w:pPr>
            <w:r w:rsidRPr="008D23A1">
              <w:rPr>
                <w:rFonts w:ascii="Calibri" w:eastAsia="Calibri" w:hAnsi="Calibri" w:cs="Calibri"/>
                <w:lang w:eastAsia="en-IN"/>
              </w:rPr>
              <w:t>During execution of the Contra</w:t>
            </w:r>
            <w:r w:rsidRPr="008D23A1">
              <w:rPr>
                <w:rFonts w:ascii="Calibri" w:eastAsia="Calibri" w:hAnsi="Calibri" w:cs="Calibri"/>
                <w:lang w:eastAsia="en-IN"/>
              </w:rPr>
              <w:t>ct(s) for the Package(s), certain post award activities such as engineering, quality assurance &amp; inspection, project monitoring, payment processing etc. may be carried out by OPTCL, the Owner/Employer. OPTCL will also be referred to as the “Employer” where</w:t>
            </w:r>
            <w:r w:rsidRPr="008D23A1">
              <w:rPr>
                <w:rFonts w:ascii="Calibri" w:eastAsia="Calibri" w:hAnsi="Calibri" w:cs="Calibri"/>
                <w:lang w:eastAsia="en-IN"/>
              </w:rPr>
              <w:t>ver context requires so.</w:t>
            </w:r>
          </w:p>
          <w:p w:rsidR="0082671A" w:rsidRPr="008D23A1" w:rsidRDefault="0082671A" w:rsidP="006F5FF7">
            <w:pPr>
              <w:autoSpaceDE w:val="0"/>
              <w:autoSpaceDN w:val="0"/>
              <w:adjustRightInd w:val="0"/>
              <w:ind w:right="-412"/>
              <w:rPr>
                <w:rFonts w:ascii="Calibri" w:eastAsia="Calibri" w:hAnsi="Calibri" w:cs="Calibri"/>
                <w:w w:val="105"/>
              </w:rPr>
            </w:pPr>
          </w:p>
          <w:p w:rsidR="006F5FF7" w:rsidRPr="008D23A1" w:rsidRDefault="00A3110F" w:rsidP="006F5FF7">
            <w:pPr>
              <w:autoSpaceDE w:val="0"/>
              <w:autoSpaceDN w:val="0"/>
              <w:adjustRightInd w:val="0"/>
              <w:ind w:right="-412"/>
              <w:rPr>
                <w:rFonts w:ascii="Calibri" w:eastAsia="Calibri" w:hAnsi="Calibri" w:cs="Calibri"/>
                <w:b/>
              </w:rPr>
            </w:pPr>
            <w:r w:rsidRPr="008D23A1">
              <w:rPr>
                <w:rFonts w:ascii="Calibri" w:eastAsia="Calibri" w:hAnsi="Calibri" w:cs="Calibri"/>
                <w:w w:val="105"/>
              </w:rPr>
              <w:t>“Employer”:</w:t>
            </w:r>
            <w:r w:rsidRPr="008D23A1">
              <w:rPr>
                <w:rFonts w:ascii="Calibri" w:eastAsia="Calibri" w:hAnsi="Calibri" w:cs="Calibri"/>
                <w:b/>
              </w:rPr>
              <w:t xml:space="preserve"> ODISHA POWER TRANSMISSION CORPORATION LIMITED</w:t>
            </w:r>
          </w:p>
          <w:p w:rsidR="006F5FF7" w:rsidRPr="008D23A1" w:rsidRDefault="00A3110F" w:rsidP="006F5FF7">
            <w:pPr>
              <w:autoSpaceDE w:val="0"/>
              <w:autoSpaceDN w:val="0"/>
              <w:adjustRightInd w:val="0"/>
              <w:ind w:right="-412" w:firstLine="1311"/>
              <w:rPr>
                <w:rFonts w:ascii="Calibri" w:eastAsia="Calibri" w:hAnsi="Calibri" w:cs="Calibri"/>
              </w:rPr>
            </w:pPr>
            <w:r w:rsidRPr="008D23A1">
              <w:rPr>
                <w:rFonts w:ascii="Calibri" w:eastAsia="Calibri" w:hAnsi="Calibri" w:cs="Calibri"/>
              </w:rPr>
              <w:t>(A Govt. Of Odisha Undertaking)</w:t>
            </w:r>
          </w:p>
          <w:p w:rsidR="006F5FF7" w:rsidRPr="008D23A1" w:rsidRDefault="00A3110F" w:rsidP="006F5FF7">
            <w:pPr>
              <w:widowControl w:val="0"/>
              <w:autoSpaceDE w:val="0"/>
              <w:autoSpaceDN w:val="0"/>
              <w:spacing w:before="10"/>
              <w:ind w:right="-412" w:firstLine="1311"/>
              <w:rPr>
                <w:rFonts w:ascii="Calibri" w:eastAsia="Cambria" w:hAnsi="Calibri" w:cs="Calibri"/>
              </w:rPr>
            </w:pPr>
            <w:r>
              <w:rPr>
                <w:rFonts w:ascii="Calibri" w:eastAsia="Cambria" w:hAnsi="Calibri" w:cs="Calibri"/>
              </w:rPr>
              <w:t xml:space="preserve">Regd. Office, Tech </w:t>
            </w:r>
            <w:proofErr w:type="spellStart"/>
            <w:r>
              <w:rPr>
                <w:rFonts w:ascii="Calibri" w:eastAsia="Cambria" w:hAnsi="Calibri" w:cs="Calibri"/>
              </w:rPr>
              <w:t>Tower,J</w:t>
            </w:r>
            <w:r w:rsidRPr="008D23A1">
              <w:rPr>
                <w:rFonts w:ascii="Calibri" w:eastAsia="Cambria" w:hAnsi="Calibri" w:cs="Calibri"/>
              </w:rPr>
              <w:t>an</w:t>
            </w:r>
            <w:r>
              <w:rPr>
                <w:rFonts w:ascii="Calibri" w:eastAsia="Cambria" w:hAnsi="Calibri" w:cs="Calibri"/>
              </w:rPr>
              <w:t>jpath</w:t>
            </w:r>
            <w:proofErr w:type="spellEnd"/>
            <w:r>
              <w:rPr>
                <w:rFonts w:ascii="Calibri" w:eastAsia="Cambria" w:hAnsi="Calibri" w:cs="Calibri"/>
              </w:rPr>
              <w:t>, Bhubaneswar -751007</w:t>
            </w:r>
          </w:p>
          <w:p w:rsidR="006F5FF7" w:rsidRPr="008D23A1" w:rsidRDefault="00A3110F" w:rsidP="006F5FF7">
            <w:pPr>
              <w:spacing w:line="276" w:lineRule="auto"/>
              <w:ind w:right="-412" w:firstLine="1311"/>
              <w:rPr>
                <w:rFonts w:ascii="Calibri" w:eastAsia="Calibri" w:hAnsi="Calibri" w:cs="Calibri"/>
                <w:u w:val="single"/>
                <w:lang w:eastAsia="en-IN"/>
              </w:rPr>
            </w:pPr>
            <w:r w:rsidRPr="008D23A1">
              <w:rPr>
                <w:rFonts w:ascii="Calibri" w:eastAsia="Calibri" w:hAnsi="Calibri" w:cs="Calibri"/>
                <w:lang w:eastAsia="en-IN"/>
              </w:rPr>
              <w:t xml:space="preserve">Telephone: (0674) 2540051 (EPABX), Website: </w:t>
            </w:r>
            <w:hyperlink r:id="rId9" w:history="1">
              <w:r w:rsidRPr="008D23A1">
                <w:rPr>
                  <w:rFonts w:ascii="Calibri" w:eastAsia="Calibri" w:hAnsi="Calibri" w:cs="Calibri"/>
                  <w:u w:val="single"/>
                  <w:lang w:eastAsia="en-IN"/>
                </w:rPr>
                <w:t>www.optcl.co.in</w:t>
              </w:r>
            </w:hyperlink>
          </w:p>
          <w:p w:rsidR="006F5FF7" w:rsidRPr="008D23A1" w:rsidRDefault="00A3110F" w:rsidP="006F5FF7">
            <w:pPr>
              <w:autoSpaceDE w:val="0"/>
              <w:autoSpaceDN w:val="0"/>
              <w:adjustRightInd w:val="0"/>
              <w:ind w:right="-412"/>
              <w:rPr>
                <w:rFonts w:ascii="Calibri" w:eastAsia="Calibri" w:hAnsi="Calibri" w:cs="Calibri"/>
                <w:b/>
                <w:bCs/>
              </w:rPr>
            </w:pPr>
            <w:r w:rsidRPr="008D23A1">
              <w:rPr>
                <w:rFonts w:ascii="Calibri" w:eastAsia="Calibri" w:hAnsi="Calibri" w:cs="Calibri"/>
                <w:b/>
                <w:bCs/>
              </w:rPr>
              <w:t>Office responsible for invitation of tender:</w:t>
            </w:r>
          </w:p>
          <w:p w:rsidR="006F5FF7" w:rsidRPr="008D23A1" w:rsidRDefault="00A3110F" w:rsidP="006F5FF7">
            <w:pPr>
              <w:autoSpaceDE w:val="0"/>
              <w:autoSpaceDN w:val="0"/>
              <w:adjustRightInd w:val="0"/>
              <w:ind w:right="-412" w:firstLine="1311"/>
              <w:rPr>
                <w:rFonts w:ascii="Calibri" w:eastAsia="Calibri" w:hAnsi="Calibri" w:cs="Calibri"/>
              </w:rPr>
            </w:pPr>
            <w:r w:rsidRPr="008D23A1">
              <w:rPr>
                <w:rFonts w:ascii="Calibri" w:eastAsia="Calibri" w:hAnsi="Calibri" w:cs="Calibri"/>
              </w:rPr>
              <w:t xml:space="preserve">O/O </w:t>
            </w:r>
            <w:r w:rsidR="00962D85">
              <w:rPr>
                <w:rFonts w:ascii="Calibri" w:eastAsia="Calibri" w:hAnsi="Calibri" w:cs="Calibri"/>
              </w:rPr>
              <w:t xml:space="preserve">CHIEF </w:t>
            </w:r>
            <w:r w:rsidRPr="008D23A1">
              <w:rPr>
                <w:rFonts w:ascii="Calibri" w:eastAsia="Calibri" w:hAnsi="Calibri" w:cs="Calibri"/>
              </w:rPr>
              <w:t xml:space="preserve"> GENERAL MANAGER (CPC)&gt;</w:t>
            </w:r>
          </w:p>
          <w:p w:rsidR="006F5FF7" w:rsidRPr="008D23A1" w:rsidRDefault="00A3110F" w:rsidP="006F5FF7">
            <w:pPr>
              <w:autoSpaceDE w:val="0"/>
              <w:autoSpaceDN w:val="0"/>
              <w:adjustRightInd w:val="0"/>
              <w:ind w:right="-412" w:firstLine="1311"/>
              <w:rPr>
                <w:rFonts w:ascii="Calibri" w:eastAsia="Calibri" w:hAnsi="Calibri" w:cs="Calibri"/>
              </w:rPr>
            </w:pPr>
            <w:proofErr w:type="spellStart"/>
            <w:r w:rsidRPr="008D23A1">
              <w:rPr>
                <w:rFonts w:ascii="Calibri" w:eastAsia="Calibri" w:hAnsi="Calibri" w:cs="Calibri"/>
              </w:rPr>
              <w:t>OPTCL,</w:t>
            </w:r>
            <w:r w:rsidR="00CD6DE8">
              <w:rPr>
                <w:rFonts w:ascii="Calibri" w:eastAsia="Calibri" w:hAnsi="Calibri" w:cs="Calibri"/>
              </w:rPr>
              <w:t>Tech</w:t>
            </w:r>
            <w:proofErr w:type="spellEnd"/>
            <w:r w:rsidR="00CD6DE8">
              <w:rPr>
                <w:rFonts w:ascii="Calibri" w:eastAsia="Calibri" w:hAnsi="Calibri" w:cs="Calibri"/>
              </w:rPr>
              <w:t xml:space="preserve"> </w:t>
            </w:r>
            <w:proofErr w:type="spellStart"/>
            <w:r w:rsidR="00CD6DE8">
              <w:rPr>
                <w:rFonts w:ascii="Calibri" w:eastAsia="Calibri" w:hAnsi="Calibri" w:cs="Calibri"/>
              </w:rPr>
              <w:t>Tower,</w:t>
            </w:r>
            <w:r w:rsidRPr="008D23A1">
              <w:rPr>
                <w:rFonts w:ascii="Calibri" w:eastAsia="Calibri" w:hAnsi="Calibri" w:cs="Calibri"/>
              </w:rPr>
              <w:t>Janpath</w:t>
            </w:r>
            <w:proofErr w:type="spellEnd"/>
            <w:r w:rsidRPr="008D23A1">
              <w:rPr>
                <w:rFonts w:ascii="Calibri" w:eastAsia="Calibri" w:hAnsi="Calibri" w:cs="Calibri"/>
              </w:rPr>
              <w:t>, Bhubaneswar</w:t>
            </w:r>
            <w:r w:rsidR="00CD6DE8">
              <w:rPr>
                <w:rFonts w:ascii="Calibri" w:eastAsia="Calibri" w:hAnsi="Calibri" w:cs="Calibri"/>
              </w:rPr>
              <w:t>-751007</w:t>
            </w:r>
          </w:p>
          <w:p w:rsidR="00304D34" w:rsidRPr="008D23A1" w:rsidRDefault="00A3110F" w:rsidP="00795E07">
            <w:pPr>
              <w:autoSpaceDE w:val="0"/>
              <w:autoSpaceDN w:val="0"/>
              <w:adjustRightInd w:val="0"/>
              <w:ind w:right="-412" w:firstLine="1311"/>
              <w:rPr>
                <w:rFonts w:ascii="Calibri" w:eastAsia="Calibri" w:hAnsi="Calibri" w:cs="Calibri"/>
              </w:rPr>
            </w:pPr>
            <w:r w:rsidRPr="008D23A1">
              <w:rPr>
                <w:rFonts w:ascii="Calibri" w:eastAsia="Calibri" w:hAnsi="Calibri" w:cs="Calibri"/>
              </w:rPr>
              <w:t>&lt;Email id- sgm.cpc@optcl.co.in&gt;</w:t>
            </w:r>
          </w:p>
        </w:tc>
      </w:tr>
      <w:tr w:rsidR="00EB70B4" w:rsidTr="008A5A0E">
        <w:tc>
          <w:tcPr>
            <w:tcW w:w="988" w:type="dxa"/>
          </w:tcPr>
          <w:p w:rsidR="00304D34" w:rsidRPr="005A35FF" w:rsidRDefault="00A3110F" w:rsidP="00795E07">
            <w:pPr>
              <w:jc w:val="center"/>
              <w:rPr>
                <w:rFonts w:ascii="Calibri" w:eastAsia="Calibri" w:hAnsi="Calibri" w:cs="Calibri"/>
                <w:lang w:eastAsia="en-IN"/>
              </w:rPr>
            </w:pPr>
            <w:r w:rsidRPr="005A35FF">
              <w:rPr>
                <w:rFonts w:ascii="Calibri" w:eastAsia="Calibri" w:hAnsi="Calibri" w:cs="Calibri"/>
                <w:lang w:eastAsia="en-IN"/>
              </w:rPr>
              <w:t>3</w:t>
            </w:r>
          </w:p>
        </w:tc>
        <w:tc>
          <w:tcPr>
            <w:tcW w:w="1984" w:type="dxa"/>
          </w:tcPr>
          <w:p w:rsidR="00304D34" w:rsidRPr="005A35FF" w:rsidRDefault="00A3110F" w:rsidP="006F5FF7">
            <w:pPr>
              <w:ind w:hanging="111"/>
              <w:rPr>
                <w:rFonts w:ascii="Calibri" w:eastAsia="Calibri" w:hAnsi="Calibri" w:cs="Calibri"/>
                <w:lang w:eastAsia="en-IN"/>
              </w:rPr>
            </w:pPr>
            <w:r w:rsidRPr="005A35FF">
              <w:rPr>
                <w:rFonts w:ascii="Calibri" w:eastAsia="Book Antiqua" w:hAnsi="Calibri" w:cs="Calibri"/>
                <w:lang w:eastAsia="en-IN"/>
              </w:rPr>
              <w:t>GCC-1.1(</w:t>
            </w:r>
            <w:r w:rsidR="00282689">
              <w:rPr>
                <w:rFonts w:ascii="Calibri" w:eastAsia="Book Antiqua" w:hAnsi="Calibri" w:cs="Calibri"/>
                <w:lang w:eastAsia="en-IN"/>
              </w:rPr>
              <w:t>u</w:t>
            </w:r>
            <w:r w:rsidRPr="005A35FF">
              <w:rPr>
                <w:rFonts w:ascii="Calibri" w:eastAsia="Book Antiqua" w:hAnsi="Calibri" w:cs="Calibri"/>
                <w:lang w:eastAsia="en-IN"/>
              </w:rPr>
              <w:t>)</w:t>
            </w:r>
          </w:p>
        </w:tc>
        <w:tc>
          <w:tcPr>
            <w:tcW w:w="7109" w:type="dxa"/>
          </w:tcPr>
          <w:p w:rsidR="00304D34" w:rsidRPr="008D23A1" w:rsidRDefault="00A3110F">
            <w:pPr>
              <w:rPr>
                <w:rFonts w:ascii="Calibri" w:eastAsia="Calibri" w:hAnsi="Calibri" w:cs="Calibri"/>
                <w:lang w:eastAsia="en-IN"/>
              </w:rPr>
            </w:pPr>
            <w:r w:rsidRPr="008D23A1">
              <w:rPr>
                <w:rFonts w:ascii="Calibri" w:eastAsia="Calibri" w:hAnsi="Calibri" w:cs="Calibri"/>
                <w:w w:val="105"/>
                <w:lang w:eastAsia="en-IN"/>
              </w:rPr>
              <w:t>“Owner”:</w:t>
            </w:r>
            <w:r w:rsidRPr="008D23A1">
              <w:rPr>
                <w:rFonts w:ascii="Calibri" w:eastAsia="Calibri" w:hAnsi="Calibri" w:cs="Calibri"/>
                <w:b/>
                <w:lang w:eastAsia="en-IN"/>
              </w:rPr>
              <w:t xml:space="preserve"> ODISHA POWER TRANSMISSION CORPORATION LIMITED</w:t>
            </w:r>
          </w:p>
        </w:tc>
      </w:tr>
      <w:tr w:rsidR="00EB70B4" w:rsidTr="008A5A0E">
        <w:tc>
          <w:tcPr>
            <w:tcW w:w="988" w:type="dxa"/>
          </w:tcPr>
          <w:p w:rsidR="00131A11" w:rsidRPr="005A35FF" w:rsidRDefault="00A3110F" w:rsidP="00795E07">
            <w:pPr>
              <w:jc w:val="center"/>
              <w:rPr>
                <w:rFonts w:ascii="Calibri" w:eastAsia="Calibri" w:hAnsi="Calibri" w:cs="Calibri"/>
                <w:lang w:eastAsia="en-IN"/>
              </w:rPr>
            </w:pPr>
            <w:r>
              <w:rPr>
                <w:rFonts w:ascii="Calibri" w:eastAsia="Calibri" w:hAnsi="Calibri" w:cs="Calibri"/>
                <w:lang w:eastAsia="en-IN"/>
              </w:rPr>
              <w:t>4</w:t>
            </w:r>
          </w:p>
        </w:tc>
        <w:tc>
          <w:tcPr>
            <w:tcW w:w="1984" w:type="dxa"/>
          </w:tcPr>
          <w:p w:rsidR="00131A11" w:rsidRPr="005A35FF" w:rsidRDefault="00A3110F" w:rsidP="006F5FF7">
            <w:pPr>
              <w:ind w:hanging="111"/>
              <w:rPr>
                <w:rFonts w:ascii="Calibri" w:eastAsia="Book Antiqua" w:hAnsi="Calibri" w:cs="Calibri"/>
                <w:lang w:eastAsia="en-IN"/>
              </w:rPr>
            </w:pPr>
            <w:r>
              <w:rPr>
                <w:rFonts w:ascii="Calibri" w:eastAsia="Book Antiqua" w:hAnsi="Calibri" w:cs="Calibri"/>
                <w:lang w:eastAsia="en-IN"/>
              </w:rPr>
              <w:t>GCC-2.1.1</w:t>
            </w:r>
          </w:p>
        </w:tc>
        <w:tc>
          <w:tcPr>
            <w:tcW w:w="7109" w:type="dxa"/>
          </w:tcPr>
          <w:p w:rsidR="00C95BE5" w:rsidRPr="000C0EBB" w:rsidRDefault="00A3110F" w:rsidP="00C95BE5">
            <w:pPr>
              <w:jc w:val="both"/>
              <w:rPr>
                <w:rFonts w:ascii="Calibri" w:eastAsia="Calibri" w:hAnsi="Calibri" w:cs="Calibri"/>
                <w:b/>
                <w:bCs/>
                <w:i/>
                <w:highlight w:val="cyan"/>
              </w:rPr>
            </w:pPr>
            <w:r w:rsidRPr="000C0EBB">
              <w:rPr>
                <w:rFonts w:ascii="Calibri" w:eastAsia="Calibri" w:hAnsi="Calibri" w:cs="Calibri"/>
                <w:b/>
                <w:bCs/>
                <w:i/>
                <w:highlight w:val="cyan"/>
              </w:rPr>
              <w:t xml:space="preserve">The project will be awarded in two separate contracts i.e. </w:t>
            </w:r>
          </w:p>
          <w:p w:rsidR="00C95BE5" w:rsidRPr="000C0EBB" w:rsidRDefault="00A3110F" w:rsidP="00C95BE5">
            <w:pPr>
              <w:jc w:val="both"/>
              <w:rPr>
                <w:rFonts w:ascii="Calibri" w:eastAsia="Calibri" w:hAnsi="Calibri" w:cs="Calibri"/>
                <w:b/>
                <w:bCs/>
                <w:i/>
                <w:highlight w:val="cyan"/>
              </w:rPr>
            </w:pPr>
            <w:r w:rsidRPr="000C0EBB">
              <w:rPr>
                <w:rFonts w:ascii="Calibri" w:eastAsia="Calibri" w:hAnsi="Calibri" w:cs="Calibri"/>
                <w:b/>
                <w:bCs/>
                <w:i/>
                <w:highlight w:val="cyan"/>
              </w:rPr>
              <w:t>Supply Contract : for supply of Equipment/material and</w:t>
            </w:r>
          </w:p>
          <w:p w:rsidR="00C95BE5" w:rsidRPr="000C0EBB" w:rsidRDefault="00A3110F" w:rsidP="00C95BE5">
            <w:pPr>
              <w:jc w:val="both"/>
              <w:rPr>
                <w:rFonts w:ascii="Calibri" w:eastAsia="Calibri" w:hAnsi="Calibri" w:cs="Calibri"/>
                <w:b/>
                <w:bCs/>
                <w:i/>
                <w:strike/>
              </w:rPr>
            </w:pPr>
            <w:r w:rsidRPr="000C0EBB">
              <w:rPr>
                <w:rFonts w:ascii="Calibri" w:eastAsia="Calibri" w:hAnsi="Calibri" w:cs="Calibri"/>
                <w:b/>
                <w:bCs/>
                <w:i/>
                <w:highlight w:val="cyan"/>
              </w:rPr>
              <w:t>Erection Contract: Erection / Civil works with cross fall breach clause.</w:t>
            </w:r>
            <w:r w:rsidRPr="000C0EBB">
              <w:rPr>
                <w:rFonts w:ascii="Calibri" w:eastAsia="Calibri" w:hAnsi="Calibri" w:cs="Calibri"/>
                <w:b/>
                <w:bCs/>
                <w:i/>
                <w:strike/>
              </w:rPr>
              <w:t xml:space="preserve"> </w:t>
            </w:r>
          </w:p>
          <w:p w:rsidR="00C95BE5" w:rsidRDefault="00C95BE5" w:rsidP="00C95BE5">
            <w:pPr>
              <w:jc w:val="both"/>
              <w:rPr>
                <w:rFonts w:ascii="Calibri" w:eastAsia="Calibri" w:hAnsi="Calibri" w:cs="Kalinga"/>
                <w:lang w:eastAsia="en-IN"/>
              </w:rPr>
            </w:pPr>
          </w:p>
          <w:p w:rsidR="00C95BE5" w:rsidRPr="009E2415" w:rsidRDefault="00A3110F" w:rsidP="00C95BE5">
            <w:pPr>
              <w:jc w:val="both"/>
              <w:rPr>
                <w:rFonts w:ascii="Calibri" w:eastAsia="Calibri" w:hAnsi="Calibri" w:cs="Kalinga"/>
                <w:strike/>
                <w:lang w:eastAsia="en-IN"/>
              </w:rPr>
            </w:pPr>
            <w:r w:rsidRPr="009E2415">
              <w:rPr>
                <w:rFonts w:ascii="Calibri" w:eastAsia="Calibri" w:hAnsi="Calibri" w:cs="Kalinga"/>
                <w:strike/>
                <w:lang w:eastAsia="en-IN"/>
              </w:rPr>
              <w:lastRenderedPageBreak/>
              <w:t>In pursuance to GST Law, there shall be one Works Contract as indicated below for jobs undertaken by contractors covering supply of Material/Equipment/Spares, Erection, Installation &amp; Commissioning and Associated Civil Works, which together will be treated</w:t>
            </w:r>
            <w:r w:rsidRPr="009E2415">
              <w:rPr>
                <w:rFonts w:ascii="Calibri" w:eastAsia="Calibri" w:hAnsi="Calibri" w:cs="Kalinga"/>
                <w:strike/>
                <w:lang w:eastAsia="en-IN"/>
              </w:rPr>
              <w:t xml:space="preserve"> as Supply of Goods &amp; supply of services, carrying present applicable rate of </w:t>
            </w:r>
            <w:r w:rsidRPr="009E2415">
              <w:rPr>
                <w:rFonts w:ascii="Calibri" w:eastAsia="Calibri" w:hAnsi="Calibri" w:cs="Kalinga"/>
                <w:b/>
                <w:bCs/>
                <w:strike/>
                <w:lang w:eastAsia="en-IN"/>
              </w:rPr>
              <w:t>GST @ 18%.</w:t>
            </w:r>
            <w:r w:rsidRPr="009E2415">
              <w:rPr>
                <w:rFonts w:ascii="Calibri" w:eastAsia="Calibri" w:hAnsi="Calibri" w:cs="Kalinga"/>
                <w:strike/>
                <w:lang w:eastAsia="en-IN"/>
              </w:rPr>
              <w:t xml:space="preserve"> </w:t>
            </w:r>
          </w:p>
          <w:p w:rsidR="00C95BE5" w:rsidRPr="009E2415" w:rsidRDefault="00C95BE5" w:rsidP="00C95BE5">
            <w:pPr>
              <w:jc w:val="both"/>
              <w:rPr>
                <w:rFonts w:ascii="Calibri" w:eastAsia="Calibri" w:hAnsi="Calibri" w:cs="Kalinga"/>
                <w:strike/>
                <w:lang w:eastAsia="en-IN"/>
              </w:rPr>
            </w:pPr>
          </w:p>
          <w:p w:rsidR="00C95BE5" w:rsidRPr="009E2415" w:rsidRDefault="00A3110F" w:rsidP="00C95BE5">
            <w:pPr>
              <w:jc w:val="both"/>
              <w:rPr>
                <w:rFonts w:ascii="Calibri" w:eastAsia="Calibri" w:hAnsi="Calibri" w:cs="Kalinga"/>
                <w:strike/>
                <w:lang w:eastAsia="en-IN"/>
              </w:rPr>
            </w:pPr>
            <w:r w:rsidRPr="009E2415">
              <w:rPr>
                <w:rFonts w:ascii="Calibri" w:eastAsia="Calibri" w:hAnsi="Calibri" w:cs="Kalinga"/>
                <w:strike/>
                <w:lang w:eastAsia="en-IN"/>
              </w:rPr>
              <w:t xml:space="preserve">Single Works Contract having the activities as indicated below: </w:t>
            </w:r>
          </w:p>
          <w:p w:rsidR="00C95BE5" w:rsidRPr="00A51DD5" w:rsidRDefault="00A3110F" w:rsidP="00C95BE5">
            <w:pPr>
              <w:jc w:val="both"/>
              <w:rPr>
                <w:rFonts w:ascii="Calibri" w:eastAsia="Calibri" w:hAnsi="Calibri" w:cs="Kalinga"/>
                <w:lang w:eastAsia="en-IN"/>
              </w:rPr>
            </w:pPr>
            <w:r w:rsidRPr="000C0EBB">
              <w:rPr>
                <w:rFonts w:ascii="Calibri" w:eastAsia="Calibri" w:hAnsi="Calibri" w:cs="Kalinga"/>
                <w:b/>
                <w:bCs/>
                <w:highlight w:val="cyan"/>
                <w:lang w:eastAsia="en-IN"/>
              </w:rPr>
              <w:t>Supply Contract</w:t>
            </w:r>
            <w:r w:rsidRPr="000C0EBB">
              <w:rPr>
                <w:rFonts w:ascii="Calibri" w:eastAsia="Calibri" w:hAnsi="Calibri" w:cs="Kalinga"/>
                <w:lang w:eastAsia="en-IN"/>
              </w:rPr>
              <w:t>:</w:t>
            </w:r>
            <w:r>
              <w:rPr>
                <w:rFonts w:ascii="Calibri" w:eastAsia="Calibri" w:hAnsi="Calibri" w:cs="Kalinga"/>
                <w:lang w:eastAsia="en-IN"/>
              </w:rPr>
              <w:t xml:space="preserve"> S</w:t>
            </w:r>
            <w:r w:rsidRPr="00A51DD5">
              <w:rPr>
                <w:rFonts w:ascii="Calibri" w:eastAsia="Calibri" w:hAnsi="Calibri" w:cs="Kalinga"/>
                <w:lang w:eastAsia="en-IN"/>
              </w:rPr>
              <w:t xml:space="preserve">upply of Material/ Equipment/Spares: Taxable value includes cost of supply of all equipment and materials, mandatory spares, transportation, In-transit insurance, loading &amp; unloading etc., for delivery at site. </w:t>
            </w:r>
          </w:p>
          <w:p w:rsidR="00C95BE5" w:rsidRPr="00A51DD5" w:rsidRDefault="00A3110F" w:rsidP="00C95BE5">
            <w:pPr>
              <w:jc w:val="both"/>
              <w:rPr>
                <w:rFonts w:ascii="Calibri" w:eastAsia="Calibri" w:hAnsi="Calibri" w:cs="Kalinga"/>
                <w:lang w:eastAsia="en-IN"/>
              </w:rPr>
            </w:pPr>
            <w:r w:rsidRPr="00A51DD5">
              <w:rPr>
                <w:rFonts w:ascii="Calibri" w:eastAsia="Calibri" w:hAnsi="Calibri" w:cs="Kalinga"/>
                <w:lang w:eastAsia="en-IN"/>
              </w:rPr>
              <w:t>&amp;</w:t>
            </w:r>
          </w:p>
          <w:p w:rsidR="00C95BE5" w:rsidRPr="00A51DD5" w:rsidRDefault="00A3110F" w:rsidP="00C95BE5">
            <w:pPr>
              <w:jc w:val="both"/>
              <w:rPr>
                <w:rFonts w:ascii="Calibri" w:eastAsia="Calibri" w:hAnsi="Calibri" w:cs="Kalinga"/>
                <w:lang w:eastAsia="en-IN"/>
              </w:rPr>
            </w:pPr>
            <w:r w:rsidRPr="000C0EBB">
              <w:rPr>
                <w:rFonts w:ascii="Calibri" w:eastAsia="Calibri" w:hAnsi="Calibri" w:cs="Calibri"/>
                <w:b/>
                <w:bCs/>
                <w:i/>
                <w:highlight w:val="cyan"/>
              </w:rPr>
              <w:t>Erection Contract:</w:t>
            </w:r>
            <w:r w:rsidRPr="00A51DD5">
              <w:rPr>
                <w:rFonts w:ascii="Calibri" w:eastAsia="Calibri" w:hAnsi="Calibri" w:cs="Kalinga"/>
                <w:lang w:eastAsia="en-IN"/>
              </w:rPr>
              <w:t xml:space="preserve"> Erection, Installation </w:t>
            </w:r>
            <w:r w:rsidRPr="00A51DD5">
              <w:rPr>
                <w:rFonts w:ascii="Calibri" w:eastAsia="Calibri" w:hAnsi="Calibri" w:cs="Kalinga"/>
                <w:lang w:eastAsia="en-IN"/>
              </w:rPr>
              <w:t>&amp; Commissioning and Associated Civil Works: Taxable value includes cost of providing all services, installation, Testing and Commissioning and Associated Civil Works including performance testing in respect of all      the equipment supplied against the sa</w:t>
            </w:r>
            <w:r w:rsidRPr="00A51DD5">
              <w:rPr>
                <w:rFonts w:ascii="Calibri" w:eastAsia="Calibri" w:hAnsi="Calibri" w:cs="Kalinga"/>
                <w:lang w:eastAsia="en-IN"/>
              </w:rPr>
              <w:t>id contract, Training to be imparted and any other services specified in the Contract Documents.</w:t>
            </w:r>
          </w:p>
          <w:p w:rsidR="00131A11" w:rsidRPr="008D23A1" w:rsidRDefault="00131A11" w:rsidP="00131A11">
            <w:pPr>
              <w:jc w:val="both"/>
              <w:rPr>
                <w:rFonts w:ascii="Calibri" w:eastAsia="Calibri" w:hAnsi="Calibri" w:cs="Calibri"/>
                <w:w w:val="105"/>
                <w:lang w:eastAsia="en-IN"/>
              </w:rPr>
            </w:pPr>
          </w:p>
        </w:tc>
      </w:tr>
      <w:tr w:rsidR="00EB70B4" w:rsidTr="000025B7">
        <w:tc>
          <w:tcPr>
            <w:tcW w:w="988" w:type="dxa"/>
          </w:tcPr>
          <w:p w:rsidR="00BC790A" w:rsidRPr="005A35FF" w:rsidRDefault="00A3110F" w:rsidP="00795E07">
            <w:pPr>
              <w:jc w:val="center"/>
              <w:rPr>
                <w:rFonts w:ascii="Calibri" w:eastAsia="Calibri" w:hAnsi="Calibri" w:cs="Calibri"/>
                <w:lang w:eastAsia="en-IN"/>
              </w:rPr>
            </w:pPr>
            <w:r>
              <w:rPr>
                <w:rFonts w:ascii="Calibri" w:eastAsia="Calibri" w:hAnsi="Calibri" w:cs="Calibri"/>
                <w:lang w:eastAsia="en-IN"/>
              </w:rPr>
              <w:lastRenderedPageBreak/>
              <w:t>5</w:t>
            </w:r>
          </w:p>
        </w:tc>
        <w:tc>
          <w:tcPr>
            <w:tcW w:w="1984" w:type="dxa"/>
          </w:tcPr>
          <w:p w:rsidR="00BC790A" w:rsidRPr="005A35FF" w:rsidRDefault="00A3110F" w:rsidP="00BC790A">
            <w:pPr>
              <w:rPr>
                <w:rFonts w:ascii="Calibri" w:eastAsia="Calibri" w:hAnsi="Calibri" w:cs="Calibri"/>
                <w:lang w:eastAsia="en-IN"/>
              </w:rPr>
            </w:pPr>
            <w:r w:rsidRPr="005A35FF">
              <w:rPr>
                <w:rFonts w:ascii="Calibri" w:eastAsia="Book Antiqua" w:hAnsi="Calibri" w:cs="Calibri"/>
                <w:lang w:eastAsia="en-IN"/>
              </w:rPr>
              <w:t>GCC-4</w:t>
            </w:r>
          </w:p>
        </w:tc>
        <w:tc>
          <w:tcPr>
            <w:tcW w:w="7109" w:type="dxa"/>
            <w:vAlign w:val="bottom"/>
          </w:tcPr>
          <w:p w:rsidR="00BC790A" w:rsidRPr="005A35FF" w:rsidRDefault="00A3110F" w:rsidP="00BC790A">
            <w:pPr>
              <w:rPr>
                <w:rFonts w:ascii="Calibri" w:eastAsia="Calibri" w:hAnsi="Calibri" w:cs="Calibri"/>
                <w:b/>
                <w:bCs/>
                <w:lang w:eastAsia="en-IN"/>
              </w:rPr>
            </w:pPr>
            <w:r w:rsidRPr="005A35FF">
              <w:rPr>
                <w:rFonts w:ascii="Calibri" w:eastAsia="Calibri" w:hAnsi="Calibri" w:cs="Calibri"/>
                <w:b/>
                <w:bCs/>
                <w:lang w:eastAsia="en-IN"/>
              </w:rPr>
              <w:t>Replace the para with the following:</w:t>
            </w:r>
          </w:p>
          <w:p w:rsidR="00BC790A" w:rsidRPr="005A35FF" w:rsidRDefault="00A3110F" w:rsidP="00BC790A">
            <w:pPr>
              <w:jc w:val="both"/>
              <w:rPr>
                <w:rFonts w:ascii="Calibri" w:eastAsia="Calibri" w:hAnsi="Calibri" w:cs="Calibri"/>
                <w:lang w:eastAsia="en-IN"/>
              </w:rPr>
            </w:pPr>
            <w:r w:rsidRPr="001E3CB6">
              <w:rPr>
                <w:rFonts w:ascii="Calibri" w:eastAsia="Calibri" w:hAnsi="Calibri" w:cs="Calibri"/>
                <w:b/>
                <w:bCs/>
                <w:lang w:eastAsia="en-IN"/>
              </w:rPr>
              <w:t>4.</w:t>
            </w:r>
            <w:r w:rsidRPr="005A35FF">
              <w:rPr>
                <w:rFonts w:ascii="Calibri" w:eastAsia="Calibri" w:hAnsi="Calibri" w:cs="Calibri"/>
                <w:lang w:eastAsia="en-IN"/>
              </w:rPr>
              <w:t xml:space="preserve"> Time for Commencement and Completion.</w:t>
            </w:r>
          </w:p>
          <w:p w:rsidR="00BC790A" w:rsidRPr="005A35FF" w:rsidRDefault="00A3110F" w:rsidP="00BC790A">
            <w:pPr>
              <w:jc w:val="both"/>
              <w:rPr>
                <w:rFonts w:ascii="Calibri" w:eastAsia="Calibri" w:hAnsi="Calibri" w:cs="Calibri"/>
                <w:lang w:eastAsia="en-IN"/>
              </w:rPr>
            </w:pPr>
            <w:r w:rsidRPr="001E3CB6">
              <w:rPr>
                <w:rFonts w:ascii="Calibri" w:eastAsia="Calibri" w:hAnsi="Calibri" w:cs="Calibri"/>
                <w:b/>
                <w:bCs/>
                <w:lang w:eastAsia="en-IN"/>
              </w:rPr>
              <w:t>4.1</w:t>
            </w:r>
            <w:r w:rsidRPr="005A35FF">
              <w:rPr>
                <w:rFonts w:ascii="Calibri" w:eastAsia="Calibri" w:hAnsi="Calibri" w:cs="Calibri"/>
                <w:lang w:eastAsia="en-IN"/>
              </w:rPr>
              <w:t xml:space="preserve"> Time for Completion is the essence of Contract.  The Contractor sha</w:t>
            </w:r>
            <w:r w:rsidRPr="005A35FF">
              <w:rPr>
                <w:rFonts w:ascii="Calibri" w:eastAsia="Calibri" w:hAnsi="Calibri" w:cs="Calibri"/>
                <w:lang w:eastAsia="en-IN"/>
              </w:rPr>
              <w:t xml:space="preserve">ll commence work on the Facilities from the Effective Date of Contract and without prejudice to GCC Sub- Facilities in accordance with the time schedule specified in the corresponding </w:t>
            </w:r>
            <w:r w:rsidRPr="001E3CB6">
              <w:rPr>
                <w:rFonts w:ascii="Calibri" w:eastAsia="Calibri" w:hAnsi="Calibri" w:cs="Calibri"/>
                <w:b/>
                <w:bCs/>
                <w:lang w:eastAsia="en-IN"/>
              </w:rPr>
              <w:t>Appendix – 4</w:t>
            </w:r>
            <w:r w:rsidRPr="005A35FF">
              <w:rPr>
                <w:rFonts w:ascii="Calibri" w:eastAsia="Calibri" w:hAnsi="Calibri" w:cs="Calibri"/>
                <w:lang w:eastAsia="en-IN"/>
              </w:rPr>
              <w:t xml:space="preserve"> (Time Schedule) to the Contract Agreement.</w:t>
            </w:r>
          </w:p>
          <w:p w:rsidR="00BC790A" w:rsidRPr="005A35FF" w:rsidRDefault="00A3110F" w:rsidP="00BC790A">
            <w:pPr>
              <w:jc w:val="both"/>
              <w:rPr>
                <w:rFonts w:ascii="Calibri" w:eastAsia="Calibri" w:hAnsi="Calibri" w:cs="Calibri"/>
                <w:lang w:eastAsia="en-IN"/>
              </w:rPr>
            </w:pPr>
            <w:r w:rsidRPr="001E3CB6">
              <w:rPr>
                <w:rFonts w:ascii="Calibri" w:eastAsia="Calibri" w:hAnsi="Calibri" w:cs="Calibri"/>
                <w:b/>
                <w:bCs/>
                <w:lang w:eastAsia="en-IN"/>
              </w:rPr>
              <w:t>4.2</w:t>
            </w:r>
            <w:r w:rsidRPr="005A35FF">
              <w:rPr>
                <w:rFonts w:ascii="Calibri" w:eastAsia="Calibri" w:hAnsi="Calibri" w:cs="Calibri"/>
                <w:lang w:eastAsia="en-IN"/>
              </w:rPr>
              <w:t xml:space="preserve"> The Contract</w:t>
            </w:r>
            <w:r w:rsidRPr="005A35FF">
              <w:rPr>
                <w:rFonts w:ascii="Calibri" w:eastAsia="Calibri" w:hAnsi="Calibri" w:cs="Calibri"/>
                <w:lang w:eastAsia="en-IN"/>
              </w:rPr>
              <w:t>or shall attain Completion of the Facilities (or of a part where a separate time for Completion of such part is specified in the Contract) within the time stated under Time for Completion or within such extended time to which the Contractor shall be entitl</w:t>
            </w:r>
            <w:r w:rsidRPr="005A35FF">
              <w:rPr>
                <w:rFonts w:ascii="Calibri" w:eastAsia="Calibri" w:hAnsi="Calibri" w:cs="Calibri"/>
                <w:lang w:eastAsia="en-IN"/>
              </w:rPr>
              <w:t xml:space="preserve">ed under </w:t>
            </w:r>
            <w:r w:rsidRPr="001E3CB6">
              <w:rPr>
                <w:rFonts w:ascii="Calibri" w:eastAsia="Calibri" w:hAnsi="Calibri" w:cs="Calibri"/>
                <w:b/>
                <w:bCs/>
                <w:lang w:eastAsia="en-IN"/>
              </w:rPr>
              <w:t>GCC Clause 34</w:t>
            </w:r>
            <w:r w:rsidRPr="005A35FF">
              <w:rPr>
                <w:rFonts w:ascii="Calibri" w:eastAsia="Calibri" w:hAnsi="Calibri" w:cs="Calibri"/>
                <w:lang w:eastAsia="en-IN"/>
              </w:rPr>
              <w:t xml:space="preserve"> hereof.</w:t>
            </w:r>
          </w:p>
        </w:tc>
      </w:tr>
      <w:tr w:rsidR="00EB70B4" w:rsidTr="008A5A0E">
        <w:tc>
          <w:tcPr>
            <w:tcW w:w="988" w:type="dxa"/>
          </w:tcPr>
          <w:p w:rsidR="00C95BE5" w:rsidRPr="005A35FF" w:rsidRDefault="00A3110F" w:rsidP="00C95BE5">
            <w:pPr>
              <w:jc w:val="center"/>
              <w:rPr>
                <w:rFonts w:ascii="Calibri" w:eastAsia="Calibri" w:hAnsi="Calibri" w:cs="Calibri"/>
                <w:lang w:eastAsia="en-IN"/>
              </w:rPr>
            </w:pPr>
            <w:r>
              <w:rPr>
                <w:rFonts w:ascii="Calibri" w:eastAsia="Calibri" w:hAnsi="Calibri" w:cs="Calibri"/>
                <w:lang w:eastAsia="en-IN"/>
              </w:rPr>
              <w:t>6</w:t>
            </w:r>
          </w:p>
        </w:tc>
        <w:tc>
          <w:tcPr>
            <w:tcW w:w="1984" w:type="dxa"/>
          </w:tcPr>
          <w:p w:rsidR="00C95BE5" w:rsidRPr="005A35FF" w:rsidRDefault="00A3110F" w:rsidP="00C95BE5">
            <w:pPr>
              <w:rPr>
                <w:rFonts w:ascii="Calibri" w:eastAsia="Calibri" w:hAnsi="Calibri" w:cs="Calibri"/>
                <w:lang w:eastAsia="en-IN"/>
              </w:rPr>
            </w:pPr>
            <w:r w:rsidRPr="005A35FF">
              <w:rPr>
                <w:rFonts w:ascii="Calibri" w:eastAsia="Book Antiqua" w:hAnsi="Calibri" w:cs="Calibri"/>
                <w:b/>
                <w:w w:val="99"/>
                <w:lang w:eastAsia="en-IN"/>
              </w:rPr>
              <w:t xml:space="preserve">GCC </w:t>
            </w:r>
            <w:r>
              <w:rPr>
                <w:rFonts w:ascii="Calibri" w:eastAsia="Book Antiqua" w:hAnsi="Calibri" w:cs="Calibri"/>
                <w:b/>
                <w:w w:val="99"/>
                <w:lang w:eastAsia="en-IN"/>
              </w:rPr>
              <w:t>-</w:t>
            </w:r>
            <w:r w:rsidRPr="005A35FF">
              <w:rPr>
                <w:rFonts w:ascii="Calibri" w:eastAsia="Book Antiqua" w:hAnsi="Calibri" w:cs="Calibri"/>
                <w:b/>
                <w:w w:val="99"/>
                <w:lang w:eastAsia="en-IN"/>
              </w:rPr>
              <w:t>7</w:t>
            </w:r>
          </w:p>
        </w:tc>
        <w:tc>
          <w:tcPr>
            <w:tcW w:w="7109" w:type="dxa"/>
          </w:tcPr>
          <w:p w:rsidR="00C95BE5" w:rsidRPr="003C21CA" w:rsidRDefault="00A3110F" w:rsidP="00C95BE5">
            <w:pPr>
              <w:widowControl w:val="0"/>
              <w:tabs>
                <w:tab w:val="left" w:pos="928"/>
                <w:tab w:val="left" w:pos="929"/>
              </w:tabs>
              <w:autoSpaceDE w:val="0"/>
              <w:autoSpaceDN w:val="0"/>
              <w:outlineLvl w:val="0"/>
              <w:rPr>
                <w:rFonts w:ascii="Calibri" w:eastAsia="Book Antiqua" w:hAnsi="Calibri" w:cs="Kalinga"/>
                <w:b/>
                <w:bCs/>
              </w:rPr>
            </w:pPr>
            <w:r w:rsidRPr="003C21CA">
              <w:rPr>
                <w:rFonts w:ascii="Calibri" w:eastAsia="Book Antiqua" w:hAnsi="Calibri" w:cs="Kalinga"/>
                <w:b/>
                <w:bCs/>
              </w:rPr>
              <w:t>Supplementing Clause: GCC-7.2</w:t>
            </w:r>
          </w:p>
          <w:p w:rsidR="00C95BE5" w:rsidRPr="003C21CA" w:rsidRDefault="00A3110F" w:rsidP="00C95BE5">
            <w:pPr>
              <w:widowControl w:val="0"/>
              <w:tabs>
                <w:tab w:val="left" w:pos="928"/>
                <w:tab w:val="left" w:pos="929"/>
              </w:tabs>
              <w:autoSpaceDE w:val="0"/>
              <w:autoSpaceDN w:val="0"/>
              <w:outlineLvl w:val="0"/>
              <w:rPr>
                <w:rFonts w:ascii="Calibri" w:eastAsia="Book Antiqua" w:hAnsi="Calibri" w:cs="Kalinga"/>
                <w:b/>
                <w:bCs/>
              </w:rPr>
            </w:pPr>
            <w:r w:rsidRPr="003C21CA">
              <w:rPr>
                <w:rFonts w:ascii="Calibri" w:eastAsia="Palatino Linotype" w:hAnsi="Calibri" w:cs="Kalinga"/>
                <w:b/>
                <w:bCs/>
              </w:rPr>
              <w:t xml:space="preserve"> Contract</w:t>
            </w:r>
            <w:r w:rsidRPr="003C21CA">
              <w:rPr>
                <w:rFonts w:ascii="Calibri" w:eastAsia="Palatino Linotype" w:hAnsi="Calibri" w:cs="Kalinga"/>
                <w:b/>
                <w:bCs/>
                <w:spacing w:val="-10"/>
              </w:rPr>
              <w:t xml:space="preserve"> </w:t>
            </w:r>
            <w:r w:rsidRPr="003C21CA">
              <w:rPr>
                <w:rFonts w:ascii="Calibri" w:eastAsia="Palatino Linotype" w:hAnsi="Calibri" w:cs="Kalinga"/>
                <w:b/>
                <w:bCs/>
              </w:rPr>
              <w:t>Price: Ref Appendix – 2 (Section - VI -Forms and Procedures)</w:t>
            </w:r>
          </w:p>
          <w:p w:rsidR="00C95BE5" w:rsidRPr="003C21CA" w:rsidRDefault="00A3110F" w:rsidP="00C95BE5">
            <w:pPr>
              <w:jc w:val="both"/>
              <w:rPr>
                <w:rFonts w:ascii="Calibri" w:eastAsia="Calibri" w:hAnsi="Calibri" w:cs="Kalinga"/>
                <w:lang w:eastAsia="en-IN"/>
              </w:rPr>
            </w:pPr>
            <w:r w:rsidRPr="003C21CA">
              <w:rPr>
                <w:rFonts w:ascii="Calibri" w:eastAsia="Calibri" w:hAnsi="Calibri" w:cs="Kalinga"/>
                <w:lang w:eastAsia="en-IN"/>
              </w:rPr>
              <w:t>The price shall be firm, where the project completion period is less than or equal to 12 (Twelve) months and where</w:t>
            </w:r>
            <w:r w:rsidRPr="003C21CA">
              <w:rPr>
                <w:rFonts w:ascii="Calibri" w:eastAsia="Calibri" w:hAnsi="Calibri" w:cs="Kalinga"/>
                <w:lang w:eastAsia="en-IN"/>
              </w:rPr>
              <w:t xml:space="preserve"> the project completion period is more than 12 (Twelve) months the price adjustment shall be allowed for the contract period as per IEEMA considering 95% of Taxable value as base price (Taxable Value):</w:t>
            </w:r>
          </w:p>
          <w:p w:rsidR="00C95BE5" w:rsidRPr="003C21CA" w:rsidRDefault="00C95BE5" w:rsidP="00C95BE5">
            <w:pPr>
              <w:rPr>
                <w:rFonts w:ascii="Calibri" w:eastAsia="Calibri" w:hAnsi="Calibri" w:cs="Kalinga"/>
                <w:lang w:eastAsia="en-IN"/>
              </w:rPr>
            </w:pPr>
          </w:p>
          <w:p w:rsidR="00C95BE5" w:rsidRPr="003C21CA" w:rsidRDefault="00A3110F" w:rsidP="00C95BE5">
            <w:pPr>
              <w:jc w:val="both"/>
              <w:rPr>
                <w:rFonts w:ascii="Calibri" w:eastAsia="Calibri" w:hAnsi="Calibri" w:cs="Kalinga"/>
                <w:lang w:eastAsia="en-IN"/>
              </w:rPr>
            </w:pPr>
            <w:r w:rsidRPr="003C21CA">
              <w:rPr>
                <w:rFonts w:ascii="Calibri" w:eastAsia="Calibri" w:hAnsi="Calibri" w:cs="Kalinga"/>
                <w:lang w:eastAsia="en-IN"/>
              </w:rPr>
              <w:t>The contract price comprising of (</w:t>
            </w:r>
            <w:proofErr w:type="spellStart"/>
            <w:r w:rsidRPr="003C21CA">
              <w:rPr>
                <w:rFonts w:ascii="Calibri" w:eastAsia="Calibri" w:hAnsi="Calibri" w:cs="Kalinga"/>
                <w:lang w:eastAsia="en-IN"/>
              </w:rPr>
              <w:t>i</w:t>
            </w:r>
            <w:proofErr w:type="spellEnd"/>
            <w:r w:rsidRPr="003C21CA">
              <w:rPr>
                <w:rFonts w:ascii="Calibri" w:eastAsia="Calibri" w:hAnsi="Calibri" w:cs="Kalinga"/>
                <w:lang w:eastAsia="en-IN"/>
              </w:rPr>
              <w:t>) supply, (ii) ere</w:t>
            </w:r>
            <w:r w:rsidRPr="003C21CA">
              <w:rPr>
                <w:rFonts w:ascii="Calibri" w:eastAsia="Calibri" w:hAnsi="Calibri" w:cs="Kalinga"/>
                <w:lang w:eastAsia="en-IN"/>
              </w:rPr>
              <w:t xml:space="preserve">ction/ Installation &amp; Commissioning and (iii) Associated Civil Works shall remain FIRM during the contract period except statutory variation in the rate of applicable GST, which shall be to the account of OPTCL against Tax Invoice. </w:t>
            </w:r>
          </w:p>
          <w:p w:rsidR="00C95BE5" w:rsidRPr="003C21CA" w:rsidRDefault="00C95BE5" w:rsidP="00C95BE5">
            <w:pPr>
              <w:rPr>
                <w:rFonts w:ascii="Calibri" w:eastAsia="Calibri" w:hAnsi="Calibri" w:cs="Kalinga"/>
                <w:lang w:eastAsia="en-IN"/>
              </w:rPr>
            </w:pPr>
          </w:p>
          <w:p w:rsidR="00C95BE5" w:rsidRPr="003C21CA" w:rsidRDefault="00A3110F" w:rsidP="00C95BE5">
            <w:pPr>
              <w:jc w:val="both"/>
              <w:rPr>
                <w:rFonts w:ascii="Calibri" w:eastAsia="Calibri" w:hAnsi="Calibri" w:cs="Kalinga"/>
                <w:lang w:eastAsia="en-IN"/>
              </w:rPr>
            </w:pPr>
            <w:r w:rsidRPr="003C21CA">
              <w:rPr>
                <w:rFonts w:ascii="Calibri" w:eastAsia="Calibri" w:hAnsi="Calibri" w:cs="Kalinga"/>
                <w:lang w:eastAsia="en-IN"/>
              </w:rPr>
              <w:t>&lt;In case original proj</w:t>
            </w:r>
            <w:r w:rsidRPr="003C21CA">
              <w:rPr>
                <w:rFonts w:ascii="Calibri" w:eastAsia="Calibri" w:hAnsi="Calibri" w:cs="Kalinga"/>
                <w:lang w:eastAsia="en-IN"/>
              </w:rPr>
              <w:t>ect completion period is more than 12 (Twelve) months, Price variation shall be allowed for the contract period as per IEEMA for the Major items as mentioned below considering 95% of Taxable value as base price (Taxable Value)&gt;.</w:t>
            </w:r>
          </w:p>
          <w:p w:rsidR="00C95BE5" w:rsidRPr="003C21CA" w:rsidRDefault="00A3110F" w:rsidP="00C95BE5">
            <w:pPr>
              <w:jc w:val="both"/>
              <w:rPr>
                <w:rFonts w:ascii="Calibri" w:eastAsia="Calibri" w:hAnsi="Calibri" w:cs="Kalinga"/>
                <w:lang w:eastAsia="en-IN"/>
              </w:rPr>
            </w:pPr>
            <w:r w:rsidRPr="003C21CA">
              <w:rPr>
                <w:rFonts w:ascii="Calibri" w:eastAsia="Calibri" w:hAnsi="Calibri" w:cs="Kalinga"/>
                <w:lang w:eastAsia="en-IN"/>
              </w:rPr>
              <w:t xml:space="preserve">The price adjustment shall </w:t>
            </w:r>
            <w:r w:rsidRPr="003C21CA">
              <w:rPr>
                <w:rFonts w:ascii="Calibri" w:eastAsia="Calibri" w:hAnsi="Calibri" w:cs="Kalinga"/>
                <w:lang w:eastAsia="en-IN"/>
              </w:rPr>
              <w:t>be applicable for the following equipment/materials:</w:t>
            </w:r>
          </w:p>
          <w:p w:rsidR="00C95BE5" w:rsidRPr="003C21CA" w:rsidRDefault="00A3110F" w:rsidP="00C95BE5">
            <w:pPr>
              <w:rPr>
                <w:rFonts w:ascii="Calibri" w:eastAsia="Calibri" w:hAnsi="Calibri" w:cs="Kalinga"/>
                <w:b/>
                <w:bCs/>
                <w:lang w:eastAsia="en-IN"/>
              </w:rPr>
            </w:pPr>
            <w:r w:rsidRPr="003C21CA">
              <w:rPr>
                <w:rFonts w:ascii="Calibri" w:eastAsia="Calibri" w:hAnsi="Calibri" w:cs="Kalinga"/>
                <w:b/>
                <w:bCs/>
                <w:lang w:eastAsia="en-IN"/>
              </w:rPr>
              <w:t>(a) Sub-Station Part:</w:t>
            </w:r>
          </w:p>
          <w:p w:rsidR="00C95BE5" w:rsidRPr="003C21CA" w:rsidRDefault="00C95BE5" w:rsidP="00C95BE5">
            <w:pPr>
              <w:rPr>
                <w:rFonts w:ascii="Calibri" w:eastAsia="Calibri" w:hAnsi="Calibri" w:cs="Kalinga"/>
                <w:b/>
                <w:bCs/>
                <w:lang w:eastAsia="en-IN"/>
              </w:rPr>
            </w:pPr>
          </w:p>
          <w:p w:rsidR="00C95BE5" w:rsidRPr="007C6CCF" w:rsidRDefault="00A3110F" w:rsidP="00C95BE5">
            <w:pPr>
              <w:rPr>
                <w:rFonts w:ascii="Calibri" w:eastAsia="Calibri" w:hAnsi="Calibri" w:cs="Kalinga"/>
                <w:b/>
                <w:bCs/>
                <w:lang w:eastAsia="en-IN"/>
              </w:rPr>
            </w:pPr>
            <w:r w:rsidRPr="007C6CCF">
              <w:rPr>
                <w:rFonts w:ascii="Calibri" w:eastAsia="Calibri" w:hAnsi="Calibri" w:cs="Kalinga"/>
                <w:b/>
                <w:bCs/>
                <w:lang w:eastAsia="en-IN"/>
              </w:rPr>
              <w:t>(</w:t>
            </w:r>
            <w:proofErr w:type="spellStart"/>
            <w:r w:rsidRPr="007C6CCF">
              <w:rPr>
                <w:rFonts w:ascii="Calibri" w:eastAsia="Calibri" w:hAnsi="Calibri" w:cs="Kalinga"/>
                <w:b/>
                <w:bCs/>
                <w:lang w:eastAsia="en-IN"/>
              </w:rPr>
              <w:t>i</w:t>
            </w:r>
            <w:proofErr w:type="spellEnd"/>
            <w:r w:rsidRPr="007C6CCF">
              <w:rPr>
                <w:rFonts w:ascii="Calibri" w:eastAsia="Calibri" w:hAnsi="Calibri" w:cs="Kalinga"/>
                <w:b/>
                <w:bCs/>
                <w:lang w:eastAsia="en-IN"/>
              </w:rPr>
              <w:t xml:space="preserve">) Supply of Goods:     </w:t>
            </w:r>
          </w:p>
          <w:p w:rsidR="00C95BE5" w:rsidRPr="003C21CA" w:rsidRDefault="00A3110F" w:rsidP="00C95BE5">
            <w:pPr>
              <w:ind w:left="313" w:hanging="313"/>
              <w:rPr>
                <w:rFonts w:ascii="Calibri" w:eastAsia="Calibri" w:hAnsi="Calibri" w:cs="Kalinga"/>
                <w:lang w:eastAsia="en-IN"/>
              </w:rPr>
            </w:pPr>
            <w:r w:rsidRPr="003C21CA">
              <w:rPr>
                <w:rFonts w:ascii="Calibri" w:eastAsia="Calibri" w:hAnsi="Calibri" w:cs="Kalinga"/>
                <w:lang w:eastAsia="en-IN"/>
              </w:rPr>
              <w:t>1-</w:t>
            </w:r>
            <w:r w:rsidRPr="003C21CA">
              <w:rPr>
                <w:rFonts w:ascii="Calibri" w:eastAsia="Calibri" w:hAnsi="Calibri" w:cs="Kalinga"/>
                <w:lang w:eastAsia="en-IN"/>
              </w:rPr>
              <w:tab/>
              <w:t xml:space="preserve">Power Transformers, Auto Transformers, ICT and Reactors, </w:t>
            </w:r>
          </w:p>
          <w:p w:rsidR="00C95BE5" w:rsidRPr="003C21CA" w:rsidRDefault="00A3110F" w:rsidP="00C95BE5">
            <w:pPr>
              <w:ind w:left="313" w:hanging="313"/>
              <w:rPr>
                <w:rFonts w:ascii="Calibri" w:eastAsia="Calibri" w:hAnsi="Calibri" w:cs="Kalinga"/>
                <w:strike/>
                <w:lang w:eastAsia="en-IN"/>
              </w:rPr>
            </w:pPr>
            <w:r w:rsidRPr="003C21CA">
              <w:rPr>
                <w:rFonts w:ascii="Calibri" w:eastAsia="Calibri" w:hAnsi="Calibri" w:cs="Kalinga"/>
                <w:lang w:eastAsia="en-IN"/>
              </w:rPr>
              <w:t>2-</w:t>
            </w:r>
            <w:r w:rsidRPr="003C21CA">
              <w:rPr>
                <w:rFonts w:ascii="Calibri" w:eastAsia="Calibri" w:hAnsi="Calibri" w:cs="Kalinga"/>
                <w:lang w:eastAsia="en-IN"/>
              </w:rPr>
              <w:tab/>
              <w:t xml:space="preserve">HDG Tower Structure materials including Nuts &amp; Bolts, </w:t>
            </w:r>
          </w:p>
          <w:p w:rsidR="00C95BE5" w:rsidRPr="003C21CA" w:rsidRDefault="00A3110F" w:rsidP="00C95BE5">
            <w:pPr>
              <w:ind w:left="313" w:hanging="313"/>
              <w:rPr>
                <w:rFonts w:ascii="Calibri" w:eastAsia="Calibri" w:hAnsi="Calibri" w:cs="Kalinga"/>
                <w:lang w:eastAsia="en-IN"/>
              </w:rPr>
            </w:pPr>
            <w:r w:rsidRPr="003C21CA">
              <w:rPr>
                <w:rFonts w:ascii="Calibri" w:eastAsia="Calibri" w:hAnsi="Calibri" w:cs="Kalinga"/>
                <w:lang w:eastAsia="en-IN"/>
              </w:rPr>
              <w:t>3-</w:t>
            </w:r>
            <w:r w:rsidRPr="003C21CA">
              <w:rPr>
                <w:rFonts w:ascii="Calibri" w:eastAsia="Calibri" w:hAnsi="Calibri" w:cs="Kalinga"/>
                <w:lang w:eastAsia="en-IN"/>
              </w:rPr>
              <w:tab/>
              <w:t xml:space="preserve">Conductors </w:t>
            </w:r>
          </w:p>
          <w:p w:rsidR="00C95BE5" w:rsidRDefault="00A3110F" w:rsidP="00C95BE5">
            <w:pPr>
              <w:ind w:left="313" w:hanging="313"/>
              <w:rPr>
                <w:rFonts w:ascii="Calibri" w:eastAsia="Calibri" w:hAnsi="Calibri" w:cs="Kalinga"/>
                <w:lang w:eastAsia="en-IN"/>
              </w:rPr>
            </w:pPr>
            <w:r w:rsidRPr="003C21CA">
              <w:rPr>
                <w:rFonts w:ascii="Calibri" w:eastAsia="Calibri" w:hAnsi="Calibri" w:cs="Kalinga"/>
                <w:lang w:eastAsia="en-IN"/>
              </w:rPr>
              <w:t>4-</w:t>
            </w:r>
            <w:r w:rsidRPr="003C21CA">
              <w:rPr>
                <w:rFonts w:ascii="Calibri" w:eastAsia="Calibri" w:hAnsi="Calibri" w:cs="Kalinga"/>
                <w:lang w:eastAsia="en-IN"/>
              </w:rPr>
              <w:tab/>
              <w:t xml:space="preserve">LV, MV, HV and </w:t>
            </w:r>
            <w:r w:rsidRPr="003C21CA">
              <w:rPr>
                <w:rFonts w:ascii="Calibri" w:eastAsia="Calibri" w:hAnsi="Calibri" w:cs="Kalinga"/>
                <w:lang w:eastAsia="en-IN"/>
              </w:rPr>
              <w:t>EHV cables,</w:t>
            </w:r>
          </w:p>
          <w:p w:rsidR="00C95BE5" w:rsidRPr="007C6CCF" w:rsidRDefault="00A3110F" w:rsidP="00C95BE5">
            <w:pPr>
              <w:ind w:left="313" w:hanging="313"/>
              <w:rPr>
                <w:rFonts w:ascii="Calibri" w:eastAsia="Calibri" w:hAnsi="Calibri" w:cs="Kalinga"/>
                <w:b/>
                <w:bCs/>
                <w:highlight w:val="cyan"/>
                <w:lang w:eastAsia="en-IN"/>
              </w:rPr>
            </w:pPr>
            <w:r w:rsidRPr="007C6CCF">
              <w:rPr>
                <w:rFonts w:ascii="Calibri" w:eastAsia="Calibri" w:hAnsi="Calibri" w:cs="Kalinga"/>
                <w:b/>
                <w:bCs/>
                <w:highlight w:val="cyan"/>
                <w:lang w:eastAsia="en-IN"/>
              </w:rPr>
              <w:lastRenderedPageBreak/>
              <w:t>5- Circuit Breaker</w:t>
            </w:r>
          </w:p>
          <w:p w:rsidR="00C95BE5" w:rsidRPr="007C6CCF" w:rsidRDefault="00A3110F" w:rsidP="00C95BE5">
            <w:pPr>
              <w:ind w:left="313" w:hanging="313"/>
              <w:rPr>
                <w:rFonts w:ascii="Calibri" w:eastAsia="Calibri" w:hAnsi="Calibri" w:cs="Kalinga"/>
                <w:b/>
                <w:bCs/>
                <w:highlight w:val="cyan"/>
                <w:lang w:eastAsia="en-IN"/>
              </w:rPr>
            </w:pPr>
            <w:r w:rsidRPr="007C6CCF">
              <w:rPr>
                <w:rFonts w:ascii="Calibri" w:eastAsia="Calibri" w:hAnsi="Calibri" w:cs="Kalinga"/>
                <w:b/>
                <w:bCs/>
                <w:highlight w:val="cyan"/>
                <w:lang w:eastAsia="en-IN"/>
              </w:rPr>
              <w:t>6- Current Transformer</w:t>
            </w:r>
          </w:p>
          <w:p w:rsidR="00C95BE5" w:rsidRPr="007C6CCF" w:rsidRDefault="00A3110F" w:rsidP="00C95BE5">
            <w:pPr>
              <w:ind w:left="313" w:hanging="313"/>
              <w:rPr>
                <w:rFonts w:ascii="Calibri" w:eastAsia="Calibri" w:hAnsi="Calibri" w:cs="Kalinga"/>
                <w:b/>
                <w:bCs/>
                <w:strike/>
                <w:lang w:eastAsia="en-IN"/>
              </w:rPr>
            </w:pPr>
            <w:r w:rsidRPr="007C6CCF">
              <w:rPr>
                <w:rFonts w:ascii="Calibri" w:eastAsia="Calibri" w:hAnsi="Calibri" w:cs="Kalinga"/>
                <w:b/>
                <w:bCs/>
                <w:highlight w:val="cyan"/>
                <w:lang w:eastAsia="en-IN"/>
              </w:rPr>
              <w:t>7- Isolator</w:t>
            </w:r>
          </w:p>
          <w:p w:rsidR="00C95BE5" w:rsidRPr="003C21CA" w:rsidRDefault="00C95BE5" w:rsidP="00C95BE5">
            <w:pPr>
              <w:rPr>
                <w:rFonts w:ascii="Calibri" w:eastAsia="Calibri" w:hAnsi="Calibri" w:cs="Kalinga"/>
                <w:b/>
                <w:bCs/>
                <w:lang w:eastAsia="en-IN"/>
              </w:rPr>
            </w:pPr>
          </w:p>
          <w:p w:rsidR="00C95BE5" w:rsidRPr="007C6CCF" w:rsidRDefault="00A3110F" w:rsidP="00C95BE5">
            <w:pPr>
              <w:rPr>
                <w:rFonts w:ascii="Calibri" w:eastAsia="Calibri" w:hAnsi="Calibri" w:cs="Kalinga"/>
                <w:lang w:eastAsia="en-IN"/>
              </w:rPr>
            </w:pPr>
            <w:r w:rsidRPr="007C6CCF">
              <w:rPr>
                <w:rFonts w:ascii="Calibri" w:eastAsia="Calibri" w:hAnsi="Calibri" w:cs="Kalinga"/>
                <w:lang w:eastAsia="en-IN"/>
              </w:rPr>
              <w:t xml:space="preserve">(ii) Supply of Services:     </w:t>
            </w:r>
          </w:p>
          <w:p w:rsidR="00C95BE5" w:rsidRPr="003C21CA" w:rsidRDefault="00A3110F" w:rsidP="00C95BE5">
            <w:pPr>
              <w:rPr>
                <w:rFonts w:ascii="Calibri" w:eastAsia="Calibri" w:hAnsi="Calibri" w:cs="Kalinga"/>
                <w:lang w:eastAsia="en-IN"/>
              </w:rPr>
            </w:pPr>
            <w:r w:rsidRPr="003C21CA">
              <w:rPr>
                <w:rFonts w:ascii="Calibri" w:eastAsia="Calibri" w:hAnsi="Calibri" w:cs="Kalinga"/>
                <w:lang w:eastAsia="en-IN"/>
              </w:rPr>
              <w:t>1- Concreting</w:t>
            </w:r>
          </w:p>
          <w:p w:rsidR="00C95BE5" w:rsidRPr="003C21CA" w:rsidRDefault="00A3110F" w:rsidP="00C95BE5">
            <w:pPr>
              <w:rPr>
                <w:rFonts w:ascii="Calibri" w:eastAsia="Calibri" w:hAnsi="Calibri" w:cs="Kalinga"/>
                <w:lang w:eastAsia="en-IN"/>
              </w:rPr>
            </w:pPr>
            <w:r w:rsidRPr="003C21CA">
              <w:rPr>
                <w:rFonts w:ascii="Calibri" w:eastAsia="Calibri" w:hAnsi="Calibri" w:cs="Kalinga"/>
                <w:lang w:eastAsia="en-IN"/>
              </w:rPr>
              <w:t>2- Supply and placement of reinforcement steel</w:t>
            </w:r>
          </w:p>
          <w:p w:rsidR="00C95BE5" w:rsidRPr="003C21CA" w:rsidRDefault="00A3110F" w:rsidP="00C95BE5">
            <w:pPr>
              <w:rPr>
                <w:rFonts w:ascii="Calibri" w:eastAsia="Calibri" w:hAnsi="Calibri" w:cs="Kalinga"/>
                <w:lang w:eastAsia="en-IN"/>
              </w:rPr>
            </w:pPr>
            <w:r w:rsidRPr="003C21CA">
              <w:rPr>
                <w:rFonts w:ascii="Calibri" w:eastAsia="Calibri" w:hAnsi="Calibri" w:cs="Kalinga"/>
                <w:b/>
                <w:bCs/>
                <w:lang w:eastAsia="en-IN"/>
              </w:rPr>
              <w:t>Note:</w:t>
            </w:r>
            <w:r w:rsidRPr="003C21CA">
              <w:rPr>
                <w:rFonts w:ascii="Calibri" w:eastAsia="Calibri" w:hAnsi="Calibri" w:cs="Kalinga"/>
                <w:lang w:eastAsia="en-IN"/>
              </w:rPr>
              <w:t xml:space="preserve"> No PV will be applicable for other items of BOQ of the contract &amp; shall remain FIRM.</w:t>
            </w:r>
          </w:p>
          <w:p w:rsidR="00C95BE5" w:rsidRPr="003C21CA" w:rsidRDefault="00C95BE5" w:rsidP="00C95BE5">
            <w:pPr>
              <w:rPr>
                <w:rFonts w:ascii="Calibri" w:eastAsia="Calibri" w:hAnsi="Calibri" w:cs="Kalinga"/>
                <w:lang w:eastAsia="en-IN"/>
              </w:rPr>
            </w:pPr>
          </w:p>
          <w:p w:rsidR="00C95BE5" w:rsidRPr="003C21CA" w:rsidRDefault="00A3110F" w:rsidP="00C95BE5">
            <w:pPr>
              <w:rPr>
                <w:rFonts w:ascii="Calibri" w:eastAsia="Calibri" w:hAnsi="Calibri" w:cs="Kalinga"/>
                <w:lang w:eastAsia="en-IN"/>
              </w:rPr>
            </w:pPr>
            <w:r w:rsidRPr="003C21CA">
              <w:rPr>
                <w:rFonts w:ascii="Calibri" w:eastAsia="Calibri" w:hAnsi="Calibri" w:cs="Kalinga"/>
                <w:b/>
                <w:bCs/>
                <w:lang w:eastAsia="en-IN"/>
              </w:rPr>
              <w:t>(b)</w:t>
            </w:r>
            <w:r w:rsidRPr="003C21CA">
              <w:rPr>
                <w:rFonts w:ascii="Calibri" w:eastAsia="Calibri" w:hAnsi="Calibri" w:cs="Kalinga"/>
                <w:lang w:eastAsia="en-IN"/>
              </w:rPr>
              <w:t xml:space="preserve"> </w:t>
            </w:r>
            <w:r w:rsidRPr="003C21CA">
              <w:rPr>
                <w:rFonts w:ascii="Calibri" w:eastAsia="Calibri" w:hAnsi="Calibri" w:cs="Kalinga"/>
                <w:b/>
                <w:bCs/>
                <w:lang w:eastAsia="en-IN"/>
              </w:rPr>
              <w:t>Transmission Line Materials</w:t>
            </w:r>
            <w:r w:rsidRPr="003C21CA">
              <w:rPr>
                <w:rFonts w:ascii="Calibri" w:eastAsia="Calibri" w:hAnsi="Calibri" w:cs="Kalinga"/>
                <w:lang w:eastAsia="en-IN"/>
              </w:rPr>
              <w:t xml:space="preserve"> </w:t>
            </w:r>
          </w:p>
          <w:p w:rsidR="00C95BE5" w:rsidRPr="003C21CA" w:rsidRDefault="00A3110F" w:rsidP="00C95BE5">
            <w:pPr>
              <w:rPr>
                <w:rFonts w:ascii="Calibri" w:eastAsia="Calibri" w:hAnsi="Calibri" w:cs="Kalinga"/>
                <w:lang w:eastAsia="en-IN"/>
              </w:rPr>
            </w:pPr>
            <w:r w:rsidRPr="003C21CA">
              <w:rPr>
                <w:rFonts w:ascii="Calibri" w:eastAsia="Calibri" w:hAnsi="Calibri" w:cs="Kalinga"/>
                <w:b/>
                <w:bCs/>
                <w:lang w:eastAsia="en-IN"/>
              </w:rPr>
              <w:t>(</w:t>
            </w:r>
            <w:proofErr w:type="spellStart"/>
            <w:r w:rsidRPr="003C21CA">
              <w:rPr>
                <w:rFonts w:ascii="Calibri" w:eastAsia="Calibri" w:hAnsi="Calibri" w:cs="Kalinga"/>
                <w:b/>
                <w:bCs/>
                <w:lang w:eastAsia="en-IN"/>
              </w:rPr>
              <w:t>i</w:t>
            </w:r>
            <w:proofErr w:type="spellEnd"/>
            <w:r w:rsidRPr="003C21CA">
              <w:rPr>
                <w:rFonts w:ascii="Calibri" w:eastAsia="Calibri" w:hAnsi="Calibri" w:cs="Kalinga"/>
                <w:b/>
                <w:bCs/>
                <w:lang w:eastAsia="en-IN"/>
              </w:rPr>
              <w:t>)</w:t>
            </w:r>
            <w:r w:rsidRPr="003C21CA">
              <w:rPr>
                <w:rFonts w:ascii="Calibri" w:eastAsia="Calibri" w:hAnsi="Calibri" w:cs="Kalinga"/>
                <w:lang w:eastAsia="en-IN"/>
              </w:rPr>
              <w:t xml:space="preserve"> Supply of Goods:     </w:t>
            </w:r>
          </w:p>
          <w:p w:rsidR="00C95BE5" w:rsidRPr="003C21CA" w:rsidRDefault="00A3110F" w:rsidP="00C95BE5">
            <w:pPr>
              <w:ind w:left="455" w:hanging="425"/>
              <w:rPr>
                <w:rFonts w:ascii="Calibri" w:eastAsia="Calibri" w:hAnsi="Calibri" w:cs="Kalinga"/>
                <w:lang w:eastAsia="en-IN"/>
              </w:rPr>
            </w:pPr>
            <w:r w:rsidRPr="003C21CA">
              <w:rPr>
                <w:rFonts w:ascii="Calibri" w:eastAsia="Calibri" w:hAnsi="Calibri" w:cs="Kalinga"/>
                <w:lang w:eastAsia="en-IN"/>
              </w:rPr>
              <w:t>1-</w:t>
            </w:r>
            <w:r w:rsidRPr="003C21CA">
              <w:rPr>
                <w:rFonts w:ascii="Calibri" w:eastAsia="Calibri" w:hAnsi="Calibri" w:cs="Kalinga"/>
                <w:lang w:eastAsia="en-IN"/>
              </w:rPr>
              <w:tab/>
              <w:t>Fabricated and galvanized towers parts (including bolts and nuts)</w:t>
            </w:r>
          </w:p>
          <w:p w:rsidR="00C95BE5" w:rsidRPr="003C21CA" w:rsidRDefault="00A3110F" w:rsidP="00C95BE5">
            <w:pPr>
              <w:ind w:left="455" w:hanging="425"/>
              <w:rPr>
                <w:rFonts w:ascii="Calibri" w:eastAsia="Calibri" w:hAnsi="Calibri" w:cs="Kalinga"/>
                <w:lang w:eastAsia="en-IN"/>
              </w:rPr>
            </w:pPr>
            <w:r w:rsidRPr="003C21CA">
              <w:rPr>
                <w:rFonts w:ascii="Calibri" w:eastAsia="Calibri" w:hAnsi="Calibri" w:cs="Kalinga"/>
                <w:lang w:eastAsia="en-IN"/>
              </w:rPr>
              <w:t>2-</w:t>
            </w:r>
            <w:r w:rsidRPr="003C21CA">
              <w:rPr>
                <w:rFonts w:ascii="Calibri" w:eastAsia="Calibri" w:hAnsi="Calibri" w:cs="Kalinga"/>
                <w:lang w:eastAsia="en-IN"/>
              </w:rPr>
              <w:tab/>
              <w:t xml:space="preserve">Conductor, </w:t>
            </w:r>
          </w:p>
          <w:p w:rsidR="00C95BE5" w:rsidRDefault="00A3110F" w:rsidP="00C95BE5">
            <w:pPr>
              <w:ind w:left="455" w:hanging="425"/>
              <w:rPr>
                <w:rFonts w:ascii="Calibri" w:eastAsia="Calibri" w:hAnsi="Calibri" w:cs="Kalinga"/>
                <w:lang w:eastAsia="en-IN"/>
              </w:rPr>
            </w:pPr>
            <w:r w:rsidRPr="003C21CA">
              <w:rPr>
                <w:rFonts w:ascii="Calibri" w:eastAsia="Calibri" w:hAnsi="Calibri" w:cs="Kalinga"/>
                <w:lang w:eastAsia="en-IN"/>
              </w:rPr>
              <w:t>3-    LV, MV, HV and EHV cables.</w:t>
            </w:r>
          </w:p>
          <w:p w:rsidR="00C95BE5" w:rsidRPr="007C6CCF" w:rsidRDefault="00A3110F" w:rsidP="00C95BE5">
            <w:pPr>
              <w:ind w:left="313" w:hanging="313"/>
              <w:rPr>
                <w:rFonts w:ascii="Calibri" w:eastAsia="Calibri" w:hAnsi="Calibri" w:cs="Kalinga"/>
                <w:b/>
                <w:bCs/>
                <w:strike/>
                <w:lang w:eastAsia="en-IN"/>
              </w:rPr>
            </w:pPr>
            <w:r>
              <w:rPr>
                <w:rFonts w:ascii="Calibri" w:eastAsia="Calibri" w:hAnsi="Calibri" w:cs="Kalinga"/>
                <w:b/>
                <w:bCs/>
                <w:highlight w:val="cyan"/>
                <w:lang w:eastAsia="en-IN"/>
              </w:rPr>
              <w:t>4</w:t>
            </w:r>
            <w:r w:rsidRPr="007C6CCF">
              <w:rPr>
                <w:rFonts w:ascii="Calibri" w:eastAsia="Calibri" w:hAnsi="Calibri" w:cs="Kalinga"/>
                <w:b/>
                <w:bCs/>
                <w:highlight w:val="cyan"/>
                <w:lang w:eastAsia="en-IN"/>
              </w:rPr>
              <w:t>-     Insulator</w:t>
            </w:r>
          </w:p>
          <w:p w:rsidR="00C95BE5" w:rsidRPr="003C21CA" w:rsidRDefault="00A3110F" w:rsidP="00C95BE5">
            <w:pPr>
              <w:rPr>
                <w:rFonts w:ascii="Calibri" w:eastAsia="Calibri" w:hAnsi="Calibri" w:cs="Kalinga"/>
                <w:lang w:eastAsia="en-IN"/>
              </w:rPr>
            </w:pPr>
            <w:r w:rsidRPr="003C21CA">
              <w:rPr>
                <w:rFonts w:ascii="Calibri" w:eastAsia="Calibri" w:hAnsi="Calibri" w:cs="Kalinga"/>
                <w:b/>
                <w:bCs/>
                <w:lang w:eastAsia="en-IN"/>
              </w:rPr>
              <w:t>(ii)</w:t>
            </w:r>
            <w:r w:rsidRPr="003C21CA">
              <w:rPr>
                <w:rFonts w:ascii="Calibri" w:eastAsia="Calibri" w:hAnsi="Calibri" w:cs="Kalinga"/>
                <w:lang w:eastAsia="en-IN"/>
              </w:rPr>
              <w:t xml:space="preserve"> Supply of Services:     </w:t>
            </w:r>
          </w:p>
          <w:p w:rsidR="00C95BE5" w:rsidRPr="003C21CA" w:rsidRDefault="00A3110F" w:rsidP="00C95BE5">
            <w:pPr>
              <w:rPr>
                <w:rFonts w:ascii="Calibri" w:eastAsia="Calibri" w:hAnsi="Calibri" w:cs="Kalinga"/>
                <w:lang w:eastAsia="en-IN"/>
              </w:rPr>
            </w:pPr>
            <w:r w:rsidRPr="003C21CA">
              <w:rPr>
                <w:rFonts w:ascii="Calibri" w:eastAsia="Calibri" w:hAnsi="Calibri" w:cs="Kalinga"/>
                <w:lang w:eastAsia="en-IN"/>
              </w:rPr>
              <w:t>1- Concreting</w:t>
            </w:r>
          </w:p>
          <w:p w:rsidR="00C95BE5" w:rsidRPr="003C21CA" w:rsidRDefault="00A3110F" w:rsidP="00C95BE5">
            <w:pPr>
              <w:rPr>
                <w:rFonts w:ascii="Calibri" w:eastAsia="Calibri" w:hAnsi="Calibri" w:cs="Kalinga"/>
                <w:lang w:eastAsia="en-IN"/>
              </w:rPr>
            </w:pPr>
            <w:r w:rsidRPr="003C21CA">
              <w:rPr>
                <w:rFonts w:ascii="Calibri" w:eastAsia="Calibri" w:hAnsi="Calibri" w:cs="Kalinga"/>
                <w:lang w:eastAsia="en-IN"/>
              </w:rPr>
              <w:t>2- Supply and placement</w:t>
            </w:r>
            <w:r w:rsidRPr="003C21CA">
              <w:rPr>
                <w:rFonts w:ascii="Calibri" w:eastAsia="Calibri" w:hAnsi="Calibri" w:cs="Kalinga"/>
                <w:lang w:eastAsia="en-IN"/>
              </w:rPr>
              <w:t xml:space="preserve"> of reinforcement steel</w:t>
            </w:r>
          </w:p>
          <w:p w:rsidR="00C95BE5" w:rsidRPr="003C21CA" w:rsidRDefault="00A3110F" w:rsidP="00C95BE5">
            <w:pPr>
              <w:rPr>
                <w:rFonts w:ascii="Calibri" w:eastAsia="Calibri" w:hAnsi="Calibri" w:cs="Kalinga"/>
                <w:lang w:eastAsia="en-IN"/>
              </w:rPr>
            </w:pPr>
            <w:r w:rsidRPr="003C21CA">
              <w:rPr>
                <w:rFonts w:ascii="Calibri" w:eastAsia="Calibri" w:hAnsi="Calibri" w:cs="Kalinga"/>
                <w:b/>
                <w:bCs/>
                <w:lang w:eastAsia="en-IN"/>
              </w:rPr>
              <w:t>Note:</w:t>
            </w:r>
            <w:r w:rsidRPr="003C21CA">
              <w:rPr>
                <w:rFonts w:ascii="Calibri" w:eastAsia="Calibri" w:hAnsi="Calibri" w:cs="Kalinga"/>
                <w:lang w:eastAsia="en-IN"/>
              </w:rPr>
              <w:t xml:space="preserve"> No PV will be applicable for other items of BOQ of the contract &amp; shall remain FIRM.</w:t>
            </w:r>
          </w:p>
        </w:tc>
      </w:tr>
      <w:tr w:rsidR="00EB70B4" w:rsidTr="008A5A0E">
        <w:tc>
          <w:tcPr>
            <w:tcW w:w="988" w:type="dxa"/>
          </w:tcPr>
          <w:p w:rsidR="007302C1" w:rsidRPr="005A35FF" w:rsidRDefault="00A3110F" w:rsidP="00795E07">
            <w:pPr>
              <w:jc w:val="center"/>
              <w:rPr>
                <w:rFonts w:ascii="Calibri" w:eastAsia="Calibri" w:hAnsi="Calibri" w:cs="Calibri"/>
                <w:lang w:eastAsia="en-IN"/>
              </w:rPr>
            </w:pPr>
            <w:r>
              <w:rPr>
                <w:rFonts w:ascii="Calibri" w:eastAsia="Calibri" w:hAnsi="Calibri" w:cs="Calibri"/>
                <w:lang w:eastAsia="en-IN"/>
              </w:rPr>
              <w:lastRenderedPageBreak/>
              <w:t>7</w:t>
            </w:r>
          </w:p>
        </w:tc>
        <w:tc>
          <w:tcPr>
            <w:tcW w:w="1984" w:type="dxa"/>
          </w:tcPr>
          <w:p w:rsidR="007302C1" w:rsidRPr="00C63BC6" w:rsidRDefault="00A3110F" w:rsidP="00BC790A">
            <w:pPr>
              <w:rPr>
                <w:rFonts w:ascii="Calibri" w:eastAsia="Book Antiqua" w:hAnsi="Calibri" w:cs="Calibri"/>
                <w:b/>
                <w:w w:val="99"/>
                <w:lang w:eastAsia="en-IN"/>
              </w:rPr>
            </w:pPr>
            <w:r w:rsidRPr="00C63BC6">
              <w:rPr>
                <w:rFonts w:ascii="Calibri" w:eastAsia="Book Antiqua" w:hAnsi="Calibri" w:cs="Calibri"/>
                <w:b/>
                <w:w w:val="99"/>
                <w:lang w:eastAsia="en-IN"/>
              </w:rPr>
              <w:t>GCC-8.1</w:t>
            </w:r>
          </w:p>
        </w:tc>
        <w:tc>
          <w:tcPr>
            <w:tcW w:w="7109" w:type="dxa"/>
          </w:tcPr>
          <w:p w:rsidR="007302C1" w:rsidRPr="00C63BC6" w:rsidRDefault="00A3110F" w:rsidP="009E3FF6">
            <w:pPr>
              <w:widowControl w:val="0"/>
              <w:tabs>
                <w:tab w:val="left" w:pos="928"/>
                <w:tab w:val="left" w:pos="929"/>
              </w:tabs>
              <w:autoSpaceDE w:val="0"/>
              <w:autoSpaceDN w:val="0"/>
              <w:outlineLvl w:val="0"/>
              <w:rPr>
                <w:rFonts w:ascii="Calibri" w:eastAsia="Palatino Linotype" w:hAnsi="Calibri" w:cs="Calibri"/>
                <w:b/>
                <w:bCs/>
              </w:rPr>
            </w:pPr>
            <w:r w:rsidRPr="00C63BC6">
              <w:rPr>
                <w:rFonts w:ascii="Calibri" w:eastAsia="Palatino Linotype" w:hAnsi="Calibri" w:cs="Calibri"/>
                <w:b/>
                <w:bCs/>
              </w:rPr>
              <w:t>Terms of payment</w:t>
            </w:r>
          </w:p>
          <w:p w:rsidR="007302C1" w:rsidRPr="00C63BC6" w:rsidRDefault="00A3110F" w:rsidP="007302C1">
            <w:pPr>
              <w:tabs>
                <w:tab w:val="left" w:pos="318"/>
              </w:tabs>
              <w:jc w:val="both"/>
              <w:rPr>
                <w:rFonts w:ascii="Calibri" w:eastAsia="Calibri" w:hAnsi="Calibri" w:cs="Calibri"/>
                <w:lang w:eastAsia="en-IN"/>
              </w:rPr>
            </w:pPr>
            <w:r w:rsidRPr="00C63BC6">
              <w:rPr>
                <w:rFonts w:ascii="Calibri" w:eastAsia="Calibri" w:hAnsi="Calibri" w:cs="Calibri"/>
                <w:lang w:eastAsia="en-IN"/>
              </w:rPr>
              <w:t>The Contract Price shall be paid as specified in the corresponding Appendix - 1 (Terms and Procedures of Payment)</w:t>
            </w:r>
            <w:r w:rsidR="008A498F" w:rsidRPr="00C63BC6">
              <w:rPr>
                <w:rFonts w:ascii="Calibri" w:eastAsia="Calibri" w:hAnsi="Calibri" w:cs="Calibri"/>
                <w:lang w:eastAsia="en-IN"/>
              </w:rPr>
              <w:t>: Ref:</w:t>
            </w:r>
            <w:r w:rsidR="008A498F" w:rsidRPr="00C63BC6">
              <w:rPr>
                <w:rFonts w:ascii="Calibri" w:eastAsia="Calibri" w:hAnsi="Calibri" w:cs="Arial"/>
                <w:sz w:val="20"/>
                <w:szCs w:val="20"/>
                <w:lang w:eastAsia="en-IN"/>
              </w:rPr>
              <w:t xml:space="preserve"> </w:t>
            </w:r>
            <w:r w:rsidR="008A498F" w:rsidRPr="00C63BC6">
              <w:rPr>
                <w:rFonts w:ascii="Calibri" w:eastAsia="Calibri" w:hAnsi="Calibri" w:cs="Calibri"/>
                <w:lang w:eastAsia="en-IN"/>
              </w:rPr>
              <w:t>Section - VI -Forms and Procedures including Terms of payment.</w:t>
            </w:r>
          </w:p>
        </w:tc>
      </w:tr>
      <w:tr w:rsidR="00EB70B4" w:rsidTr="008A5A0E">
        <w:tc>
          <w:tcPr>
            <w:tcW w:w="988" w:type="dxa"/>
          </w:tcPr>
          <w:p w:rsidR="009E3FF6" w:rsidRPr="005A35FF" w:rsidRDefault="00A3110F" w:rsidP="00795E07">
            <w:pPr>
              <w:jc w:val="center"/>
              <w:rPr>
                <w:rFonts w:ascii="Calibri" w:eastAsia="Calibri" w:hAnsi="Calibri" w:cs="Calibri"/>
                <w:lang w:eastAsia="en-IN"/>
              </w:rPr>
            </w:pPr>
            <w:r>
              <w:rPr>
                <w:rFonts w:ascii="Calibri" w:eastAsia="Calibri" w:hAnsi="Calibri" w:cs="Calibri"/>
                <w:lang w:eastAsia="en-IN"/>
              </w:rPr>
              <w:t>8</w:t>
            </w:r>
          </w:p>
        </w:tc>
        <w:tc>
          <w:tcPr>
            <w:tcW w:w="1984" w:type="dxa"/>
          </w:tcPr>
          <w:p w:rsidR="009E3FF6" w:rsidRPr="005A35FF" w:rsidRDefault="00A3110F" w:rsidP="00BC790A">
            <w:pPr>
              <w:rPr>
                <w:rFonts w:ascii="Calibri" w:eastAsia="Book Antiqua" w:hAnsi="Calibri" w:cs="Calibri"/>
                <w:b/>
                <w:w w:val="99"/>
                <w:lang w:eastAsia="en-IN"/>
              </w:rPr>
            </w:pPr>
            <w:r w:rsidRPr="005A35FF">
              <w:rPr>
                <w:rFonts w:ascii="Calibri" w:eastAsia="Book Antiqua" w:hAnsi="Calibri" w:cs="Calibri"/>
                <w:lang w:eastAsia="en-IN"/>
              </w:rPr>
              <w:t>GCC 9.2.2</w:t>
            </w:r>
          </w:p>
        </w:tc>
        <w:tc>
          <w:tcPr>
            <w:tcW w:w="7109" w:type="dxa"/>
          </w:tcPr>
          <w:p w:rsidR="009E3FF6" w:rsidRPr="005A35FF" w:rsidRDefault="00A3110F" w:rsidP="009E3FF6">
            <w:pPr>
              <w:widowControl w:val="0"/>
              <w:tabs>
                <w:tab w:val="left" w:pos="928"/>
                <w:tab w:val="left" w:pos="929"/>
              </w:tabs>
              <w:autoSpaceDE w:val="0"/>
              <w:autoSpaceDN w:val="0"/>
              <w:ind w:left="928" w:hanging="721"/>
              <w:outlineLvl w:val="0"/>
              <w:rPr>
                <w:rFonts w:ascii="Calibri" w:eastAsia="Palatino Linotype" w:hAnsi="Calibri" w:cs="Calibri"/>
                <w:b/>
                <w:bCs/>
              </w:rPr>
            </w:pPr>
            <w:r w:rsidRPr="005A35FF">
              <w:rPr>
                <w:rFonts w:ascii="Calibri" w:eastAsia="Palatino Linotype" w:hAnsi="Calibri" w:cs="Calibri"/>
                <w:b/>
                <w:bCs/>
              </w:rPr>
              <w:t>Replace GCC 9.2.2 as follows:</w:t>
            </w:r>
          </w:p>
          <w:p w:rsidR="009E3FF6" w:rsidRPr="008D23A1" w:rsidRDefault="00A3110F" w:rsidP="009E3FF6">
            <w:pPr>
              <w:tabs>
                <w:tab w:val="left" w:pos="318"/>
              </w:tabs>
              <w:jc w:val="both"/>
              <w:rPr>
                <w:rFonts w:ascii="Calibri" w:eastAsia="Calibri" w:hAnsi="Calibri" w:cs="Calibri"/>
                <w:lang w:eastAsia="en-IN"/>
              </w:rPr>
            </w:pPr>
            <w:r w:rsidRPr="005A35FF">
              <w:rPr>
                <w:rFonts w:ascii="Calibri" w:eastAsia="Calibri" w:hAnsi="Calibri" w:cs="Calibri"/>
                <w:lang w:eastAsia="en-IN"/>
              </w:rPr>
              <w:t xml:space="preserve">The security shall be in the Form of unconditional </w:t>
            </w:r>
            <w:r w:rsidR="00E31C89" w:rsidRPr="00E31C89">
              <w:rPr>
                <w:rFonts w:ascii="Calibri" w:eastAsia="Calibri" w:hAnsi="Calibri" w:cs="Calibri"/>
                <w:highlight w:val="green"/>
                <w:lang w:eastAsia="en-IN"/>
              </w:rPr>
              <w:t>e-</w:t>
            </w:r>
            <w:r w:rsidRPr="00E31C89">
              <w:rPr>
                <w:rFonts w:ascii="Calibri" w:eastAsia="Calibri" w:hAnsi="Calibri" w:cs="Calibri"/>
                <w:highlight w:val="green"/>
                <w:lang w:eastAsia="en-IN"/>
              </w:rPr>
              <w:t>Bank Guarantee</w:t>
            </w:r>
            <w:r w:rsidRPr="005A35FF">
              <w:rPr>
                <w:rFonts w:ascii="Calibri" w:eastAsia="Calibri" w:hAnsi="Calibri" w:cs="Calibri"/>
                <w:lang w:eastAsia="en-IN"/>
              </w:rPr>
              <w:t xml:space="preserve"> attached hereto in </w:t>
            </w:r>
            <w:r w:rsidRPr="008D23A1">
              <w:rPr>
                <w:rFonts w:ascii="Calibri" w:eastAsia="Calibri" w:hAnsi="Calibri" w:cs="Calibri"/>
                <w:lang w:eastAsia="en-IN"/>
              </w:rPr>
              <w:t xml:space="preserve">Section VI - Sample Forms and Procedures. The security </w:t>
            </w:r>
            <w:r w:rsidRPr="008D23A1">
              <w:rPr>
                <w:rFonts w:ascii="Calibri" w:eastAsia="Calibri" w:hAnsi="Calibri" w:cs="Calibri"/>
                <w:lang w:eastAsia="en-IN"/>
              </w:rPr>
              <w:t>shall be discharged after completion of the facilities or relevant part thereof corresponding to which advance has been drawn. - Procedure for effective reduction in the Advance Payment Security</w:t>
            </w:r>
          </w:p>
          <w:p w:rsidR="009E3FF6" w:rsidRPr="005A35FF" w:rsidRDefault="00A3110F" w:rsidP="009E3FF6">
            <w:pPr>
              <w:tabs>
                <w:tab w:val="left" w:pos="318"/>
              </w:tabs>
              <w:jc w:val="both"/>
              <w:rPr>
                <w:rFonts w:ascii="Calibri" w:eastAsia="Calibri" w:hAnsi="Calibri" w:cs="Calibri"/>
                <w:b/>
                <w:bCs/>
                <w:lang w:eastAsia="en-IN"/>
              </w:rPr>
            </w:pPr>
            <w:bookmarkStart w:id="1" w:name="_Hlk132711539"/>
            <w:r w:rsidRPr="008D23A1">
              <w:rPr>
                <w:rFonts w:ascii="Calibri" w:eastAsia="Calibri" w:hAnsi="Calibri" w:cs="Calibri"/>
                <w:lang w:eastAsia="en-IN"/>
              </w:rPr>
              <w:t xml:space="preserve">The Advance Payment Security shall be allowed to be reduced every </w:t>
            </w:r>
            <w:r w:rsidR="00705984" w:rsidRPr="008D23A1">
              <w:rPr>
                <w:rFonts w:ascii="Calibri" w:eastAsia="Calibri" w:hAnsi="Calibri" w:cs="Calibri"/>
                <w:lang w:eastAsia="en-IN"/>
              </w:rPr>
              <w:t xml:space="preserve">Three (03) </w:t>
            </w:r>
            <w:r w:rsidRPr="008D23A1">
              <w:rPr>
                <w:rFonts w:ascii="Calibri" w:eastAsia="Calibri" w:hAnsi="Calibri" w:cs="Calibri"/>
                <w:lang w:eastAsia="en-IN"/>
              </w:rPr>
              <w:t xml:space="preserve">months after First Running Account Bill/Stage payment under the Contract </w:t>
            </w:r>
            <w:r w:rsidR="001C50CE" w:rsidRPr="008D23A1">
              <w:rPr>
                <w:rFonts w:ascii="Calibri" w:eastAsia="Calibri" w:hAnsi="Calibri" w:cs="Kalinga"/>
                <w:w w:val="105"/>
                <w:lang w:eastAsia="en-IN"/>
              </w:rPr>
              <w:t xml:space="preserve">corresponding to the percentage </w:t>
            </w:r>
            <w:r w:rsidR="00BA5CAE" w:rsidRPr="008D23A1">
              <w:rPr>
                <w:rFonts w:ascii="Calibri" w:eastAsia="Calibri" w:hAnsi="Calibri" w:cs="Kalinga"/>
                <w:w w:val="105"/>
                <w:lang w:eastAsia="en-IN"/>
              </w:rPr>
              <w:t xml:space="preserve">of </w:t>
            </w:r>
            <w:r w:rsidR="001C50CE" w:rsidRPr="008D23A1">
              <w:rPr>
                <w:rFonts w:ascii="Calibri" w:eastAsia="Calibri" w:hAnsi="Calibri" w:cs="Kalinga"/>
                <w:w w:val="105"/>
                <w:lang w:eastAsia="en-IN"/>
              </w:rPr>
              <w:t>mobilization advance recovered.</w:t>
            </w:r>
            <w:r w:rsidRPr="008D23A1">
              <w:rPr>
                <w:rFonts w:ascii="Calibri" w:eastAsia="Calibri" w:hAnsi="Calibri" w:cs="Calibri"/>
                <w:lang w:eastAsia="en-IN"/>
              </w:rPr>
              <w:t xml:space="preserve"> The cumulative amount of reduction shal</w:t>
            </w:r>
            <w:r w:rsidRPr="008D23A1">
              <w:rPr>
                <w:rFonts w:ascii="Calibri" w:eastAsia="Calibri" w:hAnsi="Calibri" w:cs="Calibri"/>
                <w:lang w:eastAsia="en-IN"/>
              </w:rPr>
              <w:t xml:space="preserve">l be allowed up to full value of the Bank Guarantee upon adjustment of the corresponding advance </w:t>
            </w:r>
            <w:r w:rsidR="00E579E1" w:rsidRPr="008D23A1">
              <w:rPr>
                <w:rFonts w:ascii="Calibri" w:eastAsia="Calibri" w:hAnsi="Calibri" w:cs="Calibri"/>
                <w:lang w:eastAsia="en-IN"/>
              </w:rPr>
              <w:t xml:space="preserve">&amp; interest thereon </w:t>
            </w:r>
            <w:r w:rsidRPr="008D23A1">
              <w:rPr>
                <w:rFonts w:ascii="Calibri" w:eastAsia="Calibri" w:hAnsi="Calibri" w:cs="Calibri"/>
                <w:lang w:eastAsia="en-IN"/>
              </w:rPr>
              <w:t>and certification to this effect by the Employer’s representative.  It should be clearly understood that reduction in the value of advance B</w:t>
            </w:r>
            <w:r w:rsidRPr="008D23A1">
              <w:rPr>
                <w:rFonts w:ascii="Calibri" w:eastAsia="Calibri" w:hAnsi="Calibri" w:cs="Calibri"/>
                <w:lang w:eastAsia="en-IN"/>
              </w:rPr>
              <w:t>ank Guarantee shall not in any way dilute the Contractor's responsibility and liabilities under the Contract including in respect of the Facilities for which reduction in the value of security is allowed.</w:t>
            </w:r>
            <w:bookmarkEnd w:id="1"/>
          </w:p>
        </w:tc>
      </w:tr>
      <w:tr w:rsidR="00EB70B4" w:rsidTr="008A5A0E">
        <w:tc>
          <w:tcPr>
            <w:tcW w:w="988" w:type="dxa"/>
          </w:tcPr>
          <w:p w:rsidR="009E3FF6" w:rsidRPr="005A35FF" w:rsidRDefault="00A3110F" w:rsidP="00795E07">
            <w:pPr>
              <w:jc w:val="center"/>
              <w:rPr>
                <w:rFonts w:ascii="Calibri" w:eastAsia="Calibri" w:hAnsi="Calibri" w:cs="Calibri"/>
                <w:lang w:eastAsia="en-IN"/>
              </w:rPr>
            </w:pPr>
            <w:r>
              <w:rPr>
                <w:rFonts w:ascii="Calibri" w:eastAsia="Calibri" w:hAnsi="Calibri" w:cs="Calibri"/>
                <w:lang w:eastAsia="en-IN"/>
              </w:rPr>
              <w:t>9</w:t>
            </w:r>
          </w:p>
        </w:tc>
        <w:tc>
          <w:tcPr>
            <w:tcW w:w="1984" w:type="dxa"/>
          </w:tcPr>
          <w:p w:rsidR="009E3FF6" w:rsidRPr="005A35FF" w:rsidRDefault="00A3110F" w:rsidP="00BC790A">
            <w:pPr>
              <w:rPr>
                <w:rFonts w:ascii="Calibri" w:eastAsia="Book Antiqua" w:hAnsi="Calibri" w:cs="Calibri"/>
                <w:b/>
                <w:w w:val="99"/>
                <w:lang w:eastAsia="en-IN"/>
              </w:rPr>
            </w:pPr>
            <w:r w:rsidRPr="005A35FF">
              <w:rPr>
                <w:rFonts w:ascii="Calibri" w:eastAsia="Book Antiqua" w:hAnsi="Calibri" w:cs="Calibri"/>
                <w:b/>
                <w:w w:val="99"/>
                <w:lang w:eastAsia="en-IN"/>
              </w:rPr>
              <w:t>GCC 9.3.1</w:t>
            </w:r>
          </w:p>
        </w:tc>
        <w:tc>
          <w:tcPr>
            <w:tcW w:w="7109" w:type="dxa"/>
          </w:tcPr>
          <w:p w:rsidR="009E3FF6" w:rsidRPr="008D23A1" w:rsidRDefault="00A3110F" w:rsidP="009E3FF6">
            <w:pPr>
              <w:widowControl w:val="0"/>
              <w:tabs>
                <w:tab w:val="left" w:pos="928"/>
                <w:tab w:val="left" w:pos="929"/>
              </w:tabs>
              <w:autoSpaceDE w:val="0"/>
              <w:autoSpaceDN w:val="0"/>
              <w:outlineLvl w:val="0"/>
              <w:rPr>
                <w:rFonts w:ascii="Calibri" w:eastAsia="Palatino Linotype" w:hAnsi="Calibri" w:cs="Calibri"/>
                <w:b/>
                <w:bCs/>
              </w:rPr>
            </w:pPr>
            <w:r w:rsidRPr="008D23A1">
              <w:rPr>
                <w:rFonts w:ascii="Calibri" w:eastAsia="Palatino Linotype" w:hAnsi="Calibri" w:cs="Calibri"/>
                <w:b/>
                <w:bCs/>
              </w:rPr>
              <w:t>Supplementing Sub-Clause GCC 9.3.1</w:t>
            </w:r>
          </w:p>
          <w:p w:rsidR="00A01F19" w:rsidRPr="00B82D8C" w:rsidRDefault="00A3110F" w:rsidP="00A01F19">
            <w:pPr>
              <w:widowControl w:val="0"/>
              <w:tabs>
                <w:tab w:val="left" w:pos="35"/>
              </w:tabs>
              <w:autoSpaceDE w:val="0"/>
              <w:autoSpaceDN w:val="0"/>
              <w:ind w:left="35" w:hanging="35"/>
              <w:jc w:val="both"/>
              <w:outlineLvl w:val="0"/>
              <w:rPr>
                <w:rFonts w:ascii="Calibri" w:eastAsia="Palatino Linotype" w:hAnsi="Calibri" w:cs="Calibri"/>
                <w:highlight w:val="green"/>
              </w:rPr>
            </w:pPr>
            <w:r w:rsidRPr="008D23A1">
              <w:rPr>
                <w:rFonts w:ascii="Calibri" w:eastAsia="Palatino Linotype" w:hAnsi="Calibri" w:cs="Calibri"/>
              </w:rPr>
              <w:t>(</w:t>
            </w:r>
            <w:proofErr w:type="spellStart"/>
            <w:r w:rsidRPr="008D23A1">
              <w:rPr>
                <w:rFonts w:ascii="Calibri" w:eastAsia="Palatino Linotype" w:hAnsi="Calibri" w:cs="Calibri"/>
              </w:rPr>
              <w:t>i</w:t>
            </w:r>
            <w:proofErr w:type="spellEnd"/>
            <w:r w:rsidRPr="008D23A1">
              <w:rPr>
                <w:rFonts w:ascii="Calibri" w:eastAsia="Palatino Linotype" w:hAnsi="Calibri" w:cs="Calibri"/>
              </w:rPr>
              <w:t>)</w:t>
            </w:r>
            <w:r w:rsidR="00E31C89" w:rsidRPr="00B82D8C">
              <w:rPr>
                <w:rFonts w:ascii="Calibri" w:eastAsia="Palatino Linotype" w:hAnsi="Calibri" w:cs="Calibri"/>
                <w:highlight w:val="green"/>
              </w:rPr>
              <w:t xml:space="preserve"> </w:t>
            </w:r>
            <w:r w:rsidRPr="00B82D8C">
              <w:rPr>
                <w:rFonts w:ascii="Calibri" w:eastAsia="Palatino Linotype" w:hAnsi="Calibri" w:cs="Calibri"/>
                <w:highlight w:val="green"/>
              </w:rPr>
              <w:t xml:space="preserve">Performance Security for an amount equivalent to ten percent (10%) of the Contract Price with a validity up to ninety (90) days beyond the Defect Liability Period for said project [refer </w:t>
            </w:r>
            <w:r w:rsidRPr="00B82D8C">
              <w:rPr>
                <w:rFonts w:ascii="Calibri" w:eastAsia="Palatino Linotype" w:hAnsi="Calibri" w:cs="Calibri"/>
                <w:b/>
                <w:bCs/>
                <w:highlight w:val="green"/>
              </w:rPr>
              <w:t>GCC Sub-clause 22.2(</w:t>
            </w:r>
            <w:proofErr w:type="spellStart"/>
            <w:r w:rsidRPr="00B82D8C">
              <w:rPr>
                <w:rFonts w:ascii="Calibri" w:eastAsia="Palatino Linotype" w:hAnsi="Calibri" w:cs="Calibri"/>
                <w:b/>
                <w:bCs/>
                <w:highlight w:val="green"/>
              </w:rPr>
              <w:t>i</w:t>
            </w:r>
            <w:proofErr w:type="spellEnd"/>
            <w:r w:rsidRPr="00B82D8C">
              <w:rPr>
                <w:rFonts w:ascii="Calibri" w:eastAsia="Palatino Linotype" w:hAnsi="Calibri" w:cs="Calibri"/>
                <w:b/>
                <w:bCs/>
                <w:highlight w:val="green"/>
              </w:rPr>
              <w:t>)</w:t>
            </w:r>
            <w:r w:rsidRPr="00B82D8C">
              <w:rPr>
                <w:rFonts w:ascii="Calibri" w:eastAsia="Palatino Linotype" w:hAnsi="Calibri" w:cs="Calibri"/>
                <w:highlight w:val="green"/>
              </w:rPr>
              <w:t xml:space="preserve">] in shape of e-Bank Guarantee (as per </w:t>
            </w:r>
            <w:r w:rsidRPr="00B82D8C">
              <w:rPr>
                <w:rFonts w:ascii="Calibri" w:eastAsia="Palatino Linotype" w:hAnsi="Calibri" w:cs="Calibri"/>
                <w:b/>
                <w:bCs/>
                <w:highlight w:val="green"/>
              </w:rPr>
              <w:t>Mandato</w:t>
            </w:r>
            <w:r w:rsidRPr="00B82D8C">
              <w:rPr>
                <w:rFonts w:ascii="Calibri" w:eastAsia="Palatino Linotype" w:hAnsi="Calibri" w:cs="Calibri"/>
                <w:b/>
                <w:bCs/>
                <w:highlight w:val="green"/>
              </w:rPr>
              <w:t xml:space="preserve">ry Electronic Bank Guarantee (e-BG) through </w:t>
            </w:r>
            <w:proofErr w:type="spellStart"/>
            <w:r w:rsidRPr="00B82D8C">
              <w:rPr>
                <w:rFonts w:ascii="Calibri" w:eastAsia="Palatino Linotype" w:hAnsi="Calibri" w:cs="Calibri"/>
                <w:b/>
                <w:bCs/>
                <w:highlight w:val="green"/>
              </w:rPr>
              <w:t>NeSL</w:t>
            </w:r>
            <w:proofErr w:type="spellEnd"/>
            <w:r w:rsidRPr="00B82D8C">
              <w:rPr>
                <w:rFonts w:ascii="Calibri" w:eastAsia="Palatino Linotype" w:hAnsi="Calibri" w:cs="Calibri"/>
                <w:b/>
                <w:bCs/>
                <w:highlight w:val="green"/>
              </w:rPr>
              <w:t xml:space="preserve"> Platform in line with Clause no.37 of ITB)</w:t>
            </w:r>
            <w:r w:rsidRPr="00B82D8C">
              <w:rPr>
                <w:rFonts w:ascii="Calibri" w:eastAsia="Palatino Linotype" w:hAnsi="Calibri" w:cs="Calibri"/>
                <w:highlight w:val="green"/>
              </w:rPr>
              <w:t>.</w:t>
            </w:r>
          </w:p>
          <w:p w:rsidR="00A01F19" w:rsidRPr="008D23A1" w:rsidRDefault="00A3110F" w:rsidP="00A01F19">
            <w:pPr>
              <w:widowControl w:val="0"/>
              <w:tabs>
                <w:tab w:val="left" w:pos="35"/>
              </w:tabs>
              <w:autoSpaceDE w:val="0"/>
              <w:autoSpaceDN w:val="0"/>
              <w:ind w:left="35" w:hanging="35"/>
              <w:jc w:val="both"/>
              <w:outlineLvl w:val="0"/>
              <w:rPr>
                <w:rFonts w:ascii="Calibri" w:eastAsia="Palatino Linotype" w:hAnsi="Calibri" w:cs="Calibri"/>
                <w:b/>
                <w:bCs/>
              </w:rPr>
            </w:pPr>
            <w:r w:rsidRPr="00B82D8C">
              <w:rPr>
                <w:rFonts w:ascii="Calibri" w:eastAsia="Palatino Linotype" w:hAnsi="Calibri" w:cs="Calibri"/>
                <w:highlight w:val="green"/>
              </w:rPr>
              <w:t xml:space="preserve">(ii) Separate Performance security for an amount equivalent to ten percent (10 %) of the taxable price for </w:t>
            </w:r>
            <w:r w:rsidRPr="00B82D8C">
              <w:rPr>
                <w:rFonts w:ascii="Calibri" w:eastAsia="Book Antiqua" w:hAnsi="Calibri" w:cs="Calibri"/>
                <w:highlight w:val="green"/>
              </w:rPr>
              <w:t>Transformers (Power, Auto, ICT), Reactor, Control &amp; Prot</w:t>
            </w:r>
            <w:r w:rsidRPr="00B82D8C">
              <w:rPr>
                <w:rFonts w:ascii="Calibri" w:eastAsia="Book Antiqua" w:hAnsi="Calibri" w:cs="Calibri"/>
                <w:highlight w:val="green"/>
              </w:rPr>
              <w:t xml:space="preserve">ection system (CRP), Sub-station Automation System, </w:t>
            </w:r>
            <w:r w:rsidRPr="00B82D8C">
              <w:rPr>
                <w:rFonts w:ascii="Calibri" w:eastAsia="Calibri" w:hAnsi="Calibri" w:cs="Calibri"/>
                <w:highlight w:val="green"/>
              </w:rPr>
              <w:t>LV, MV,</w:t>
            </w:r>
            <w:r w:rsidRPr="00B82D8C">
              <w:rPr>
                <w:rFonts w:ascii="Calibri" w:eastAsia="Book Antiqua" w:hAnsi="Calibri" w:cs="Calibri"/>
                <w:highlight w:val="green"/>
              </w:rPr>
              <w:t xml:space="preserve"> HV &amp; EHV Cable,  cable-Termination &amp; joints, HTLS conductor &amp; GIS equipment </w:t>
            </w:r>
            <w:r w:rsidRPr="00B82D8C">
              <w:rPr>
                <w:rFonts w:ascii="Calibri" w:eastAsia="Palatino Linotype" w:hAnsi="Calibri" w:cs="Calibri"/>
                <w:highlight w:val="green"/>
              </w:rPr>
              <w:t>with a validity up to ninety days (90) beyond defect liability period i.e.,4 (Four) years beyond the defect liability pe</w:t>
            </w:r>
            <w:r w:rsidRPr="00B82D8C">
              <w:rPr>
                <w:rFonts w:ascii="Calibri" w:eastAsia="Palatino Linotype" w:hAnsi="Calibri" w:cs="Calibri"/>
                <w:highlight w:val="green"/>
              </w:rPr>
              <w:t xml:space="preserve">riod for the project [refer </w:t>
            </w:r>
            <w:r w:rsidRPr="00B82D8C">
              <w:rPr>
                <w:rFonts w:ascii="Calibri" w:eastAsia="Palatino Linotype" w:hAnsi="Calibri" w:cs="Calibri"/>
                <w:b/>
                <w:bCs/>
                <w:highlight w:val="green"/>
              </w:rPr>
              <w:t>GCC Sub-clause 22.2(</w:t>
            </w:r>
            <w:proofErr w:type="spellStart"/>
            <w:r w:rsidRPr="00B82D8C">
              <w:rPr>
                <w:rFonts w:ascii="Calibri" w:eastAsia="Palatino Linotype" w:hAnsi="Calibri" w:cs="Calibri"/>
                <w:b/>
                <w:bCs/>
                <w:highlight w:val="green"/>
              </w:rPr>
              <w:t>i</w:t>
            </w:r>
            <w:proofErr w:type="spellEnd"/>
            <w:r w:rsidRPr="00B82D8C">
              <w:rPr>
                <w:rFonts w:ascii="Calibri" w:eastAsia="Palatino Linotype" w:hAnsi="Calibri" w:cs="Calibri"/>
                <w:b/>
                <w:bCs/>
                <w:highlight w:val="green"/>
              </w:rPr>
              <w:t xml:space="preserve">)] in shape of e-Bank Guarantee </w:t>
            </w:r>
            <w:r w:rsidRPr="00B82D8C">
              <w:rPr>
                <w:rFonts w:ascii="Calibri" w:eastAsia="Palatino Linotype" w:hAnsi="Calibri" w:cs="Calibri"/>
                <w:highlight w:val="green"/>
              </w:rPr>
              <w:t xml:space="preserve">(as per </w:t>
            </w:r>
            <w:r w:rsidRPr="00B82D8C">
              <w:rPr>
                <w:rFonts w:ascii="Calibri" w:eastAsia="Palatino Linotype" w:hAnsi="Calibri" w:cs="Calibri"/>
                <w:b/>
                <w:bCs/>
                <w:highlight w:val="green"/>
              </w:rPr>
              <w:t xml:space="preserve">Mandatory Electronic Bank Guarantee (e-BG) through </w:t>
            </w:r>
            <w:proofErr w:type="spellStart"/>
            <w:r w:rsidRPr="00B82D8C">
              <w:rPr>
                <w:rFonts w:ascii="Calibri" w:eastAsia="Palatino Linotype" w:hAnsi="Calibri" w:cs="Calibri"/>
                <w:b/>
                <w:bCs/>
                <w:highlight w:val="green"/>
              </w:rPr>
              <w:t>NeSL</w:t>
            </w:r>
            <w:proofErr w:type="spellEnd"/>
            <w:r w:rsidRPr="00B82D8C">
              <w:rPr>
                <w:rFonts w:ascii="Calibri" w:eastAsia="Palatino Linotype" w:hAnsi="Calibri" w:cs="Calibri"/>
                <w:b/>
                <w:bCs/>
                <w:highlight w:val="green"/>
              </w:rPr>
              <w:t xml:space="preserve"> Platform in line with Clause no.37 of ITB) /</w:t>
            </w:r>
            <w:r w:rsidRPr="00B82D8C">
              <w:rPr>
                <w:rFonts w:ascii="Calibri" w:eastAsia="Palatino Linotype" w:hAnsi="Calibri" w:cs="Calibri"/>
                <w:b/>
                <w:bCs/>
                <w:strike/>
                <w:highlight w:val="green"/>
              </w:rPr>
              <w:t>Insurance Bond</w:t>
            </w:r>
            <w:r w:rsidRPr="00B82D8C">
              <w:rPr>
                <w:rFonts w:ascii="Calibri" w:eastAsia="Palatino Linotype" w:hAnsi="Calibri" w:cs="Calibri"/>
                <w:b/>
                <w:bCs/>
                <w:highlight w:val="green"/>
              </w:rPr>
              <w:t xml:space="preserve"> within </w:t>
            </w:r>
            <w:r w:rsidRPr="00B82D8C">
              <w:rPr>
                <w:rFonts w:ascii="Calibri" w:eastAsia="Palatino Linotype" w:hAnsi="Calibri" w:cs="Kalinga"/>
                <w:b/>
                <w:bCs/>
                <w:w w:val="105"/>
                <w:highlight w:val="green"/>
              </w:rPr>
              <w:t>One (01) month prior to expiry of the initial</w:t>
            </w:r>
            <w:r w:rsidRPr="00B82D8C">
              <w:rPr>
                <w:rFonts w:ascii="Calibri" w:eastAsia="Palatino Linotype" w:hAnsi="Calibri" w:cs="Kalinga"/>
                <w:b/>
                <w:bCs/>
                <w:w w:val="105"/>
                <w:highlight w:val="green"/>
              </w:rPr>
              <w:t xml:space="preserve"> guarantee period</w:t>
            </w:r>
            <w:r w:rsidRPr="00B82D8C">
              <w:rPr>
                <w:rFonts w:ascii="Calibri" w:eastAsia="Palatino Linotype" w:hAnsi="Calibri" w:cs="Calibri"/>
                <w:b/>
                <w:bCs/>
                <w:highlight w:val="green"/>
              </w:rPr>
              <w:t>.</w:t>
            </w:r>
          </w:p>
          <w:p w:rsidR="00A67718" w:rsidRPr="008D23A1" w:rsidRDefault="00A3110F" w:rsidP="00CC46A0">
            <w:pPr>
              <w:widowControl w:val="0"/>
              <w:tabs>
                <w:tab w:val="left" w:pos="35"/>
              </w:tabs>
              <w:autoSpaceDE w:val="0"/>
              <w:autoSpaceDN w:val="0"/>
              <w:ind w:left="35" w:hanging="35"/>
              <w:jc w:val="both"/>
              <w:outlineLvl w:val="0"/>
              <w:rPr>
                <w:rFonts w:ascii="Calibri" w:eastAsia="Palatino Linotype" w:hAnsi="Calibri" w:cs="Calibri"/>
              </w:rPr>
            </w:pPr>
            <w:r w:rsidRPr="008D23A1">
              <w:rPr>
                <w:rFonts w:ascii="Calibri" w:eastAsia="Palatino Linotype" w:hAnsi="Calibri" w:cs="Calibri"/>
              </w:rPr>
              <w:lastRenderedPageBreak/>
              <w:t xml:space="preserve"> </w:t>
            </w:r>
          </w:p>
          <w:p w:rsidR="00CC46A0" w:rsidRPr="008D23A1" w:rsidRDefault="00A3110F" w:rsidP="00CC46A0">
            <w:pPr>
              <w:widowControl w:val="0"/>
              <w:tabs>
                <w:tab w:val="left" w:pos="35"/>
              </w:tabs>
              <w:autoSpaceDE w:val="0"/>
              <w:autoSpaceDN w:val="0"/>
              <w:ind w:left="35" w:hanging="35"/>
              <w:jc w:val="both"/>
              <w:outlineLvl w:val="0"/>
              <w:rPr>
                <w:rFonts w:ascii="Calibri" w:eastAsia="Palatino Linotype" w:hAnsi="Calibri" w:cs="Calibri"/>
              </w:rPr>
            </w:pPr>
            <w:r>
              <w:rPr>
                <w:rFonts w:ascii="Calibri" w:eastAsia="Palatino Linotype" w:hAnsi="Calibri" w:cs="Calibri"/>
              </w:rPr>
              <w:t xml:space="preserve">            </w:t>
            </w:r>
            <w:r w:rsidR="00E47F81" w:rsidRPr="008D23A1">
              <w:rPr>
                <w:rFonts w:ascii="Calibri" w:eastAsia="Palatino Linotype" w:hAnsi="Calibri" w:cs="Calibri"/>
              </w:rPr>
              <w:t xml:space="preserve">The performance </w:t>
            </w:r>
            <w:proofErr w:type="gramStart"/>
            <w:r w:rsidR="00E47F81" w:rsidRPr="008D23A1">
              <w:rPr>
                <w:rFonts w:ascii="Calibri" w:eastAsia="Palatino Linotype" w:hAnsi="Calibri" w:cs="Calibri"/>
              </w:rPr>
              <w:t>security(</w:t>
            </w:r>
            <w:proofErr w:type="spellStart"/>
            <w:proofErr w:type="gramEnd"/>
            <w:r w:rsidR="00E47F81" w:rsidRPr="008D23A1">
              <w:rPr>
                <w:rFonts w:ascii="Calibri" w:eastAsia="Palatino Linotype" w:hAnsi="Calibri" w:cs="Calibri"/>
              </w:rPr>
              <w:t>ies</w:t>
            </w:r>
            <w:proofErr w:type="spellEnd"/>
            <w:r w:rsidR="00E47F81" w:rsidRPr="008D23A1">
              <w:rPr>
                <w:rFonts w:ascii="Calibri" w:eastAsia="Palatino Linotype" w:hAnsi="Calibri" w:cs="Calibri"/>
              </w:rPr>
              <w:t xml:space="preserve">) shall be extended by the Contractor </w:t>
            </w:r>
            <w:r w:rsidR="002F1960">
              <w:rPr>
                <w:rFonts w:ascii="Calibri" w:eastAsia="Palatino Linotype" w:hAnsi="Calibri" w:cs="Calibri"/>
              </w:rPr>
              <w:t xml:space="preserve">from </w:t>
            </w:r>
            <w:r w:rsidR="00E47F81" w:rsidRPr="008D23A1">
              <w:rPr>
                <w:rFonts w:ascii="Calibri" w:eastAsia="Palatino Linotype" w:hAnsi="Calibri" w:cs="Calibri"/>
              </w:rPr>
              <w:t>time to time till ninety (90) days beyond the actual Defect Liability Period, as may be required under the Contract.</w:t>
            </w:r>
          </w:p>
          <w:p w:rsidR="00CC46A0" w:rsidRPr="008D23A1" w:rsidRDefault="00A3110F" w:rsidP="00CC46A0">
            <w:pPr>
              <w:widowControl w:val="0"/>
              <w:tabs>
                <w:tab w:val="left" w:pos="35"/>
              </w:tabs>
              <w:autoSpaceDE w:val="0"/>
              <w:autoSpaceDN w:val="0"/>
              <w:ind w:left="35" w:hanging="35"/>
              <w:jc w:val="both"/>
              <w:outlineLvl w:val="0"/>
              <w:rPr>
                <w:rFonts w:ascii="Calibri" w:eastAsia="Palatino Linotype" w:hAnsi="Calibri" w:cs="Calibri"/>
              </w:rPr>
            </w:pPr>
            <w:r w:rsidRPr="008D23A1">
              <w:rPr>
                <w:rFonts w:ascii="Calibri" w:eastAsia="Palatino Linotype" w:hAnsi="Calibri" w:cs="Calibri"/>
              </w:rPr>
              <w:t xml:space="preserve">The Contractor shall also arrange </w:t>
            </w:r>
            <w:r w:rsidRPr="008D23A1">
              <w:rPr>
                <w:rFonts w:ascii="Calibri" w:eastAsia="Palatino Linotype" w:hAnsi="Calibri" w:cs="Calibri"/>
              </w:rPr>
              <w:t>additional Performance Security (</w:t>
            </w:r>
            <w:proofErr w:type="spellStart"/>
            <w:r w:rsidRPr="008D23A1">
              <w:rPr>
                <w:rFonts w:ascii="Calibri" w:eastAsia="Palatino Linotype" w:hAnsi="Calibri" w:cs="Calibri"/>
              </w:rPr>
              <w:t>ies</w:t>
            </w:r>
            <w:proofErr w:type="spellEnd"/>
            <w:r w:rsidRPr="008D23A1">
              <w:rPr>
                <w:rFonts w:ascii="Calibri" w:eastAsia="Palatino Linotype" w:hAnsi="Calibri" w:cs="Calibri"/>
              </w:rPr>
              <w:t>), if applicable as per stipulated QR</w:t>
            </w:r>
            <w:r w:rsidR="00A67718" w:rsidRPr="008D23A1">
              <w:rPr>
                <w:rFonts w:ascii="Calibri" w:eastAsia="Palatino Linotype" w:hAnsi="Calibri" w:cs="Calibri"/>
              </w:rPr>
              <w:t xml:space="preserve"> </w:t>
            </w:r>
            <w:r w:rsidRPr="008D23A1">
              <w:rPr>
                <w:rFonts w:ascii="Calibri" w:eastAsia="Palatino Linotype" w:hAnsi="Calibri" w:cs="Calibri"/>
              </w:rPr>
              <w:t xml:space="preserve">of Joint Deed of Undertaking mentioned at </w:t>
            </w:r>
            <w:r w:rsidRPr="008D23A1">
              <w:rPr>
                <w:rFonts w:ascii="Calibri" w:eastAsia="Palatino Linotype" w:hAnsi="Calibri" w:cs="Calibri"/>
                <w:b/>
                <w:bCs/>
              </w:rPr>
              <w:t xml:space="preserve">Sl. No. </w:t>
            </w:r>
            <w:r w:rsidR="00A233C1" w:rsidRPr="008D23A1">
              <w:rPr>
                <w:rFonts w:ascii="Calibri" w:eastAsia="Palatino Linotype" w:hAnsi="Calibri" w:cs="Calibri"/>
                <w:b/>
                <w:bCs/>
              </w:rPr>
              <w:t xml:space="preserve">29 &amp; 30 </w:t>
            </w:r>
            <w:r w:rsidRPr="008D23A1">
              <w:rPr>
                <w:rFonts w:ascii="Calibri" w:eastAsia="Palatino Linotype" w:hAnsi="Calibri" w:cs="Calibri"/>
                <w:b/>
                <w:bCs/>
              </w:rPr>
              <w:t xml:space="preserve">of Section – VI: </w:t>
            </w:r>
            <w:r w:rsidRPr="008D23A1">
              <w:rPr>
                <w:rFonts w:ascii="Calibri" w:eastAsia="Palatino Linotype" w:hAnsi="Calibri" w:cs="Calibri"/>
              </w:rPr>
              <w:t>Sample Forms and Procedures.</w:t>
            </w:r>
          </w:p>
          <w:p w:rsidR="00CC46A0" w:rsidRPr="008D23A1" w:rsidRDefault="00CC46A0" w:rsidP="00CC46A0">
            <w:pPr>
              <w:widowControl w:val="0"/>
              <w:tabs>
                <w:tab w:val="left" w:pos="35"/>
              </w:tabs>
              <w:autoSpaceDE w:val="0"/>
              <w:autoSpaceDN w:val="0"/>
              <w:ind w:left="35" w:hanging="35"/>
              <w:jc w:val="both"/>
              <w:outlineLvl w:val="0"/>
              <w:rPr>
                <w:rFonts w:ascii="Calibri" w:eastAsia="Palatino Linotype" w:hAnsi="Calibri" w:cs="Calibri"/>
              </w:rPr>
            </w:pPr>
          </w:p>
          <w:p w:rsidR="00CC46A0" w:rsidRPr="008D23A1" w:rsidRDefault="00A3110F" w:rsidP="00CC46A0">
            <w:pPr>
              <w:widowControl w:val="0"/>
              <w:tabs>
                <w:tab w:val="left" w:pos="35"/>
              </w:tabs>
              <w:autoSpaceDE w:val="0"/>
              <w:autoSpaceDN w:val="0"/>
              <w:ind w:left="35" w:hanging="35"/>
              <w:jc w:val="both"/>
              <w:outlineLvl w:val="0"/>
              <w:rPr>
                <w:rFonts w:ascii="Calibri" w:eastAsia="Palatino Linotype" w:hAnsi="Calibri" w:cs="Calibri"/>
              </w:rPr>
            </w:pPr>
            <w:r w:rsidRPr="008D23A1">
              <w:rPr>
                <w:rFonts w:ascii="Calibri" w:eastAsia="Palatino Linotype" w:hAnsi="Calibri" w:cs="Calibri"/>
              </w:rPr>
              <w:t xml:space="preserve">Also, the successful bidder is required to arrange additional Performance </w:t>
            </w:r>
            <w:proofErr w:type="gramStart"/>
            <w:r w:rsidRPr="008D23A1">
              <w:rPr>
                <w:rFonts w:ascii="Calibri" w:eastAsia="Palatino Linotype" w:hAnsi="Calibri" w:cs="Calibri"/>
              </w:rPr>
              <w:t>Sec</w:t>
            </w:r>
            <w:r w:rsidRPr="008D23A1">
              <w:rPr>
                <w:rFonts w:ascii="Calibri" w:eastAsia="Palatino Linotype" w:hAnsi="Calibri" w:cs="Calibri"/>
              </w:rPr>
              <w:t>urity(</w:t>
            </w:r>
            <w:proofErr w:type="spellStart"/>
            <w:proofErr w:type="gramEnd"/>
            <w:r w:rsidRPr="008D23A1">
              <w:rPr>
                <w:rFonts w:ascii="Calibri" w:eastAsia="Palatino Linotype" w:hAnsi="Calibri" w:cs="Calibri"/>
              </w:rPr>
              <w:t>ies</w:t>
            </w:r>
            <w:proofErr w:type="spellEnd"/>
            <w:r w:rsidRPr="008D23A1">
              <w:rPr>
                <w:rFonts w:ascii="Calibri" w:eastAsia="Palatino Linotype" w:hAnsi="Calibri" w:cs="Calibri"/>
              </w:rPr>
              <w:t>), for various equipment, if applicable, in line with the requirements specified in Technical Specifications.</w:t>
            </w:r>
          </w:p>
          <w:p w:rsidR="00CC46A0" w:rsidRPr="008D23A1" w:rsidRDefault="00CC46A0" w:rsidP="00CC46A0">
            <w:pPr>
              <w:widowControl w:val="0"/>
              <w:tabs>
                <w:tab w:val="left" w:pos="35"/>
              </w:tabs>
              <w:autoSpaceDE w:val="0"/>
              <w:autoSpaceDN w:val="0"/>
              <w:ind w:left="35" w:hanging="35"/>
              <w:jc w:val="both"/>
              <w:outlineLvl w:val="0"/>
              <w:rPr>
                <w:rFonts w:ascii="Calibri" w:eastAsia="Palatino Linotype" w:hAnsi="Calibri" w:cs="Calibri"/>
              </w:rPr>
            </w:pPr>
          </w:p>
          <w:p w:rsidR="00CC46A0" w:rsidRPr="008D23A1" w:rsidRDefault="00A3110F" w:rsidP="00CC46A0">
            <w:pPr>
              <w:widowControl w:val="0"/>
              <w:tabs>
                <w:tab w:val="left" w:pos="35"/>
              </w:tabs>
              <w:autoSpaceDE w:val="0"/>
              <w:autoSpaceDN w:val="0"/>
              <w:ind w:left="35" w:hanging="35"/>
              <w:jc w:val="both"/>
              <w:outlineLvl w:val="0"/>
              <w:rPr>
                <w:rFonts w:ascii="Calibri" w:eastAsia="Palatino Linotype" w:hAnsi="Calibri" w:cs="Calibri"/>
              </w:rPr>
            </w:pPr>
            <w:r w:rsidRPr="008D23A1">
              <w:rPr>
                <w:rFonts w:ascii="Calibri" w:eastAsia="Palatino Linotype" w:hAnsi="Calibri" w:cs="Calibri"/>
              </w:rPr>
              <w:t>The above additional Performance Securities shall be submitted before release of first dispatch payment of respective equipment. The sai</w:t>
            </w:r>
            <w:r w:rsidRPr="008D23A1">
              <w:rPr>
                <w:rFonts w:ascii="Calibri" w:eastAsia="Palatino Linotype" w:hAnsi="Calibri" w:cs="Calibri"/>
              </w:rPr>
              <w:t xml:space="preserve">d </w:t>
            </w:r>
            <w:proofErr w:type="gramStart"/>
            <w:r w:rsidRPr="008D23A1">
              <w:rPr>
                <w:rFonts w:ascii="Calibri" w:eastAsia="Palatino Linotype" w:hAnsi="Calibri" w:cs="Calibri"/>
              </w:rPr>
              <w:t>security(</w:t>
            </w:r>
            <w:proofErr w:type="spellStart"/>
            <w:proofErr w:type="gramEnd"/>
            <w:r w:rsidRPr="008D23A1">
              <w:rPr>
                <w:rFonts w:ascii="Calibri" w:eastAsia="Palatino Linotype" w:hAnsi="Calibri" w:cs="Calibri"/>
              </w:rPr>
              <w:t>ies</w:t>
            </w:r>
            <w:proofErr w:type="spellEnd"/>
            <w:r w:rsidRPr="008D23A1">
              <w:rPr>
                <w:rFonts w:ascii="Calibri" w:eastAsia="Palatino Linotype" w:hAnsi="Calibri" w:cs="Calibri"/>
              </w:rPr>
              <w:t>) shall be required to be extended time to time till ninety (90) days beyond the actual Defect Liability Period for said equipment as may be required under the Contract.</w:t>
            </w:r>
          </w:p>
          <w:p w:rsidR="00CC46A0" w:rsidRPr="008D23A1" w:rsidRDefault="00CC46A0" w:rsidP="004F1443">
            <w:pPr>
              <w:widowControl w:val="0"/>
              <w:tabs>
                <w:tab w:val="left" w:pos="177"/>
              </w:tabs>
              <w:autoSpaceDE w:val="0"/>
              <w:autoSpaceDN w:val="0"/>
              <w:ind w:left="35" w:hanging="35"/>
              <w:jc w:val="both"/>
              <w:outlineLvl w:val="0"/>
              <w:rPr>
                <w:rFonts w:ascii="Calibri" w:eastAsia="Palatino Linotype" w:hAnsi="Calibri" w:cs="Calibri"/>
                <w:b/>
                <w:bCs/>
              </w:rPr>
            </w:pPr>
          </w:p>
        </w:tc>
      </w:tr>
      <w:tr w:rsidR="00EB70B4" w:rsidTr="008A5A0E">
        <w:tc>
          <w:tcPr>
            <w:tcW w:w="988" w:type="dxa"/>
          </w:tcPr>
          <w:p w:rsidR="009E3FF6" w:rsidRPr="005A35FF" w:rsidRDefault="00A3110F" w:rsidP="00795E07">
            <w:pPr>
              <w:jc w:val="center"/>
              <w:rPr>
                <w:rFonts w:ascii="Calibri" w:eastAsia="Calibri" w:hAnsi="Calibri" w:cs="Calibri"/>
                <w:lang w:eastAsia="en-IN"/>
              </w:rPr>
            </w:pPr>
            <w:r w:rsidRPr="005A35FF">
              <w:rPr>
                <w:rFonts w:ascii="Calibri" w:eastAsia="Calibri" w:hAnsi="Calibri" w:cs="Calibri"/>
                <w:lang w:eastAsia="en-IN"/>
              </w:rPr>
              <w:lastRenderedPageBreak/>
              <w:t>1</w:t>
            </w:r>
            <w:r w:rsidR="008D23A1">
              <w:rPr>
                <w:rFonts w:ascii="Calibri" w:eastAsia="Calibri" w:hAnsi="Calibri" w:cs="Calibri"/>
                <w:lang w:eastAsia="en-IN"/>
              </w:rPr>
              <w:t>0</w:t>
            </w:r>
          </w:p>
        </w:tc>
        <w:tc>
          <w:tcPr>
            <w:tcW w:w="1984" w:type="dxa"/>
          </w:tcPr>
          <w:p w:rsidR="009E3FF6" w:rsidRPr="005A35FF" w:rsidRDefault="00A3110F" w:rsidP="00BC790A">
            <w:pPr>
              <w:rPr>
                <w:rFonts w:ascii="Calibri" w:eastAsia="Book Antiqua" w:hAnsi="Calibri" w:cs="Calibri"/>
                <w:b/>
                <w:w w:val="99"/>
                <w:lang w:eastAsia="en-IN"/>
              </w:rPr>
            </w:pPr>
            <w:r w:rsidRPr="005A35FF">
              <w:rPr>
                <w:rFonts w:ascii="Calibri" w:eastAsia="Book Antiqua" w:hAnsi="Calibri" w:cs="Calibri"/>
                <w:b/>
                <w:w w:val="99"/>
                <w:lang w:eastAsia="en-IN"/>
              </w:rPr>
              <w:t>GCC 9.3.2</w:t>
            </w:r>
          </w:p>
        </w:tc>
        <w:tc>
          <w:tcPr>
            <w:tcW w:w="7109" w:type="dxa"/>
          </w:tcPr>
          <w:p w:rsidR="009E3FF6" w:rsidRPr="005A35FF" w:rsidRDefault="00A3110F" w:rsidP="009E3FF6">
            <w:pPr>
              <w:widowControl w:val="0"/>
              <w:tabs>
                <w:tab w:val="left" w:pos="928"/>
                <w:tab w:val="left" w:pos="929"/>
              </w:tabs>
              <w:autoSpaceDE w:val="0"/>
              <w:autoSpaceDN w:val="0"/>
              <w:outlineLvl w:val="0"/>
              <w:rPr>
                <w:rFonts w:ascii="Calibri" w:eastAsia="Palatino Linotype" w:hAnsi="Calibri" w:cs="Calibri"/>
                <w:b/>
                <w:bCs/>
              </w:rPr>
            </w:pPr>
            <w:r w:rsidRPr="005A35FF">
              <w:rPr>
                <w:rFonts w:ascii="Calibri" w:eastAsia="Palatino Linotype" w:hAnsi="Calibri" w:cs="Calibri"/>
                <w:b/>
                <w:bCs/>
              </w:rPr>
              <w:t>Replace Sub-Clause GCC 9.3.2</w:t>
            </w:r>
          </w:p>
          <w:p w:rsidR="00F26EB8" w:rsidRPr="005A35FF" w:rsidRDefault="00A3110F" w:rsidP="00F26EB8">
            <w:pPr>
              <w:widowControl w:val="0"/>
              <w:tabs>
                <w:tab w:val="left" w:pos="35"/>
              </w:tabs>
              <w:autoSpaceDE w:val="0"/>
              <w:autoSpaceDN w:val="0"/>
              <w:ind w:left="35" w:hanging="35"/>
              <w:jc w:val="both"/>
              <w:outlineLvl w:val="0"/>
              <w:rPr>
                <w:rFonts w:ascii="Calibri" w:eastAsia="Palatino Linotype" w:hAnsi="Calibri" w:cs="Calibri"/>
              </w:rPr>
            </w:pPr>
            <w:r w:rsidRPr="005A35FF">
              <w:rPr>
                <w:rFonts w:ascii="Calibri" w:eastAsia="Palatino Linotype" w:hAnsi="Calibri" w:cs="Calibri"/>
              </w:rPr>
              <w:t xml:space="preserve">The performance security </w:t>
            </w:r>
            <w:r w:rsidRPr="005A35FF">
              <w:rPr>
                <w:rFonts w:ascii="Calibri" w:eastAsia="Palatino Linotype" w:hAnsi="Calibri" w:cs="Calibri"/>
              </w:rPr>
              <w:t>shall, at the contractor’s option, be in the form of a crossed bank draft</w:t>
            </w:r>
            <w:r w:rsidR="00A67718">
              <w:rPr>
                <w:rFonts w:ascii="Calibri" w:eastAsia="Palatino Linotype" w:hAnsi="Calibri" w:cs="Calibri"/>
              </w:rPr>
              <w:t xml:space="preserve"> </w:t>
            </w:r>
            <w:r w:rsidRPr="005A35FF">
              <w:rPr>
                <w:rFonts w:ascii="Calibri" w:eastAsia="Palatino Linotype" w:hAnsi="Calibri" w:cs="Calibri"/>
              </w:rPr>
              <w:t>in favour of Employer as stipulated in SCC</w:t>
            </w:r>
            <w:r w:rsidR="00A233C1">
              <w:rPr>
                <w:rFonts w:ascii="Calibri" w:eastAsia="Palatino Linotype" w:hAnsi="Calibri" w:cs="Calibri"/>
              </w:rPr>
              <w:t>/</w:t>
            </w:r>
            <w:r w:rsidRPr="005A35FF">
              <w:rPr>
                <w:rFonts w:ascii="Calibri" w:eastAsia="Palatino Linotype" w:hAnsi="Calibri" w:cs="Calibri"/>
              </w:rPr>
              <w:t xml:space="preserve"> in the Form of unconditional</w:t>
            </w:r>
            <w:r w:rsidR="00A01F19">
              <w:rPr>
                <w:rFonts w:ascii="Calibri" w:eastAsia="Palatino Linotype" w:hAnsi="Calibri" w:cs="Calibri"/>
              </w:rPr>
              <w:t xml:space="preserve"> </w:t>
            </w:r>
            <w:r w:rsidR="00A01F19" w:rsidRPr="00A01F19">
              <w:rPr>
                <w:rFonts w:ascii="Calibri" w:eastAsia="Palatino Linotype" w:hAnsi="Calibri" w:cs="Calibri"/>
                <w:highlight w:val="green"/>
              </w:rPr>
              <w:t>Electronics</w:t>
            </w:r>
            <w:r w:rsidRPr="00A01F19">
              <w:rPr>
                <w:rFonts w:ascii="Calibri" w:eastAsia="Palatino Linotype" w:hAnsi="Calibri" w:cs="Calibri"/>
                <w:highlight w:val="green"/>
              </w:rPr>
              <w:t xml:space="preserve"> Bank Guarantee</w:t>
            </w:r>
            <w:r w:rsidR="00A01F19">
              <w:rPr>
                <w:rFonts w:ascii="Calibri" w:eastAsia="Palatino Linotype" w:hAnsi="Calibri" w:cs="Calibri"/>
                <w:highlight w:val="green"/>
              </w:rPr>
              <w:t xml:space="preserve"> </w:t>
            </w:r>
            <w:r w:rsidR="00A01F19" w:rsidRPr="00A01F19">
              <w:rPr>
                <w:rFonts w:ascii="Calibri" w:eastAsia="Palatino Linotype" w:hAnsi="Calibri" w:cs="Calibri"/>
                <w:highlight w:val="green"/>
              </w:rPr>
              <w:t>(e-BG)</w:t>
            </w:r>
            <w:r w:rsidRPr="005A35FF">
              <w:rPr>
                <w:rFonts w:ascii="Calibri" w:eastAsia="Palatino Linotype" w:hAnsi="Calibri" w:cs="Calibri"/>
              </w:rPr>
              <w:t xml:space="preserve"> attached hereto in the </w:t>
            </w:r>
            <w:r w:rsidRPr="0020206F">
              <w:rPr>
                <w:rFonts w:ascii="Calibri" w:eastAsia="Palatino Linotype" w:hAnsi="Calibri" w:cs="Calibri"/>
              </w:rPr>
              <w:t>Section VI - Sample Forms and Procedures.</w:t>
            </w:r>
          </w:p>
          <w:p w:rsidR="00F26EB8" w:rsidRPr="005A35FF" w:rsidRDefault="00F26EB8" w:rsidP="00F26EB8">
            <w:pPr>
              <w:widowControl w:val="0"/>
              <w:tabs>
                <w:tab w:val="left" w:pos="928"/>
                <w:tab w:val="left" w:pos="929"/>
              </w:tabs>
              <w:autoSpaceDE w:val="0"/>
              <w:autoSpaceDN w:val="0"/>
              <w:ind w:left="928" w:hanging="721"/>
              <w:outlineLvl w:val="0"/>
              <w:rPr>
                <w:rFonts w:ascii="Calibri" w:eastAsia="Palatino Linotype" w:hAnsi="Calibri" w:cs="Calibri"/>
              </w:rPr>
            </w:pPr>
          </w:p>
          <w:p w:rsidR="00F26EB8" w:rsidRPr="005A35FF" w:rsidRDefault="00A3110F" w:rsidP="00F26EB8">
            <w:pPr>
              <w:widowControl w:val="0"/>
              <w:tabs>
                <w:tab w:val="left" w:pos="35"/>
              </w:tabs>
              <w:autoSpaceDE w:val="0"/>
              <w:autoSpaceDN w:val="0"/>
              <w:ind w:left="35" w:hanging="35"/>
              <w:jc w:val="both"/>
              <w:outlineLvl w:val="0"/>
              <w:rPr>
                <w:rFonts w:ascii="Calibri" w:eastAsia="Palatino Linotype" w:hAnsi="Calibri" w:cs="Calibri"/>
              </w:rPr>
            </w:pPr>
            <w:r w:rsidRPr="008D23A1">
              <w:rPr>
                <w:rFonts w:ascii="Calibri" w:eastAsia="Palatino Linotype" w:hAnsi="Calibri" w:cs="Calibri"/>
              </w:rPr>
              <w:t>Alternati</w:t>
            </w:r>
            <w:r w:rsidRPr="008D23A1">
              <w:rPr>
                <w:rFonts w:ascii="Calibri" w:eastAsia="Palatino Linotype" w:hAnsi="Calibri" w:cs="Calibri"/>
              </w:rPr>
              <w:t xml:space="preserve">vely, if performance security is to be submitted in </w:t>
            </w:r>
            <w:proofErr w:type="spellStart"/>
            <w:r w:rsidRPr="008D23A1">
              <w:rPr>
                <w:rFonts w:ascii="Calibri" w:eastAsia="Palatino Linotype" w:hAnsi="Calibri" w:cs="Calibri"/>
              </w:rPr>
              <w:t>favor</w:t>
            </w:r>
            <w:proofErr w:type="spellEnd"/>
            <w:r w:rsidRPr="008D23A1">
              <w:rPr>
                <w:rFonts w:ascii="Calibri" w:eastAsia="Palatino Linotype" w:hAnsi="Calibri" w:cs="Calibri"/>
              </w:rPr>
              <w:t xml:space="preserve"> of OPTCL, the same can be submitted as online payment through </w:t>
            </w:r>
            <w:r w:rsidRPr="008D23A1">
              <w:rPr>
                <w:rFonts w:ascii="Calibri" w:eastAsia="Palatino Linotype" w:hAnsi="Calibri" w:cs="Calibri"/>
                <w:b/>
                <w:bCs/>
              </w:rPr>
              <w:t>OPTCL ONLINE PAYMENT</w:t>
            </w:r>
            <w:r w:rsidRPr="008D23A1">
              <w:rPr>
                <w:rFonts w:ascii="Calibri" w:eastAsia="Palatino Linotype" w:hAnsi="Calibri" w:cs="Calibri"/>
              </w:rPr>
              <w:t xml:space="preserve"> a link of which is provided on the OPTCL website</w:t>
            </w:r>
            <w:r w:rsidR="0081036F" w:rsidRPr="008D23A1">
              <w:rPr>
                <w:rFonts w:ascii="Calibri" w:eastAsia="Palatino Linotype" w:hAnsi="Calibri" w:cs="Calibri"/>
              </w:rPr>
              <w:t xml:space="preserve"> </w:t>
            </w:r>
            <w:r w:rsidR="0081036F" w:rsidRPr="008D23A1">
              <w:rPr>
                <w:rFonts w:ascii="Calibri" w:eastAsia="Palatino Linotype" w:hAnsi="Calibri" w:cs="Kalinga"/>
                <w:b/>
                <w:bCs/>
                <w:spacing w:val="60"/>
              </w:rPr>
              <w:t>“</w:t>
            </w:r>
            <w:r w:rsidR="0081036F" w:rsidRPr="008D23A1">
              <w:rPr>
                <w:rFonts w:ascii="Calibri" w:eastAsia="Palatino Linotype" w:hAnsi="Calibri" w:cs="Kalinga"/>
                <w:b/>
                <w:bCs/>
              </w:rPr>
              <w:t>www.tenderwizard.com/OPTCL”</w:t>
            </w:r>
            <w:r w:rsidRPr="008D23A1">
              <w:rPr>
                <w:rFonts w:ascii="Calibri" w:eastAsia="Palatino Linotype" w:hAnsi="Calibri" w:cs="Calibri"/>
              </w:rPr>
              <w:t xml:space="preserve">. </w:t>
            </w:r>
            <w:r w:rsidRPr="004B3D8D">
              <w:rPr>
                <w:rFonts w:ascii="Calibri" w:eastAsia="Palatino Linotype" w:hAnsi="Calibri" w:cs="Calibri"/>
              </w:rPr>
              <w:t xml:space="preserve">While making online payment towards </w:t>
            </w:r>
            <w:r w:rsidRPr="004B3D8D">
              <w:rPr>
                <w:rFonts w:ascii="Calibri" w:eastAsia="Palatino Linotype" w:hAnsi="Calibri" w:cs="Calibri"/>
              </w:rPr>
              <w:t>performance security, the bidder</w:t>
            </w:r>
            <w:r w:rsidRPr="005A35FF">
              <w:rPr>
                <w:rFonts w:ascii="Calibri" w:eastAsia="Palatino Linotype" w:hAnsi="Calibri" w:cs="Calibri"/>
              </w:rPr>
              <w:t xml:space="preserve"> shall choose Segment as “Suppliers” and fill in details as follows:</w:t>
            </w:r>
          </w:p>
          <w:tbl>
            <w:tblPr>
              <w:tblStyle w:val="TableGrid"/>
              <w:tblW w:w="0" w:type="auto"/>
              <w:tblInd w:w="35" w:type="dxa"/>
              <w:tblLook w:val="04A0" w:firstRow="1" w:lastRow="0" w:firstColumn="1" w:lastColumn="0" w:noHBand="0" w:noVBand="1"/>
            </w:tblPr>
            <w:tblGrid>
              <w:gridCol w:w="2830"/>
              <w:gridCol w:w="4018"/>
            </w:tblGrid>
            <w:tr w:rsidR="00EB70B4" w:rsidTr="000D6813">
              <w:tc>
                <w:tcPr>
                  <w:tcW w:w="2830" w:type="dxa"/>
                </w:tcPr>
                <w:p w:rsidR="00F26EB8" w:rsidRPr="005A35FF" w:rsidRDefault="00A3110F" w:rsidP="00F26EB8">
                  <w:pPr>
                    <w:widowControl w:val="0"/>
                    <w:tabs>
                      <w:tab w:val="left" w:pos="35"/>
                    </w:tabs>
                    <w:autoSpaceDE w:val="0"/>
                    <w:autoSpaceDN w:val="0"/>
                    <w:jc w:val="both"/>
                    <w:outlineLvl w:val="0"/>
                    <w:rPr>
                      <w:rFonts w:ascii="Calibri" w:eastAsia="Palatino Linotype" w:hAnsi="Calibri" w:cs="Calibri"/>
                    </w:rPr>
                  </w:pPr>
                  <w:r w:rsidRPr="005A35FF">
                    <w:rPr>
                      <w:rFonts w:ascii="Calibri" w:eastAsia="Book Antiqua" w:hAnsi="Calibri" w:cs="Calibri"/>
                      <w:b/>
                      <w:bCs/>
                    </w:rPr>
                    <w:t>Payment Category</w:t>
                  </w:r>
                </w:p>
              </w:tc>
              <w:tc>
                <w:tcPr>
                  <w:tcW w:w="4018" w:type="dxa"/>
                </w:tcPr>
                <w:p w:rsidR="00F26EB8" w:rsidRPr="005A35FF" w:rsidRDefault="00A3110F" w:rsidP="00F26EB8">
                  <w:pPr>
                    <w:widowControl w:val="0"/>
                    <w:tabs>
                      <w:tab w:val="left" w:pos="35"/>
                    </w:tabs>
                    <w:autoSpaceDE w:val="0"/>
                    <w:autoSpaceDN w:val="0"/>
                    <w:jc w:val="both"/>
                    <w:outlineLvl w:val="0"/>
                    <w:rPr>
                      <w:rFonts w:ascii="Calibri" w:eastAsia="Palatino Linotype" w:hAnsi="Calibri" w:cs="Calibri"/>
                    </w:rPr>
                  </w:pPr>
                  <w:r w:rsidRPr="005A35FF">
                    <w:rPr>
                      <w:rFonts w:ascii="Calibri" w:eastAsia="Book Antiqua" w:hAnsi="Calibri" w:cs="Calibri"/>
                      <w:b/>
                      <w:bCs/>
                    </w:rPr>
                    <w:t>Performance Security</w:t>
                  </w:r>
                </w:p>
              </w:tc>
            </w:tr>
            <w:tr w:rsidR="00EB70B4" w:rsidTr="000D6813">
              <w:tc>
                <w:tcPr>
                  <w:tcW w:w="2830" w:type="dxa"/>
                  <w:vAlign w:val="bottom"/>
                </w:tcPr>
                <w:p w:rsidR="00F26EB8" w:rsidRPr="005A35FF" w:rsidRDefault="00A3110F" w:rsidP="00F26EB8">
                  <w:pPr>
                    <w:widowControl w:val="0"/>
                    <w:tabs>
                      <w:tab w:val="left" w:pos="35"/>
                    </w:tabs>
                    <w:autoSpaceDE w:val="0"/>
                    <w:autoSpaceDN w:val="0"/>
                    <w:outlineLvl w:val="0"/>
                    <w:rPr>
                      <w:rFonts w:ascii="Calibri" w:eastAsia="Palatino Linotype" w:hAnsi="Calibri" w:cs="Calibri"/>
                    </w:rPr>
                  </w:pPr>
                  <w:r w:rsidRPr="005A35FF">
                    <w:rPr>
                      <w:rFonts w:ascii="Calibri" w:eastAsia="Palatino Linotype" w:hAnsi="Calibri" w:cs="Calibri"/>
                    </w:rPr>
                    <w:t>Sub-category</w:t>
                  </w:r>
                </w:p>
              </w:tc>
              <w:tc>
                <w:tcPr>
                  <w:tcW w:w="4018" w:type="dxa"/>
                  <w:vAlign w:val="bottom"/>
                </w:tcPr>
                <w:p w:rsidR="00F26EB8" w:rsidRPr="005A35FF" w:rsidRDefault="00A3110F" w:rsidP="00F26EB8">
                  <w:pPr>
                    <w:widowControl w:val="0"/>
                    <w:tabs>
                      <w:tab w:val="left" w:pos="35"/>
                    </w:tabs>
                    <w:autoSpaceDE w:val="0"/>
                    <w:autoSpaceDN w:val="0"/>
                    <w:jc w:val="both"/>
                    <w:outlineLvl w:val="0"/>
                    <w:rPr>
                      <w:rFonts w:ascii="Calibri" w:eastAsia="Palatino Linotype" w:hAnsi="Calibri" w:cs="Calibri"/>
                    </w:rPr>
                  </w:pPr>
                  <w:r w:rsidRPr="005A35FF">
                    <w:rPr>
                      <w:rFonts w:ascii="Calibri" w:eastAsia="Palatino Linotype" w:hAnsi="Calibri" w:cs="Calibri"/>
                    </w:rPr>
                    <w:t>Performance Security Payment</w:t>
                  </w:r>
                </w:p>
              </w:tc>
            </w:tr>
            <w:tr w:rsidR="00EB70B4" w:rsidTr="000D6813">
              <w:tc>
                <w:tcPr>
                  <w:tcW w:w="2830" w:type="dxa"/>
                </w:tcPr>
                <w:p w:rsidR="00F26EB8" w:rsidRPr="005A35FF" w:rsidRDefault="00A3110F" w:rsidP="00F26EB8">
                  <w:pPr>
                    <w:widowControl w:val="0"/>
                    <w:tabs>
                      <w:tab w:val="left" w:pos="35"/>
                    </w:tabs>
                    <w:autoSpaceDE w:val="0"/>
                    <w:autoSpaceDN w:val="0"/>
                    <w:outlineLvl w:val="0"/>
                    <w:rPr>
                      <w:rFonts w:ascii="Calibri" w:eastAsia="Palatino Linotype" w:hAnsi="Calibri" w:cs="Calibri"/>
                    </w:rPr>
                  </w:pPr>
                  <w:r w:rsidRPr="005A35FF">
                    <w:rPr>
                      <w:rFonts w:ascii="Calibri" w:eastAsia="Palatino Linotype" w:hAnsi="Calibri" w:cs="Calibri"/>
                    </w:rPr>
                    <w:tab/>
                  </w:r>
                  <w:r w:rsidRPr="005A35FF">
                    <w:rPr>
                      <w:rFonts w:ascii="Calibri" w:eastAsia="Book Antiqua" w:hAnsi="Calibri" w:cs="Calibri"/>
                      <w:b/>
                      <w:bCs/>
                    </w:rPr>
                    <w:t>Name of Depositor</w:t>
                  </w:r>
                  <w:r w:rsidRPr="005A35FF">
                    <w:rPr>
                      <w:rFonts w:ascii="Calibri" w:eastAsia="Palatino Linotype" w:hAnsi="Calibri" w:cs="Calibri"/>
                    </w:rPr>
                    <w:tab/>
                  </w:r>
                </w:p>
              </w:tc>
              <w:tc>
                <w:tcPr>
                  <w:tcW w:w="4018" w:type="dxa"/>
                  <w:vAlign w:val="bottom"/>
                </w:tcPr>
                <w:p w:rsidR="00F26EB8" w:rsidRPr="005A35FF" w:rsidRDefault="00A3110F" w:rsidP="000D6813">
                  <w:pPr>
                    <w:widowControl w:val="0"/>
                    <w:tabs>
                      <w:tab w:val="left" w:pos="35"/>
                      <w:tab w:val="left" w:pos="1440"/>
                    </w:tabs>
                    <w:autoSpaceDE w:val="0"/>
                    <w:autoSpaceDN w:val="0"/>
                    <w:jc w:val="both"/>
                    <w:outlineLvl w:val="0"/>
                    <w:rPr>
                      <w:rFonts w:ascii="Calibri" w:eastAsia="Palatino Linotype" w:hAnsi="Calibri" w:cs="Calibri"/>
                    </w:rPr>
                  </w:pPr>
                  <w:r w:rsidRPr="005A35FF">
                    <w:rPr>
                      <w:rFonts w:ascii="Calibri" w:eastAsia="Palatino Linotype" w:hAnsi="Calibri" w:cs="Calibri"/>
                    </w:rPr>
                    <w:t>Name of the Contractor.</w:t>
                  </w:r>
                  <w:r w:rsidRPr="005A35FF">
                    <w:rPr>
                      <w:rFonts w:ascii="Calibri" w:eastAsia="Palatino Linotype" w:hAnsi="Calibri" w:cs="Calibri"/>
                    </w:rPr>
                    <w:tab/>
                  </w:r>
                </w:p>
              </w:tc>
            </w:tr>
            <w:tr w:rsidR="00EB70B4" w:rsidTr="000D6813">
              <w:tc>
                <w:tcPr>
                  <w:tcW w:w="2830" w:type="dxa"/>
                </w:tcPr>
                <w:p w:rsidR="00F26EB8" w:rsidRPr="005A35FF" w:rsidRDefault="00A3110F" w:rsidP="00F26EB8">
                  <w:pPr>
                    <w:widowControl w:val="0"/>
                    <w:tabs>
                      <w:tab w:val="left" w:pos="35"/>
                    </w:tabs>
                    <w:autoSpaceDE w:val="0"/>
                    <w:autoSpaceDN w:val="0"/>
                    <w:jc w:val="both"/>
                    <w:outlineLvl w:val="0"/>
                    <w:rPr>
                      <w:rFonts w:ascii="Calibri" w:eastAsia="Palatino Linotype" w:hAnsi="Calibri" w:cs="Calibri"/>
                    </w:rPr>
                  </w:pPr>
                  <w:r w:rsidRPr="005A35FF">
                    <w:rPr>
                      <w:rFonts w:ascii="Calibri" w:eastAsia="Palatino Linotype" w:hAnsi="Calibri" w:cs="Calibri"/>
                    </w:rPr>
                    <w:t>Vendor</w:t>
                  </w:r>
                  <w:r w:rsidRPr="005A35FF">
                    <w:rPr>
                      <w:rFonts w:ascii="Calibri" w:eastAsia="Palatino Linotype" w:hAnsi="Calibri" w:cs="Calibri"/>
                    </w:rPr>
                    <w:tab/>
                    <w:t>Code, if applicable</w:t>
                  </w:r>
                </w:p>
              </w:tc>
              <w:tc>
                <w:tcPr>
                  <w:tcW w:w="4018" w:type="dxa"/>
                </w:tcPr>
                <w:p w:rsidR="00F26EB8" w:rsidRPr="005A35FF" w:rsidRDefault="00A3110F" w:rsidP="000D6813">
                  <w:pPr>
                    <w:widowControl w:val="0"/>
                    <w:tabs>
                      <w:tab w:val="left" w:pos="35"/>
                      <w:tab w:val="left" w:pos="1440"/>
                    </w:tabs>
                    <w:autoSpaceDE w:val="0"/>
                    <w:autoSpaceDN w:val="0"/>
                    <w:jc w:val="both"/>
                    <w:outlineLvl w:val="0"/>
                    <w:rPr>
                      <w:rFonts w:ascii="Calibri" w:eastAsia="Palatino Linotype" w:hAnsi="Calibri" w:cs="Calibri"/>
                    </w:rPr>
                  </w:pPr>
                  <w:r w:rsidRPr="008D23A1">
                    <w:rPr>
                      <w:rFonts w:ascii="Calibri" w:eastAsia="Palatino Linotype" w:hAnsi="Calibri" w:cs="Calibri"/>
                    </w:rPr>
                    <w:t>OPTCL</w:t>
                  </w:r>
                  <w:r w:rsidRPr="005A35FF">
                    <w:rPr>
                      <w:rFonts w:ascii="Calibri" w:eastAsia="Palatino Linotype" w:hAnsi="Calibri" w:cs="Calibri"/>
                    </w:rPr>
                    <w:t xml:space="preserve"> vendor </w:t>
                  </w:r>
                  <w:r w:rsidR="000D6813" w:rsidRPr="005A35FF">
                    <w:rPr>
                      <w:rFonts w:ascii="Calibri" w:eastAsia="Palatino Linotype" w:hAnsi="Calibri" w:cs="Calibri"/>
                    </w:rPr>
                    <w:t>code of</w:t>
                  </w:r>
                  <w:r w:rsidRPr="005A35FF">
                    <w:rPr>
                      <w:rFonts w:ascii="Calibri" w:eastAsia="Palatino Linotype" w:hAnsi="Calibri" w:cs="Calibri"/>
                    </w:rPr>
                    <w:t xml:space="preserve"> the</w:t>
                  </w:r>
                  <w:r w:rsidR="000D6813" w:rsidRPr="005A35FF">
                    <w:rPr>
                      <w:rFonts w:ascii="Calibri" w:eastAsia="Palatino Linotype" w:hAnsi="Calibri" w:cs="Calibri"/>
                    </w:rPr>
                    <w:t xml:space="preserve"> </w:t>
                  </w:r>
                  <w:r w:rsidRPr="005A35FF">
                    <w:rPr>
                      <w:rFonts w:ascii="Calibri" w:eastAsia="Palatino Linotype" w:hAnsi="Calibri" w:cs="Calibri"/>
                    </w:rPr>
                    <w:t>Contractor</w:t>
                  </w:r>
                  <w:r w:rsidR="000D6813" w:rsidRPr="005A35FF">
                    <w:rPr>
                      <w:rFonts w:ascii="Calibri" w:eastAsia="Palatino Linotype" w:hAnsi="Calibri" w:cs="Calibri"/>
                    </w:rPr>
                    <w:t xml:space="preserve"> if </w:t>
                  </w:r>
                  <w:r w:rsidRPr="005A35FF">
                    <w:rPr>
                      <w:rFonts w:ascii="Calibri" w:eastAsia="Palatino Linotype" w:hAnsi="Calibri" w:cs="Calibri"/>
                    </w:rPr>
                    <w:t>existing</w:t>
                  </w:r>
                  <w:r w:rsidR="00A67718">
                    <w:rPr>
                      <w:rFonts w:ascii="Calibri" w:eastAsia="Palatino Linotype" w:hAnsi="Calibri" w:cs="Calibri"/>
                    </w:rPr>
                    <w:t>.</w:t>
                  </w:r>
                  <w:r w:rsidRPr="005A35FF">
                    <w:rPr>
                      <w:rFonts w:ascii="Calibri" w:eastAsia="Palatino Linotype" w:hAnsi="Calibri" w:cs="Calibri"/>
                    </w:rPr>
                    <w:tab/>
                  </w:r>
                  <w:r w:rsidRPr="005A35FF">
                    <w:rPr>
                      <w:rFonts w:ascii="Calibri" w:eastAsia="Palatino Linotype" w:hAnsi="Calibri" w:cs="Calibri"/>
                    </w:rPr>
                    <w:tab/>
                  </w:r>
                </w:p>
              </w:tc>
            </w:tr>
            <w:tr w:rsidR="00EB70B4" w:rsidTr="000D6813">
              <w:tc>
                <w:tcPr>
                  <w:tcW w:w="2830" w:type="dxa"/>
                </w:tcPr>
                <w:p w:rsidR="00F26EB8" w:rsidRPr="005A35FF" w:rsidRDefault="00A3110F" w:rsidP="00F26EB8">
                  <w:pPr>
                    <w:widowControl w:val="0"/>
                    <w:tabs>
                      <w:tab w:val="left" w:pos="35"/>
                    </w:tabs>
                    <w:autoSpaceDE w:val="0"/>
                    <w:autoSpaceDN w:val="0"/>
                    <w:jc w:val="both"/>
                    <w:outlineLvl w:val="0"/>
                    <w:rPr>
                      <w:rFonts w:ascii="Calibri" w:eastAsia="Palatino Linotype" w:hAnsi="Calibri" w:cs="Calibri"/>
                    </w:rPr>
                  </w:pPr>
                  <w:r w:rsidRPr="005A35FF">
                    <w:rPr>
                      <w:rFonts w:ascii="Calibri" w:eastAsia="Palatino Linotype" w:hAnsi="Calibri" w:cs="Calibri"/>
                    </w:rPr>
                    <w:t>Payment Remarks</w:t>
                  </w:r>
                </w:p>
              </w:tc>
              <w:tc>
                <w:tcPr>
                  <w:tcW w:w="4018" w:type="dxa"/>
                </w:tcPr>
                <w:p w:rsidR="00F26EB8" w:rsidRPr="005A35FF" w:rsidRDefault="00A3110F" w:rsidP="000D6813">
                  <w:pPr>
                    <w:widowControl w:val="0"/>
                    <w:tabs>
                      <w:tab w:val="left" w:pos="35"/>
                      <w:tab w:val="left" w:pos="1440"/>
                    </w:tabs>
                    <w:autoSpaceDE w:val="0"/>
                    <w:autoSpaceDN w:val="0"/>
                    <w:jc w:val="both"/>
                    <w:outlineLvl w:val="0"/>
                    <w:rPr>
                      <w:rFonts w:ascii="Calibri" w:eastAsia="Palatino Linotype" w:hAnsi="Calibri" w:cs="Calibri"/>
                    </w:rPr>
                  </w:pPr>
                  <w:r w:rsidRPr="005A35FF">
                    <w:rPr>
                      <w:rFonts w:ascii="Calibri" w:eastAsia="Palatino Linotype" w:hAnsi="Calibri" w:cs="Calibri"/>
                    </w:rPr>
                    <w:t>Performance Security for ………….. [</w:t>
                  </w:r>
                  <w:proofErr w:type="gramStart"/>
                  <w:r w:rsidRPr="005A35FF">
                    <w:rPr>
                      <w:rFonts w:ascii="Calibri" w:eastAsia="Palatino Linotype" w:hAnsi="Calibri" w:cs="Calibri"/>
                    </w:rPr>
                    <w:t>enter</w:t>
                  </w:r>
                  <w:proofErr w:type="gramEnd"/>
                  <w:r w:rsidRPr="005A35FF">
                    <w:rPr>
                      <w:rFonts w:ascii="Calibri" w:eastAsia="Palatino Linotype" w:hAnsi="Calibri" w:cs="Calibri"/>
                    </w:rPr>
                    <w:t xml:space="preserve"> the name of the contract</w:t>
                  </w:r>
                  <w:r w:rsidR="005C663D">
                    <w:rPr>
                      <w:rFonts w:ascii="Calibri" w:eastAsia="Palatino Linotype" w:hAnsi="Calibri" w:cs="Calibri"/>
                    </w:rPr>
                    <w:t>------</w:t>
                  </w:r>
                  <w:r w:rsidR="00A67718">
                    <w:rPr>
                      <w:rFonts w:ascii="Calibri" w:eastAsia="Palatino Linotype" w:hAnsi="Calibri" w:cs="Calibri"/>
                    </w:rPr>
                    <w:t>.</w:t>
                  </w:r>
                  <w:r w:rsidRPr="005A35FF">
                    <w:rPr>
                      <w:rFonts w:ascii="Calibri" w:eastAsia="Palatino Linotype" w:hAnsi="Calibri" w:cs="Calibri"/>
                    </w:rPr>
                    <w:t xml:space="preserve"> </w:t>
                  </w:r>
                </w:p>
              </w:tc>
            </w:tr>
          </w:tbl>
          <w:p w:rsidR="00F26EB8" w:rsidRPr="00A67718" w:rsidRDefault="00A3110F" w:rsidP="00A67718">
            <w:pPr>
              <w:widowControl w:val="0"/>
              <w:tabs>
                <w:tab w:val="left" w:pos="35"/>
              </w:tabs>
              <w:autoSpaceDE w:val="0"/>
              <w:autoSpaceDN w:val="0"/>
              <w:ind w:left="35" w:hanging="35"/>
              <w:jc w:val="both"/>
              <w:outlineLvl w:val="0"/>
              <w:rPr>
                <w:rFonts w:ascii="Calibri" w:eastAsia="Palatino Linotype" w:hAnsi="Calibri" w:cs="Calibri"/>
              </w:rPr>
            </w:pPr>
            <w:r w:rsidRPr="005A35FF">
              <w:rPr>
                <w:rFonts w:ascii="Calibri" w:eastAsia="Palatino Linotype" w:hAnsi="Calibri" w:cs="Calibri"/>
              </w:rPr>
              <w:t xml:space="preserve">The copy of ‘Online Payment Acknowledgement – Suppliers’ generated subsequent to the payment shall be submitted by </w:t>
            </w:r>
            <w:r w:rsidRPr="005A35FF">
              <w:rPr>
                <w:rFonts w:ascii="Calibri" w:eastAsia="Palatino Linotype" w:hAnsi="Calibri" w:cs="Calibri"/>
              </w:rPr>
              <w:t>the Contractor. The online payment facility shall be for payment in Indian Rupees only.</w:t>
            </w:r>
          </w:p>
        </w:tc>
      </w:tr>
      <w:tr w:rsidR="00EB70B4" w:rsidTr="008A5A0E">
        <w:tc>
          <w:tcPr>
            <w:tcW w:w="988" w:type="dxa"/>
          </w:tcPr>
          <w:p w:rsidR="009E3FF6" w:rsidRPr="005A35FF" w:rsidRDefault="00A3110F" w:rsidP="00795E07">
            <w:pPr>
              <w:jc w:val="center"/>
              <w:rPr>
                <w:rFonts w:ascii="Calibri" w:eastAsia="Calibri" w:hAnsi="Calibri" w:cs="Calibri"/>
                <w:lang w:eastAsia="en-IN"/>
              </w:rPr>
            </w:pPr>
            <w:r w:rsidRPr="005A35FF">
              <w:rPr>
                <w:rFonts w:ascii="Calibri" w:eastAsia="Calibri" w:hAnsi="Calibri" w:cs="Calibri"/>
                <w:lang w:eastAsia="en-IN"/>
              </w:rPr>
              <w:t>1</w:t>
            </w:r>
            <w:r w:rsidR="008D23A1">
              <w:rPr>
                <w:rFonts w:ascii="Calibri" w:eastAsia="Calibri" w:hAnsi="Calibri" w:cs="Calibri"/>
                <w:lang w:eastAsia="en-IN"/>
              </w:rPr>
              <w:t>1</w:t>
            </w:r>
          </w:p>
        </w:tc>
        <w:tc>
          <w:tcPr>
            <w:tcW w:w="1984" w:type="dxa"/>
          </w:tcPr>
          <w:p w:rsidR="009E3FF6" w:rsidRPr="005A35FF" w:rsidRDefault="00A3110F" w:rsidP="00BC790A">
            <w:pPr>
              <w:rPr>
                <w:rFonts w:ascii="Calibri" w:eastAsia="Book Antiqua" w:hAnsi="Calibri" w:cs="Calibri"/>
                <w:b/>
                <w:w w:val="99"/>
                <w:lang w:eastAsia="en-IN"/>
              </w:rPr>
            </w:pPr>
            <w:r w:rsidRPr="005A35FF">
              <w:rPr>
                <w:rFonts w:ascii="Calibri" w:eastAsia="Calibri" w:hAnsi="Calibri" w:cs="Calibri"/>
                <w:lang w:eastAsia="en-IN"/>
              </w:rPr>
              <w:t>GCC 9.3.3</w:t>
            </w:r>
          </w:p>
        </w:tc>
        <w:tc>
          <w:tcPr>
            <w:tcW w:w="7109" w:type="dxa"/>
          </w:tcPr>
          <w:p w:rsidR="000D6813" w:rsidRPr="005A35FF" w:rsidRDefault="00A3110F" w:rsidP="000D6813">
            <w:pPr>
              <w:widowControl w:val="0"/>
              <w:tabs>
                <w:tab w:val="left" w:pos="928"/>
                <w:tab w:val="left" w:pos="929"/>
              </w:tabs>
              <w:autoSpaceDE w:val="0"/>
              <w:autoSpaceDN w:val="0"/>
              <w:ind w:left="928" w:hanging="721"/>
              <w:outlineLvl w:val="0"/>
              <w:rPr>
                <w:rFonts w:ascii="Calibri" w:eastAsia="Palatino Linotype" w:hAnsi="Calibri" w:cs="Calibri"/>
                <w:b/>
                <w:bCs/>
              </w:rPr>
            </w:pPr>
            <w:r w:rsidRPr="005A35FF">
              <w:rPr>
                <w:rFonts w:ascii="Calibri" w:eastAsia="Palatino Linotype" w:hAnsi="Calibri" w:cs="Calibri"/>
                <w:b/>
                <w:bCs/>
              </w:rPr>
              <w:t>Replace GCC 9.3.3 with the following:</w:t>
            </w:r>
            <w:r w:rsidRPr="005A35FF">
              <w:rPr>
                <w:rFonts w:ascii="Calibri" w:eastAsia="Palatino Linotype" w:hAnsi="Calibri" w:cs="Calibri"/>
                <w:b/>
                <w:bCs/>
              </w:rPr>
              <w:tab/>
            </w:r>
          </w:p>
          <w:p w:rsidR="009E3FF6" w:rsidRPr="005A35FF" w:rsidRDefault="00A3110F" w:rsidP="0081036F">
            <w:pPr>
              <w:widowControl w:val="0"/>
              <w:tabs>
                <w:tab w:val="left" w:pos="35"/>
              </w:tabs>
              <w:autoSpaceDE w:val="0"/>
              <w:autoSpaceDN w:val="0"/>
              <w:ind w:left="35" w:hanging="35"/>
              <w:jc w:val="both"/>
              <w:outlineLvl w:val="0"/>
              <w:rPr>
                <w:rFonts w:ascii="Calibri" w:eastAsia="Palatino Linotype" w:hAnsi="Calibri" w:cs="Calibri"/>
                <w:b/>
                <w:bCs/>
              </w:rPr>
            </w:pPr>
            <w:r w:rsidRPr="005A35FF">
              <w:rPr>
                <w:rFonts w:ascii="Calibri" w:eastAsia="Palatino Linotype" w:hAnsi="Calibri" w:cs="Calibri"/>
              </w:rPr>
              <w:t xml:space="preserve">Reduction in the security pro rata to the Contract Price of any part of the Facilities is not admissible. However, if the Defects Liability Period has been extended on any part of the Facilities pursuant to </w:t>
            </w:r>
            <w:r w:rsidRPr="001E3CB6">
              <w:rPr>
                <w:rFonts w:ascii="Calibri" w:eastAsia="Palatino Linotype" w:hAnsi="Calibri" w:cs="Calibri"/>
                <w:b/>
                <w:bCs/>
              </w:rPr>
              <w:t>GCC Sub-Clause 22.8</w:t>
            </w:r>
            <w:r w:rsidRPr="005A35FF">
              <w:rPr>
                <w:rFonts w:ascii="Calibri" w:eastAsia="Palatino Linotype" w:hAnsi="Calibri" w:cs="Calibri"/>
              </w:rPr>
              <w:t xml:space="preserve"> hereof, the Contractor shall </w:t>
            </w:r>
            <w:r w:rsidRPr="005A35FF">
              <w:rPr>
                <w:rFonts w:ascii="Calibri" w:eastAsia="Palatino Linotype" w:hAnsi="Calibri" w:cs="Calibri"/>
              </w:rPr>
              <w:t>issue an additional security in an amount proportionate to the Contract Price of that part. The security shall be returned to the Contractor</w:t>
            </w:r>
            <w:r w:rsidR="0081036F">
              <w:rPr>
                <w:rFonts w:ascii="Calibri" w:eastAsia="Palatino Linotype" w:hAnsi="Calibri" w:cs="Calibri"/>
              </w:rPr>
              <w:t xml:space="preserve"> </w:t>
            </w:r>
            <w:r w:rsidRPr="005A35FF">
              <w:rPr>
                <w:rFonts w:ascii="Calibri" w:eastAsia="Palatino Linotype" w:hAnsi="Calibri" w:cs="Calibri"/>
              </w:rPr>
              <w:t xml:space="preserve">immediately after its expiration, provided, however, that if the Contractor pursuant to </w:t>
            </w:r>
            <w:r w:rsidRPr="001E3CB6">
              <w:rPr>
                <w:rFonts w:ascii="Calibri" w:eastAsia="Palatino Linotype" w:hAnsi="Calibri" w:cs="Calibri"/>
                <w:b/>
                <w:bCs/>
              </w:rPr>
              <w:t>GCC Sub-Clause 22</w:t>
            </w:r>
            <w:r w:rsidRPr="005A35FF">
              <w:rPr>
                <w:rFonts w:ascii="Calibri" w:eastAsia="Palatino Linotype" w:hAnsi="Calibri" w:cs="Calibri"/>
              </w:rPr>
              <w:t>, is liabl</w:t>
            </w:r>
            <w:r w:rsidRPr="005A35FF">
              <w:rPr>
                <w:rFonts w:ascii="Calibri" w:eastAsia="Palatino Linotype" w:hAnsi="Calibri" w:cs="Calibri"/>
              </w:rPr>
              <w:t xml:space="preserve">e for an extended warranty obligation, the performance security shall be reduced to </w:t>
            </w:r>
            <w:r w:rsidRPr="008D23A1">
              <w:rPr>
                <w:rFonts w:ascii="Calibri" w:eastAsia="Palatino Linotype" w:hAnsi="Calibri" w:cs="Calibri"/>
              </w:rPr>
              <w:t xml:space="preserve">10% (ten percent) </w:t>
            </w:r>
            <w:r w:rsidRPr="005A35FF">
              <w:rPr>
                <w:rFonts w:ascii="Calibri" w:eastAsia="Palatino Linotype" w:hAnsi="Calibri" w:cs="Calibri"/>
              </w:rPr>
              <w:t>of the value of the component covered by the extended warranty.</w:t>
            </w:r>
          </w:p>
        </w:tc>
      </w:tr>
      <w:tr w:rsidR="00EB70B4" w:rsidTr="008A5A0E">
        <w:tc>
          <w:tcPr>
            <w:tcW w:w="988" w:type="dxa"/>
          </w:tcPr>
          <w:p w:rsidR="000D6813" w:rsidRPr="005A35FF" w:rsidRDefault="00A3110F" w:rsidP="00795E07">
            <w:pPr>
              <w:jc w:val="center"/>
              <w:rPr>
                <w:rFonts w:ascii="Calibri" w:eastAsia="Calibri" w:hAnsi="Calibri" w:cs="Calibri"/>
                <w:lang w:eastAsia="en-IN"/>
              </w:rPr>
            </w:pPr>
            <w:r w:rsidRPr="005A35FF">
              <w:rPr>
                <w:rFonts w:ascii="Calibri" w:eastAsia="Calibri" w:hAnsi="Calibri" w:cs="Calibri"/>
                <w:lang w:eastAsia="en-IN"/>
              </w:rPr>
              <w:t>1</w:t>
            </w:r>
            <w:r w:rsidR="008D23A1">
              <w:rPr>
                <w:rFonts w:ascii="Calibri" w:eastAsia="Calibri" w:hAnsi="Calibri" w:cs="Calibri"/>
                <w:lang w:eastAsia="en-IN"/>
              </w:rPr>
              <w:t>2</w:t>
            </w:r>
          </w:p>
        </w:tc>
        <w:tc>
          <w:tcPr>
            <w:tcW w:w="1984" w:type="dxa"/>
          </w:tcPr>
          <w:p w:rsidR="000D6813" w:rsidRPr="005A35FF" w:rsidRDefault="00A3110F" w:rsidP="00BC790A">
            <w:pPr>
              <w:rPr>
                <w:rFonts w:ascii="Calibri" w:eastAsia="Calibri" w:hAnsi="Calibri" w:cs="Calibri"/>
                <w:lang w:eastAsia="en-IN"/>
              </w:rPr>
            </w:pPr>
            <w:r w:rsidRPr="005A35FF">
              <w:rPr>
                <w:rFonts w:ascii="Calibri" w:eastAsia="Calibri" w:hAnsi="Calibri" w:cs="Calibri"/>
                <w:lang w:eastAsia="en-IN"/>
              </w:rPr>
              <w:t>GCC 9.3.5</w:t>
            </w:r>
          </w:p>
        </w:tc>
        <w:tc>
          <w:tcPr>
            <w:tcW w:w="7109" w:type="dxa"/>
          </w:tcPr>
          <w:p w:rsidR="000D6813" w:rsidRPr="005A35FF" w:rsidRDefault="00A3110F" w:rsidP="000D6813">
            <w:pPr>
              <w:widowControl w:val="0"/>
              <w:tabs>
                <w:tab w:val="left" w:pos="928"/>
                <w:tab w:val="left" w:pos="929"/>
              </w:tabs>
              <w:autoSpaceDE w:val="0"/>
              <w:autoSpaceDN w:val="0"/>
              <w:ind w:left="928" w:hanging="721"/>
              <w:outlineLvl w:val="0"/>
              <w:rPr>
                <w:rFonts w:ascii="Calibri" w:eastAsia="Palatino Linotype" w:hAnsi="Calibri" w:cs="Calibri"/>
                <w:b/>
                <w:bCs/>
              </w:rPr>
            </w:pPr>
            <w:r w:rsidRPr="005A35FF">
              <w:rPr>
                <w:rFonts w:ascii="Calibri" w:eastAsia="Palatino Linotype" w:hAnsi="Calibri" w:cs="Calibri"/>
                <w:b/>
                <w:bCs/>
              </w:rPr>
              <w:t>Add new sub-Clause GCC 9.3.5</w:t>
            </w:r>
          </w:p>
          <w:p w:rsidR="000D6813" w:rsidRPr="005A35FF" w:rsidRDefault="00A3110F" w:rsidP="000D6813">
            <w:pPr>
              <w:widowControl w:val="0"/>
              <w:tabs>
                <w:tab w:val="left" w:pos="35"/>
              </w:tabs>
              <w:autoSpaceDE w:val="0"/>
              <w:autoSpaceDN w:val="0"/>
              <w:ind w:left="35" w:hanging="35"/>
              <w:jc w:val="both"/>
              <w:outlineLvl w:val="0"/>
              <w:rPr>
                <w:rFonts w:ascii="Calibri" w:eastAsia="Palatino Linotype" w:hAnsi="Calibri" w:cs="Calibri"/>
                <w:b/>
                <w:bCs/>
              </w:rPr>
            </w:pPr>
            <w:r w:rsidRPr="005A35FF">
              <w:rPr>
                <w:rFonts w:ascii="Calibri" w:eastAsia="Palatino Linotype" w:hAnsi="Calibri" w:cs="Calibri"/>
              </w:rPr>
              <w:t>No interest shall be</w:t>
            </w:r>
            <w:r w:rsidRPr="005A35FF">
              <w:rPr>
                <w:rFonts w:ascii="Calibri" w:eastAsia="Palatino Linotype" w:hAnsi="Calibri" w:cs="Calibri"/>
              </w:rPr>
              <w:t xml:space="preserve"> payable by the Employer on the performance Security.</w:t>
            </w:r>
          </w:p>
        </w:tc>
      </w:tr>
      <w:tr w:rsidR="00EB70B4" w:rsidTr="008A5A0E">
        <w:tc>
          <w:tcPr>
            <w:tcW w:w="988" w:type="dxa"/>
          </w:tcPr>
          <w:p w:rsidR="000D6813" w:rsidRPr="005A35FF" w:rsidRDefault="00A3110F" w:rsidP="00795E07">
            <w:pPr>
              <w:jc w:val="center"/>
              <w:rPr>
                <w:rFonts w:ascii="Calibri" w:eastAsia="Calibri" w:hAnsi="Calibri" w:cs="Calibri"/>
                <w:lang w:eastAsia="en-IN"/>
              </w:rPr>
            </w:pPr>
            <w:r w:rsidRPr="005A35FF">
              <w:rPr>
                <w:rFonts w:ascii="Calibri" w:eastAsia="Calibri" w:hAnsi="Calibri" w:cs="Calibri"/>
                <w:lang w:eastAsia="en-IN"/>
              </w:rPr>
              <w:t>1</w:t>
            </w:r>
            <w:r w:rsidR="008D23A1">
              <w:rPr>
                <w:rFonts w:ascii="Calibri" w:eastAsia="Calibri" w:hAnsi="Calibri" w:cs="Calibri"/>
                <w:lang w:eastAsia="en-IN"/>
              </w:rPr>
              <w:t>3</w:t>
            </w:r>
          </w:p>
        </w:tc>
        <w:tc>
          <w:tcPr>
            <w:tcW w:w="1984" w:type="dxa"/>
          </w:tcPr>
          <w:p w:rsidR="000D6813" w:rsidRPr="005A35FF" w:rsidRDefault="00A3110F" w:rsidP="00BC790A">
            <w:pPr>
              <w:rPr>
                <w:rFonts w:ascii="Calibri" w:eastAsia="Calibri" w:hAnsi="Calibri" w:cs="Calibri"/>
                <w:lang w:eastAsia="en-IN"/>
              </w:rPr>
            </w:pPr>
            <w:r w:rsidRPr="005A35FF">
              <w:rPr>
                <w:rFonts w:ascii="Calibri" w:eastAsia="Calibri" w:hAnsi="Calibri" w:cs="Calibri"/>
                <w:lang w:eastAsia="en-IN"/>
              </w:rPr>
              <w:t>GCC 9.3.6</w:t>
            </w:r>
          </w:p>
        </w:tc>
        <w:tc>
          <w:tcPr>
            <w:tcW w:w="7109" w:type="dxa"/>
          </w:tcPr>
          <w:p w:rsidR="000D6813" w:rsidRPr="005A35FF" w:rsidRDefault="00A3110F" w:rsidP="000D6813">
            <w:pPr>
              <w:widowControl w:val="0"/>
              <w:tabs>
                <w:tab w:val="left" w:pos="928"/>
                <w:tab w:val="left" w:pos="929"/>
              </w:tabs>
              <w:autoSpaceDE w:val="0"/>
              <w:autoSpaceDN w:val="0"/>
              <w:ind w:left="928" w:hanging="721"/>
              <w:outlineLvl w:val="0"/>
              <w:rPr>
                <w:rFonts w:ascii="Calibri" w:eastAsia="Palatino Linotype" w:hAnsi="Calibri" w:cs="Calibri"/>
                <w:b/>
                <w:bCs/>
              </w:rPr>
            </w:pPr>
            <w:r w:rsidRPr="005A35FF">
              <w:rPr>
                <w:rFonts w:ascii="Calibri" w:eastAsia="Palatino Linotype" w:hAnsi="Calibri" w:cs="Calibri"/>
                <w:b/>
                <w:bCs/>
              </w:rPr>
              <w:t>Add new sub-Clause GCC 9.3.6</w:t>
            </w:r>
          </w:p>
          <w:p w:rsidR="000D6813" w:rsidRPr="005A35FF" w:rsidRDefault="00A3110F" w:rsidP="000D6813">
            <w:pPr>
              <w:widowControl w:val="0"/>
              <w:tabs>
                <w:tab w:val="left" w:pos="35"/>
              </w:tabs>
              <w:autoSpaceDE w:val="0"/>
              <w:autoSpaceDN w:val="0"/>
              <w:ind w:left="35" w:hanging="35"/>
              <w:jc w:val="both"/>
              <w:outlineLvl w:val="0"/>
              <w:rPr>
                <w:rFonts w:ascii="Calibri" w:eastAsia="Palatino Linotype" w:hAnsi="Calibri" w:cs="Calibri"/>
                <w:b/>
                <w:bCs/>
              </w:rPr>
            </w:pPr>
            <w:r w:rsidRPr="005A35FF">
              <w:rPr>
                <w:rFonts w:ascii="Calibri" w:eastAsia="Palatino Linotype" w:hAnsi="Calibri" w:cs="Calibri"/>
              </w:rPr>
              <w:t>During execution of contract the Contractor, after submission of Performance Security in form of a crossed bank draft</w:t>
            </w:r>
            <w:r w:rsidR="00382313">
              <w:rPr>
                <w:rFonts w:ascii="Calibri" w:eastAsia="Palatino Linotype" w:hAnsi="Calibri" w:cs="Calibri"/>
              </w:rPr>
              <w:t xml:space="preserve"> </w:t>
            </w:r>
            <w:r w:rsidRPr="005A35FF">
              <w:rPr>
                <w:rFonts w:ascii="Calibri" w:eastAsia="Palatino Linotype" w:hAnsi="Calibri" w:cs="Calibri"/>
              </w:rPr>
              <w:t xml:space="preserve">online payment through </w:t>
            </w:r>
            <w:r w:rsidRPr="008D23A1">
              <w:rPr>
                <w:rFonts w:ascii="Calibri" w:eastAsia="Palatino Linotype" w:hAnsi="Calibri" w:cs="Calibri"/>
              </w:rPr>
              <w:t>OPTCL ONLINE   PAY</w:t>
            </w:r>
            <w:r w:rsidRPr="008D23A1">
              <w:rPr>
                <w:rFonts w:ascii="Calibri" w:eastAsia="Palatino Linotype" w:hAnsi="Calibri" w:cs="Calibri"/>
              </w:rPr>
              <w:t>MENT,</w:t>
            </w:r>
            <w:r w:rsidRPr="005A35FF">
              <w:rPr>
                <w:rFonts w:ascii="Calibri" w:eastAsia="Palatino Linotype" w:hAnsi="Calibri" w:cs="Calibri"/>
              </w:rPr>
              <w:t xml:space="preserve"> may   opt   to   furnish   the Performance </w:t>
            </w:r>
            <w:r w:rsidRPr="005A35FF">
              <w:rPr>
                <w:rFonts w:ascii="Calibri" w:eastAsia="Palatino Linotype" w:hAnsi="Calibri" w:cs="Calibri"/>
              </w:rPr>
              <w:lastRenderedPageBreak/>
              <w:t>Security in form of bank guarantee for the same amount and as per same terms of the Contract. On acceptance by the Employer of Performance Security submitted in the form of Bank Guarantee following receipt o</w:t>
            </w:r>
            <w:r w:rsidRPr="005A35FF">
              <w:rPr>
                <w:rFonts w:ascii="Calibri" w:eastAsia="Palatino Linotype" w:hAnsi="Calibri" w:cs="Calibri"/>
              </w:rPr>
              <w:t xml:space="preserve">f confirmation from the issuing Bank, </w:t>
            </w:r>
            <w:r w:rsidRPr="00935663">
              <w:rPr>
                <w:rFonts w:ascii="Calibri" w:eastAsia="Palatino Linotype" w:hAnsi="Calibri" w:cs="Calibri"/>
              </w:rPr>
              <w:t>the said amount shall be refunded.</w:t>
            </w:r>
          </w:p>
        </w:tc>
      </w:tr>
      <w:tr w:rsidR="00EB70B4" w:rsidTr="008A5A0E">
        <w:tc>
          <w:tcPr>
            <w:tcW w:w="988" w:type="dxa"/>
          </w:tcPr>
          <w:p w:rsidR="000D6813" w:rsidRPr="005A35FF" w:rsidRDefault="00A3110F" w:rsidP="00795E07">
            <w:pPr>
              <w:jc w:val="center"/>
              <w:rPr>
                <w:rFonts w:ascii="Calibri" w:eastAsia="Calibri" w:hAnsi="Calibri" w:cs="Calibri"/>
                <w:lang w:eastAsia="en-IN"/>
              </w:rPr>
            </w:pPr>
            <w:r>
              <w:rPr>
                <w:rFonts w:ascii="Calibri" w:eastAsia="Calibri" w:hAnsi="Calibri" w:cs="Calibri"/>
                <w:lang w:eastAsia="en-IN"/>
              </w:rPr>
              <w:lastRenderedPageBreak/>
              <w:t>1</w:t>
            </w:r>
            <w:r w:rsidR="008D23A1">
              <w:rPr>
                <w:rFonts w:ascii="Calibri" w:eastAsia="Calibri" w:hAnsi="Calibri" w:cs="Calibri"/>
                <w:lang w:eastAsia="en-IN"/>
              </w:rPr>
              <w:t>4</w:t>
            </w:r>
          </w:p>
        </w:tc>
        <w:tc>
          <w:tcPr>
            <w:tcW w:w="1984" w:type="dxa"/>
          </w:tcPr>
          <w:p w:rsidR="000D6813" w:rsidRPr="005A35FF" w:rsidRDefault="00A3110F" w:rsidP="00BC790A">
            <w:pPr>
              <w:rPr>
                <w:rFonts w:ascii="Calibri" w:eastAsia="Calibri" w:hAnsi="Calibri" w:cs="Calibri"/>
                <w:lang w:eastAsia="en-IN"/>
              </w:rPr>
            </w:pPr>
            <w:r w:rsidRPr="005A35FF">
              <w:rPr>
                <w:rFonts w:ascii="Calibri" w:eastAsia="Calibri" w:hAnsi="Calibri" w:cs="Calibri"/>
                <w:lang w:eastAsia="en-IN"/>
              </w:rPr>
              <w:t>GCC 9.4</w:t>
            </w:r>
          </w:p>
        </w:tc>
        <w:tc>
          <w:tcPr>
            <w:tcW w:w="7109" w:type="dxa"/>
          </w:tcPr>
          <w:p w:rsidR="003439E6" w:rsidRPr="005A35FF" w:rsidRDefault="00A3110F" w:rsidP="003439E6">
            <w:pPr>
              <w:widowControl w:val="0"/>
              <w:tabs>
                <w:tab w:val="left" w:pos="928"/>
                <w:tab w:val="left" w:pos="929"/>
              </w:tabs>
              <w:autoSpaceDE w:val="0"/>
              <w:autoSpaceDN w:val="0"/>
              <w:ind w:left="928" w:hanging="721"/>
              <w:outlineLvl w:val="0"/>
              <w:rPr>
                <w:rFonts w:ascii="Calibri" w:eastAsia="Palatino Linotype" w:hAnsi="Calibri" w:cs="Calibri"/>
                <w:b/>
                <w:bCs/>
              </w:rPr>
            </w:pPr>
            <w:r w:rsidRPr="005A35FF">
              <w:rPr>
                <w:rFonts w:ascii="Calibri" w:eastAsia="Palatino Linotype" w:hAnsi="Calibri" w:cs="Calibri"/>
                <w:b/>
                <w:bCs/>
              </w:rPr>
              <w:t>Replace GCC 9.4 with the following:</w:t>
            </w:r>
          </w:p>
          <w:p w:rsidR="00A01F19" w:rsidRPr="005A35FF" w:rsidRDefault="00A3110F" w:rsidP="00A01F19">
            <w:pPr>
              <w:widowControl w:val="0"/>
              <w:tabs>
                <w:tab w:val="left" w:pos="35"/>
              </w:tabs>
              <w:autoSpaceDE w:val="0"/>
              <w:autoSpaceDN w:val="0"/>
              <w:ind w:left="35" w:hanging="35"/>
              <w:jc w:val="both"/>
              <w:outlineLvl w:val="0"/>
              <w:rPr>
                <w:rFonts w:ascii="Calibri" w:eastAsia="Palatino Linotype" w:hAnsi="Calibri" w:cs="Calibri"/>
              </w:rPr>
            </w:pPr>
            <w:r w:rsidRPr="005A35FF">
              <w:rPr>
                <w:rFonts w:ascii="Calibri" w:eastAsia="Palatino Linotype" w:hAnsi="Calibri" w:cs="Calibri"/>
              </w:rPr>
              <w:t>Issuing Banks</w:t>
            </w:r>
            <w:r>
              <w:rPr>
                <w:rFonts w:ascii="Calibri" w:eastAsia="Palatino Linotype" w:hAnsi="Calibri" w:cs="Calibri"/>
              </w:rPr>
              <w:t>:</w:t>
            </w:r>
          </w:p>
          <w:p w:rsidR="00A01F19" w:rsidRPr="005A35FF" w:rsidRDefault="00A3110F" w:rsidP="00A01F19">
            <w:pPr>
              <w:widowControl w:val="0"/>
              <w:tabs>
                <w:tab w:val="left" w:pos="35"/>
              </w:tabs>
              <w:autoSpaceDE w:val="0"/>
              <w:autoSpaceDN w:val="0"/>
              <w:ind w:left="35" w:hanging="35"/>
              <w:jc w:val="both"/>
              <w:outlineLvl w:val="0"/>
              <w:rPr>
                <w:rFonts w:ascii="Calibri" w:eastAsia="Palatino Linotype" w:hAnsi="Calibri" w:cs="Calibri"/>
              </w:rPr>
            </w:pPr>
            <w:r w:rsidRPr="005A35FF">
              <w:rPr>
                <w:rFonts w:ascii="Calibri" w:eastAsia="Palatino Linotype" w:hAnsi="Calibri" w:cs="Calibri"/>
              </w:rPr>
              <w:t xml:space="preserve">The </w:t>
            </w:r>
            <w:r w:rsidRPr="00B82D8C">
              <w:rPr>
                <w:rFonts w:ascii="Calibri" w:eastAsia="Palatino Linotype" w:hAnsi="Calibri" w:cs="Calibri"/>
                <w:highlight w:val="green"/>
              </w:rPr>
              <w:t xml:space="preserve">e-Bank Guarantee (as per </w:t>
            </w:r>
            <w:r w:rsidRPr="00B82D8C">
              <w:rPr>
                <w:rFonts w:ascii="Calibri" w:eastAsia="Palatino Linotype" w:hAnsi="Calibri" w:cs="Calibri"/>
                <w:b/>
                <w:bCs/>
                <w:highlight w:val="green"/>
              </w:rPr>
              <w:t xml:space="preserve">Mandatory Electronic Bank Guarantee (e-BG) through </w:t>
            </w:r>
            <w:proofErr w:type="spellStart"/>
            <w:r w:rsidRPr="00B82D8C">
              <w:rPr>
                <w:rFonts w:ascii="Calibri" w:eastAsia="Palatino Linotype" w:hAnsi="Calibri" w:cs="Calibri"/>
                <w:b/>
                <w:bCs/>
                <w:highlight w:val="green"/>
              </w:rPr>
              <w:t>NeSL</w:t>
            </w:r>
            <w:proofErr w:type="spellEnd"/>
            <w:r w:rsidRPr="00B82D8C">
              <w:rPr>
                <w:rFonts w:ascii="Calibri" w:eastAsia="Palatino Linotype" w:hAnsi="Calibri" w:cs="Calibri"/>
                <w:b/>
                <w:bCs/>
                <w:highlight w:val="green"/>
              </w:rPr>
              <w:t xml:space="preserve"> Platform in line with Clause no.37 </w:t>
            </w:r>
            <w:r w:rsidRPr="00B82D8C">
              <w:rPr>
                <w:rFonts w:ascii="Calibri" w:eastAsia="Palatino Linotype" w:hAnsi="Calibri" w:cs="Calibri"/>
                <w:b/>
                <w:bCs/>
                <w:highlight w:val="green"/>
              </w:rPr>
              <w:t>of ITB)</w:t>
            </w:r>
            <w:r>
              <w:rPr>
                <w:rFonts w:ascii="Calibri" w:eastAsia="Palatino Linotype" w:hAnsi="Calibri" w:cs="Calibri"/>
                <w:b/>
                <w:bCs/>
              </w:rPr>
              <w:t xml:space="preserve"> </w:t>
            </w:r>
            <w:r w:rsidRPr="005A35FF">
              <w:rPr>
                <w:rFonts w:ascii="Calibri" w:eastAsia="Palatino Linotype" w:hAnsi="Calibri" w:cs="Calibri"/>
              </w:rPr>
              <w:t>for Advance Payment Security and Performance Security are to be provided by the Contractor, which should be issued</w:t>
            </w:r>
            <w:r>
              <w:rPr>
                <w:rFonts w:ascii="Calibri" w:eastAsia="Palatino Linotype" w:hAnsi="Calibri" w:cs="Calibri"/>
              </w:rPr>
              <w:t xml:space="preserve"> from</w:t>
            </w:r>
            <w:r w:rsidRPr="005A35FF">
              <w:rPr>
                <w:rFonts w:ascii="Calibri" w:eastAsia="Palatino Linotype" w:hAnsi="Calibri" w:cs="Calibri"/>
              </w:rPr>
              <w:t>:</w:t>
            </w:r>
          </w:p>
          <w:p w:rsidR="00A01F19" w:rsidRDefault="00A3110F" w:rsidP="00A01F19">
            <w:pPr>
              <w:widowControl w:val="0"/>
              <w:tabs>
                <w:tab w:val="left" w:pos="35"/>
              </w:tabs>
              <w:autoSpaceDE w:val="0"/>
              <w:autoSpaceDN w:val="0"/>
              <w:ind w:left="35" w:hanging="35"/>
              <w:jc w:val="both"/>
              <w:outlineLvl w:val="0"/>
              <w:rPr>
                <w:rFonts w:ascii="Calibri" w:eastAsia="Palatino Linotype" w:hAnsi="Calibri" w:cs="Kalinga"/>
                <w:b/>
                <w:bCs/>
                <w:sz w:val="20"/>
                <w:szCs w:val="20"/>
              </w:rPr>
            </w:pPr>
            <w:r>
              <w:rPr>
                <w:rFonts w:ascii="Calibri" w:eastAsia="Palatino Linotype" w:hAnsi="Calibri" w:cs="Kalinga"/>
                <w:b/>
                <w:bCs/>
                <w:sz w:val="20"/>
                <w:szCs w:val="20"/>
              </w:rPr>
              <w:t xml:space="preserve"> </w:t>
            </w:r>
          </w:p>
          <w:p w:rsidR="00A01F19" w:rsidRPr="00BF4843" w:rsidRDefault="00A3110F" w:rsidP="00A01F19">
            <w:pPr>
              <w:widowControl w:val="0"/>
              <w:tabs>
                <w:tab w:val="left" w:pos="35"/>
              </w:tabs>
              <w:autoSpaceDE w:val="0"/>
              <w:autoSpaceDN w:val="0"/>
              <w:ind w:left="35" w:hanging="35"/>
              <w:jc w:val="both"/>
              <w:outlineLvl w:val="0"/>
              <w:rPr>
                <w:rFonts w:ascii="Calibri" w:eastAsia="Palatino Linotype" w:hAnsi="Calibri" w:cs="Kalinga"/>
                <w:b/>
                <w:bCs/>
                <w:sz w:val="20"/>
                <w:szCs w:val="20"/>
              </w:rPr>
            </w:pPr>
            <w:r w:rsidRPr="008D23A1">
              <w:rPr>
                <w:rFonts w:ascii="Calibri" w:eastAsia="Palatino Linotype" w:hAnsi="Calibri" w:cs="Kalinga"/>
                <w:b/>
                <w:bCs/>
                <w:sz w:val="20"/>
                <w:szCs w:val="20"/>
              </w:rPr>
              <w:t>A</w:t>
            </w:r>
            <w:r w:rsidRPr="008D23A1">
              <w:rPr>
                <w:rFonts w:ascii="Calibri" w:eastAsia="Palatino Linotype" w:hAnsi="Calibri" w:cs="Kalinga"/>
                <w:b/>
                <w:bCs/>
                <w:spacing w:val="1"/>
                <w:sz w:val="20"/>
                <w:szCs w:val="20"/>
              </w:rPr>
              <w:t xml:space="preserve"> </w:t>
            </w:r>
            <w:r w:rsidRPr="008D23A1">
              <w:rPr>
                <w:rFonts w:ascii="Calibri" w:eastAsia="Palatino Linotype" w:hAnsi="Calibri" w:cs="Kalinga"/>
                <w:b/>
                <w:bCs/>
                <w:sz w:val="20"/>
                <w:szCs w:val="20"/>
              </w:rPr>
              <w:t>scheduled</w:t>
            </w:r>
            <w:r w:rsidRPr="008D23A1">
              <w:rPr>
                <w:rFonts w:ascii="Calibri" w:eastAsia="Palatino Linotype" w:hAnsi="Calibri" w:cs="Kalinga"/>
                <w:b/>
                <w:bCs/>
                <w:spacing w:val="1"/>
                <w:sz w:val="20"/>
                <w:szCs w:val="20"/>
              </w:rPr>
              <w:t xml:space="preserve"> Commercial </w:t>
            </w:r>
            <w:r w:rsidRPr="008D23A1">
              <w:rPr>
                <w:rFonts w:ascii="Calibri" w:eastAsia="Palatino Linotype" w:hAnsi="Calibri" w:cs="Kalinga"/>
                <w:b/>
                <w:bCs/>
                <w:sz w:val="20"/>
                <w:szCs w:val="20"/>
              </w:rPr>
              <w:t>Bank</w:t>
            </w:r>
            <w:r w:rsidRPr="008D23A1">
              <w:rPr>
                <w:rFonts w:ascii="Calibri" w:eastAsia="Palatino Linotype" w:hAnsi="Calibri" w:cs="Kalinga"/>
                <w:b/>
                <w:bCs/>
                <w:spacing w:val="1"/>
                <w:sz w:val="20"/>
                <w:szCs w:val="20"/>
              </w:rPr>
              <w:t xml:space="preserve"> duly notified by RBI </w:t>
            </w:r>
            <w:r w:rsidRPr="008D23A1">
              <w:rPr>
                <w:rFonts w:ascii="Calibri" w:eastAsia="Palatino Linotype" w:hAnsi="Calibri" w:cs="Kalinga"/>
                <w:b/>
                <w:bCs/>
                <w:sz w:val="20"/>
                <w:szCs w:val="20"/>
              </w:rPr>
              <w:t>who has a place of business in Bhubaneswar.</w:t>
            </w:r>
          </w:p>
          <w:p w:rsidR="0020630B" w:rsidRPr="00927CCB" w:rsidRDefault="00A3110F" w:rsidP="00A01F19">
            <w:pPr>
              <w:widowControl w:val="0"/>
              <w:tabs>
                <w:tab w:val="left" w:pos="35"/>
              </w:tabs>
              <w:autoSpaceDE w:val="0"/>
              <w:autoSpaceDN w:val="0"/>
              <w:ind w:left="35" w:hanging="35"/>
              <w:jc w:val="both"/>
              <w:outlineLvl w:val="0"/>
              <w:rPr>
                <w:rFonts w:ascii="Calibri" w:eastAsia="Palatino Linotype" w:hAnsi="Calibri" w:cs="Calibri"/>
                <w:b/>
                <w:bCs/>
                <w:sz w:val="20"/>
                <w:szCs w:val="20"/>
              </w:rPr>
            </w:pPr>
            <w:r w:rsidRPr="008D23A1">
              <w:rPr>
                <w:rFonts w:ascii="Calibri" w:eastAsia="Calibri" w:hAnsi="Calibri" w:cs="Arial"/>
                <w:b/>
                <w:sz w:val="20"/>
                <w:szCs w:val="20"/>
                <w:lang w:eastAsia="en-IN"/>
              </w:rPr>
              <w:t>Important Note:  The claim again</w:t>
            </w:r>
            <w:r w:rsidRPr="008D23A1">
              <w:rPr>
                <w:rFonts w:ascii="Calibri" w:eastAsia="Calibri" w:hAnsi="Calibri" w:cs="Arial"/>
                <w:b/>
                <w:sz w:val="20"/>
                <w:szCs w:val="20"/>
                <w:lang w:eastAsia="en-IN"/>
              </w:rPr>
              <w:t>st the subject Bank Guarantee shall be lodged with their Bhubaneswar Branch.</w:t>
            </w:r>
          </w:p>
        </w:tc>
      </w:tr>
      <w:tr w:rsidR="00EB70B4" w:rsidTr="004B4B9C">
        <w:trPr>
          <w:trHeight w:val="3109"/>
        </w:trPr>
        <w:tc>
          <w:tcPr>
            <w:tcW w:w="988" w:type="dxa"/>
          </w:tcPr>
          <w:p w:rsidR="000D6813" w:rsidRPr="005A35FF" w:rsidRDefault="00A3110F" w:rsidP="00795E07">
            <w:pPr>
              <w:jc w:val="center"/>
              <w:rPr>
                <w:rFonts w:ascii="Calibri" w:eastAsia="Calibri" w:hAnsi="Calibri" w:cs="Calibri"/>
                <w:lang w:eastAsia="en-IN"/>
              </w:rPr>
            </w:pPr>
            <w:r>
              <w:rPr>
                <w:rFonts w:ascii="Calibri" w:eastAsia="Calibri" w:hAnsi="Calibri" w:cs="Calibri"/>
                <w:lang w:eastAsia="en-IN"/>
              </w:rPr>
              <w:t>1</w:t>
            </w:r>
            <w:r w:rsidR="008D23A1">
              <w:rPr>
                <w:rFonts w:ascii="Calibri" w:eastAsia="Calibri" w:hAnsi="Calibri" w:cs="Calibri"/>
                <w:lang w:eastAsia="en-IN"/>
              </w:rPr>
              <w:t>5</w:t>
            </w:r>
          </w:p>
        </w:tc>
        <w:tc>
          <w:tcPr>
            <w:tcW w:w="1984" w:type="dxa"/>
          </w:tcPr>
          <w:p w:rsidR="000D6813" w:rsidRPr="005A35FF" w:rsidRDefault="00A3110F" w:rsidP="00BC790A">
            <w:pPr>
              <w:rPr>
                <w:rFonts w:ascii="Calibri" w:eastAsia="Calibri" w:hAnsi="Calibri" w:cs="Calibri"/>
                <w:lang w:eastAsia="en-IN"/>
              </w:rPr>
            </w:pPr>
            <w:r w:rsidRPr="005A35FF">
              <w:rPr>
                <w:rFonts w:ascii="Calibri" w:eastAsia="Calibri" w:hAnsi="Calibri" w:cs="Calibri"/>
                <w:lang w:eastAsia="en-IN"/>
              </w:rPr>
              <w:t>GCC 9.4</w:t>
            </w:r>
          </w:p>
        </w:tc>
        <w:tc>
          <w:tcPr>
            <w:tcW w:w="7109" w:type="dxa"/>
          </w:tcPr>
          <w:p w:rsidR="003439E6" w:rsidRPr="005A35FF" w:rsidRDefault="00A3110F" w:rsidP="003439E6">
            <w:pPr>
              <w:widowControl w:val="0"/>
              <w:tabs>
                <w:tab w:val="left" w:pos="928"/>
                <w:tab w:val="left" w:pos="929"/>
              </w:tabs>
              <w:autoSpaceDE w:val="0"/>
              <w:autoSpaceDN w:val="0"/>
              <w:ind w:left="928" w:hanging="721"/>
              <w:outlineLvl w:val="0"/>
              <w:rPr>
                <w:rFonts w:ascii="Calibri" w:eastAsia="Palatino Linotype" w:hAnsi="Calibri" w:cs="Calibri"/>
                <w:b/>
                <w:bCs/>
              </w:rPr>
            </w:pPr>
            <w:r w:rsidRPr="005A35FF">
              <w:rPr>
                <w:rFonts w:ascii="Calibri" w:eastAsia="Palatino Linotype" w:hAnsi="Calibri" w:cs="Calibri"/>
                <w:b/>
                <w:bCs/>
              </w:rPr>
              <w:t>Supplementing GCC Clause 9.4 with the following:</w:t>
            </w:r>
          </w:p>
          <w:p w:rsidR="003439E6" w:rsidRPr="005A35FF" w:rsidRDefault="00A3110F" w:rsidP="003439E6">
            <w:pPr>
              <w:widowControl w:val="0"/>
              <w:tabs>
                <w:tab w:val="left" w:pos="35"/>
              </w:tabs>
              <w:autoSpaceDE w:val="0"/>
              <w:autoSpaceDN w:val="0"/>
              <w:ind w:left="35" w:hanging="35"/>
              <w:jc w:val="both"/>
              <w:outlineLvl w:val="0"/>
              <w:rPr>
                <w:rFonts w:ascii="Calibri" w:eastAsia="Palatino Linotype" w:hAnsi="Calibri" w:cs="Calibri"/>
              </w:rPr>
            </w:pPr>
            <w:r w:rsidRPr="005A35FF">
              <w:rPr>
                <w:rFonts w:ascii="Calibri" w:eastAsia="Palatino Linotype" w:hAnsi="Calibri" w:cs="Calibri"/>
              </w:rPr>
              <w:t xml:space="preserve">The contractor has the option to </w:t>
            </w:r>
            <w:r w:rsidR="00A01F19" w:rsidRPr="00B82D8C">
              <w:rPr>
                <w:rFonts w:ascii="Calibri" w:eastAsia="Palatino Linotype" w:hAnsi="Calibri" w:cs="Calibri"/>
                <w:highlight w:val="green"/>
              </w:rPr>
              <w:t xml:space="preserve">submit e-BG (as per </w:t>
            </w:r>
            <w:r w:rsidR="00A01F19" w:rsidRPr="00B82D8C">
              <w:rPr>
                <w:rFonts w:ascii="Calibri" w:eastAsia="Palatino Linotype" w:hAnsi="Calibri" w:cs="Calibri"/>
                <w:b/>
                <w:bCs/>
                <w:highlight w:val="green"/>
              </w:rPr>
              <w:t xml:space="preserve">Mandatory Electronic Bank Guarantee (e-BG) through </w:t>
            </w:r>
            <w:proofErr w:type="spellStart"/>
            <w:r w:rsidR="00A01F19" w:rsidRPr="00B82D8C">
              <w:rPr>
                <w:rFonts w:ascii="Calibri" w:eastAsia="Palatino Linotype" w:hAnsi="Calibri" w:cs="Calibri"/>
                <w:b/>
                <w:bCs/>
                <w:highlight w:val="green"/>
              </w:rPr>
              <w:t>NeSL</w:t>
            </w:r>
            <w:proofErr w:type="spellEnd"/>
            <w:r w:rsidR="00A01F19" w:rsidRPr="00B82D8C">
              <w:rPr>
                <w:rFonts w:ascii="Calibri" w:eastAsia="Palatino Linotype" w:hAnsi="Calibri" w:cs="Calibri"/>
                <w:b/>
                <w:bCs/>
                <w:highlight w:val="green"/>
              </w:rPr>
              <w:t xml:space="preserve"> Platform in line with Clause no.37 of ITB)</w:t>
            </w:r>
            <w:r w:rsidRPr="005A35FF">
              <w:rPr>
                <w:rFonts w:ascii="Calibri" w:eastAsia="Palatino Linotype" w:hAnsi="Calibri" w:cs="Calibri"/>
              </w:rPr>
              <w:t xml:space="preserve">(towards Advance Payment Security and Performance Security) using SFMS Platform. </w:t>
            </w:r>
          </w:p>
          <w:p w:rsidR="000D6813" w:rsidRPr="005A35FF" w:rsidRDefault="00A3110F" w:rsidP="003439E6">
            <w:pPr>
              <w:widowControl w:val="0"/>
              <w:tabs>
                <w:tab w:val="left" w:pos="35"/>
              </w:tabs>
              <w:autoSpaceDE w:val="0"/>
              <w:autoSpaceDN w:val="0"/>
              <w:ind w:left="35" w:hanging="35"/>
              <w:jc w:val="both"/>
              <w:outlineLvl w:val="0"/>
              <w:rPr>
                <w:rFonts w:ascii="Calibri" w:eastAsia="Palatino Linotype" w:hAnsi="Calibri" w:cs="Calibri"/>
              </w:rPr>
            </w:pPr>
            <w:r w:rsidRPr="005A35FF">
              <w:rPr>
                <w:rFonts w:ascii="Calibri" w:eastAsia="Palatino Linotype" w:hAnsi="Calibri" w:cs="Calibri"/>
              </w:rPr>
              <w:t xml:space="preserve">The Account details of </w:t>
            </w:r>
            <w:r w:rsidRPr="008D23A1">
              <w:rPr>
                <w:rFonts w:ascii="Calibri" w:eastAsia="Palatino Linotype" w:hAnsi="Calibri" w:cs="Calibri"/>
              </w:rPr>
              <w:t>OPTCL</w:t>
            </w:r>
            <w:r w:rsidRPr="0081036F">
              <w:rPr>
                <w:rFonts w:ascii="Calibri" w:eastAsia="Palatino Linotype" w:hAnsi="Calibri" w:cs="Calibri"/>
                <w:color w:val="FF0000"/>
              </w:rPr>
              <w:t xml:space="preserve"> </w:t>
            </w:r>
            <w:r w:rsidRPr="005A35FF">
              <w:rPr>
                <w:rFonts w:ascii="Calibri" w:eastAsia="Palatino Linotype" w:hAnsi="Calibri" w:cs="Calibri"/>
              </w:rPr>
              <w:t>for the purpose of Bank Guarantee (towards Advance Payment Security and Performance Security) to be issued using</w:t>
            </w:r>
            <w:r w:rsidRPr="005A35FF">
              <w:rPr>
                <w:rFonts w:ascii="Calibri" w:eastAsia="Palatino Linotype" w:hAnsi="Calibri" w:cs="Calibri"/>
              </w:rPr>
              <w:t xml:space="preserve"> SFMS Platform are as given below:</w:t>
            </w:r>
          </w:p>
          <w:tbl>
            <w:tblPr>
              <w:tblStyle w:val="TableGrid"/>
              <w:tblW w:w="0" w:type="auto"/>
              <w:tblInd w:w="35" w:type="dxa"/>
              <w:tblLook w:val="04A0" w:firstRow="1" w:lastRow="0" w:firstColumn="1" w:lastColumn="0" w:noHBand="0" w:noVBand="1"/>
            </w:tblPr>
            <w:tblGrid>
              <w:gridCol w:w="2288"/>
              <w:gridCol w:w="2278"/>
              <w:gridCol w:w="2282"/>
            </w:tblGrid>
            <w:tr w:rsidR="00EB70B4" w:rsidTr="003439E6">
              <w:trPr>
                <w:trHeight w:val="592"/>
              </w:trPr>
              <w:tc>
                <w:tcPr>
                  <w:tcW w:w="2288" w:type="dxa"/>
                </w:tcPr>
                <w:p w:rsidR="003439E6" w:rsidRPr="008D23A1" w:rsidRDefault="00A3110F" w:rsidP="003439E6">
                  <w:pPr>
                    <w:widowControl w:val="0"/>
                    <w:tabs>
                      <w:tab w:val="left" w:pos="35"/>
                    </w:tabs>
                    <w:autoSpaceDE w:val="0"/>
                    <w:autoSpaceDN w:val="0"/>
                    <w:ind w:left="174" w:firstLine="33"/>
                    <w:jc w:val="both"/>
                    <w:outlineLvl w:val="0"/>
                    <w:rPr>
                      <w:rFonts w:ascii="Calibri" w:eastAsia="Palatino Linotype" w:hAnsi="Calibri" w:cs="Calibri"/>
                      <w:b/>
                      <w:bCs/>
                    </w:rPr>
                  </w:pPr>
                  <w:r w:rsidRPr="008D23A1">
                    <w:rPr>
                      <w:rFonts w:ascii="Calibri" w:eastAsia="Palatino Linotype" w:hAnsi="Calibri" w:cs="Calibri"/>
                      <w:b/>
                      <w:bCs/>
                    </w:rPr>
                    <w:t>Name of the Bank and</w:t>
                  </w:r>
                  <w:r w:rsidRPr="008D23A1">
                    <w:rPr>
                      <w:rFonts w:ascii="Calibri" w:eastAsia="Palatino Linotype" w:hAnsi="Calibri" w:cs="Calibri"/>
                      <w:b/>
                      <w:bCs/>
                    </w:rPr>
                    <w:tab/>
                    <w:t>Address</w:t>
                  </w:r>
                </w:p>
              </w:tc>
              <w:tc>
                <w:tcPr>
                  <w:tcW w:w="2278" w:type="dxa"/>
                </w:tcPr>
                <w:p w:rsidR="003439E6" w:rsidRPr="008D23A1" w:rsidRDefault="00A3110F" w:rsidP="003439E6">
                  <w:pPr>
                    <w:widowControl w:val="0"/>
                    <w:tabs>
                      <w:tab w:val="left" w:pos="35"/>
                    </w:tabs>
                    <w:autoSpaceDE w:val="0"/>
                    <w:autoSpaceDN w:val="0"/>
                    <w:jc w:val="both"/>
                    <w:outlineLvl w:val="0"/>
                    <w:rPr>
                      <w:rFonts w:ascii="Calibri" w:eastAsia="Palatino Linotype" w:hAnsi="Calibri" w:cs="Calibri"/>
                      <w:b/>
                      <w:bCs/>
                    </w:rPr>
                  </w:pPr>
                  <w:r w:rsidRPr="008D23A1">
                    <w:rPr>
                      <w:rFonts w:ascii="Calibri" w:eastAsia="Palatino Linotype" w:hAnsi="Calibri" w:cs="Calibri"/>
                      <w:b/>
                      <w:bCs/>
                    </w:rPr>
                    <w:t>IFSC Code</w:t>
                  </w:r>
                  <w:r w:rsidRPr="008D23A1">
                    <w:rPr>
                      <w:rFonts w:ascii="Calibri" w:eastAsia="Palatino Linotype" w:hAnsi="Calibri" w:cs="Calibri"/>
                      <w:b/>
                      <w:bCs/>
                    </w:rPr>
                    <w:tab/>
                  </w:r>
                </w:p>
              </w:tc>
              <w:tc>
                <w:tcPr>
                  <w:tcW w:w="2282" w:type="dxa"/>
                </w:tcPr>
                <w:p w:rsidR="003439E6" w:rsidRPr="0088354F" w:rsidRDefault="00A3110F" w:rsidP="003439E6">
                  <w:pPr>
                    <w:widowControl w:val="0"/>
                    <w:tabs>
                      <w:tab w:val="left" w:pos="35"/>
                    </w:tabs>
                    <w:autoSpaceDE w:val="0"/>
                    <w:autoSpaceDN w:val="0"/>
                    <w:jc w:val="both"/>
                    <w:outlineLvl w:val="0"/>
                    <w:rPr>
                      <w:rFonts w:ascii="Calibri" w:eastAsia="Palatino Linotype" w:hAnsi="Calibri" w:cs="Calibri"/>
                      <w:b/>
                      <w:bCs/>
                    </w:rPr>
                  </w:pPr>
                  <w:r w:rsidRPr="008D23A1">
                    <w:rPr>
                      <w:rFonts w:ascii="Calibri" w:eastAsia="Palatino Linotype" w:hAnsi="Calibri" w:cs="Calibri"/>
                      <w:b/>
                      <w:bCs/>
                    </w:rPr>
                    <w:t xml:space="preserve">OPTCL </w:t>
                  </w:r>
                  <w:r w:rsidRPr="0088354F">
                    <w:rPr>
                      <w:rFonts w:ascii="Calibri" w:eastAsia="Palatino Linotype" w:hAnsi="Calibri" w:cs="Calibri"/>
                      <w:b/>
                      <w:bCs/>
                    </w:rPr>
                    <w:t>Current A/c No.</w:t>
                  </w:r>
                </w:p>
              </w:tc>
            </w:tr>
            <w:tr w:rsidR="00EB70B4" w:rsidTr="003439E6">
              <w:tc>
                <w:tcPr>
                  <w:tcW w:w="2288" w:type="dxa"/>
                </w:tcPr>
                <w:p w:rsidR="004B3D8D" w:rsidRPr="008D23A1" w:rsidRDefault="00A3110F" w:rsidP="004B3D8D">
                  <w:pPr>
                    <w:suppressAutoHyphens/>
                    <w:jc w:val="both"/>
                    <w:rPr>
                      <w:rFonts w:ascii="Arial" w:eastAsia="Calibri" w:hAnsi="Arial" w:cs="Arial"/>
                      <w:sz w:val="20"/>
                      <w:szCs w:val="20"/>
                      <w:lang w:eastAsia="ar-SA"/>
                    </w:rPr>
                  </w:pPr>
                  <w:r w:rsidRPr="008D23A1">
                    <w:rPr>
                      <w:rFonts w:ascii="Arial" w:eastAsia="Calibri" w:hAnsi="Arial" w:cs="Arial"/>
                      <w:sz w:val="20"/>
                      <w:szCs w:val="20"/>
                      <w:lang w:eastAsia="ar-SA"/>
                    </w:rPr>
                    <w:t>ICICI Bank Ltd</w:t>
                  </w:r>
                </w:p>
                <w:p w:rsidR="003439E6" w:rsidRPr="008D23A1" w:rsidRDefault="00A3110F" w:rsidP="004B3D8D">
                  <w:pPr>
                    <w:widowControl w:val="0"/>
                    <w:tabs>
                      <w:tab w:val="left" w:pos="35"/>
                    </w:tabs>
                    <w:autoSpaceDE w:val="0"/>
                    <w:autoSpaceDN w:val="0"/>
                    <w:jc w:val="both"/>
                    <w:outlineLvl w:val="0"/>
                    <w:rPr>
                      <w:rFonts w:ascii="Calibri" w:eastAsia="Palatino Linotype" w:hAnsi="Calibri" w:cs="Calibri"/>
                      <w:b/>
                      <w:bCs/>
                      <w:highlight w:val="yellow"/>
                    </w:rPr>
                  </w:pPr>
                  <w:r w:rsidRPr="008D23A1">
                    <w:rPr>
                      <w:rFonts w:ascii="Arial" w:eastAsia="Calibri" w:hAnsi="Arial" w:cs="Arial"/>
                      <w:sz w:val="20"/>
                      <w:szCs w:val="20"/>
                      <w:lang w:eastAsia="ar-SA"/>
                    </w:rPr>
                    <w:t>Bhubaneswar Main Branch, Bhubaneswar</w:t>
                  </w:r>
                </w:p>
              </w:tc>
              <w:tc>
                <w:tcPr>
                  <w:tcW w:w="2278" w:type="dxa"/>
                </w:tcPr>
                <w:p w:rsidR="003439E6" w:rsidRPr="008D23A1" w:rsidRDefault="00A3110F" w:rsidP="003439E6">
                  <w:pPr>
                    <w:widowControl w:val="0"/>
                    <w:tabs>
                      <w:tab w:val="left" w:pos="35"/>
                    </w:tabs>
                    <w:autoSpaceDE w:val="0"/>
                    <w:autoSpaceDN w:val="0"/>
                    <w:jc w:val="both"/>
                    <w:outlineLvl w:val="0"/>
                    <w:rPr>
                      <w:rFonts w:ascii="Calibri" w:eastAsia="Palatino Linotype" w:hAnsi="Calibri" w:cs="Calibri"/>
                      <w:b/>
                      <w:bCs/>
                      <w:highlight w:val="yellow"/>
                    </w:rPr>
                  </w:pPr>
                  <w:r w:rsidRPr="008D23A1">
                    <w:rPr>
                      <w:rFonts w:ascii="Arial" w:eastAsia="Calibri" w:hAnsi="Arial" w:cs="Arial"/>
                      <w:lang w:eastAsia="ar-SA"/>
                    </w:rPr>
                    <w:t>IFSC Code-ICIC0000061</w:t>
                  </w:r>
                </w:p>
              </w:tc>
              <w:tc>
                <w:tcPr>
                  <w:tcW w:w="2282" w:type="dxa"/>
                </w:tcPr>
                <w:p w:rsidR="003439E6" w:rsidRPr="00935663" w:rsidRDefault="003439E6" w:rsidP="003439E6">
                  <w:pPr>
                    <w:widowControl w:val="0"/>
                    <w:tabs>
                      <w:tab w:val="left" w:pos="35"/>
                    </w:tabs>
                    <w:autoSpaceDE w:val="0"/>
                    <w:autoSpaceDN w:val="0"/>
                    <w:jc w:val="both"/>
                    <w:outlineLvl w:val="0"/>
                    <w:rPr>
                      <w:rFonts w:ascii="Calibri" w:eastAsia="Palatino Linotype" w:hAnsi="Calibri" w:cs="Calibri"/>
                      <w:b/>
                      <w:bCs/>
                      <w:highlight w:val="yellow"/>
                    </w:rPr>
                  </w:pPr>
                </w:p>
              </w:tc>
            </w:tr>
            <w:tr w:rsidR="00EB70B4" w:rsidTr="008D59C9">
              <w:tc>
                <w:tcPr>
                  <w:tcW w:w="4566" w:type="dxa"/>
                  <w:gridSpan w:val="2"/>
                </w:tcPr>
                <w:p w:rsidR="004B3D8D" w:rsidRPr="008D23A1" w:rsidRDefault="00A3110F" w:rsidP="003439E6">
                  <w:pPr>
                    <w:widowControl w:val="0"/>
                    <w:tabs>
                      <w:tab w:val="left" w:pos="35"/>
                    </w:tabs>
                    <w:autoSpaceDE w:val="0"/>
                    <w:autoSpaceDN w:val="0"/>
                    <w:jc w:val="both"/>
                    <w:outlineLvl w:val="0"/>
                    <w:rPr>
                      <w:rFonts w:ascii="Calibri" w:eastAsia="Palatino Linotype" w:hAnsi="Calibri" w:cs="Calibri"/>
                      <w:b/>
                      <w:bCs/>
                      <w:highlight w:val="yellow"/>
                    </w:rPr>
                  </w:pPr>
                  <w:r w:rsidRPr="008D23A1">
                    <w:rPr>
                      <w:rFonts w:ascii="Calibri" w:eastAsia="Palatino Linotype" w:hAnsi="Calibri" w:cs="Calibri"/>
                      <w:b/>
                      <w:bCs/>
                    </w:rPr>
                    <w:t>The Unique Identifier for field 7037 is “OPTCL541405793”)</w:t>
                  </w:r>
                </w:p>
              </w:tc>
              <w:tc>
                <w:tcPr>
                  <w:tcW w:w="2282" w:type="dxa"/>
                </w:tcPr>
                <w:p w:rsidR="004B3D8D" w:rsidRPr="00935663" w:rsidRDefault="004B3D8D" w:rsidP="003439E6">
                  <w:pPr>
                    <w:widowControl w:val="0"/>
                    <w:tabs>
                      <w:tab w:val="left" w:pos="35"/>
                    </w:tabs>
                    <w:autoSpaceDE w:val="0"/>
                    <w:autoSpaceDN w:val="0"/>
                    <w:jc w:val="both"/>
                    <w:outlineLvl w:val="0"/>
                    <w:rPr>
                      <w:rFonts w:ascii="Calibri" w:eastAsia="Palatino Linotype" w:hAnsi="Calibri" w:cs="Calibri"/>
                      <w:b/>
                      <w:bCs/>
                      <w:highlight w:val="yellow"/>
                    </w:rPr>
                  </w:pPr>
                </w:p>
              </w:tc>
            </w:tr>
          </w:tbl>
          <w:p w:rsidR="003439E6" w:rsidRPr="005A35FF" w:rsidRDefault="00A3110F" w:rsidP="003439E6">
            <w:pPr>
              <w:widowControl w:val="0"/>
              <w:tabs>
                <w:tab w:val="left" w:pos="35"/>
              </w:tabs>
              <w:autoSpaceDE w:val="0"/>
              <w:autoSpaceDN w:val="0"/>
              <w:ind w:left="35" w:hanging="35"/>
              <w:jc w:val="both"/>
              <w:outlineLvl w:val="0"/>
              <w:rPr>
                <w:rFonts w:ascii="Calibri" w:eastAsia="Palatino Linotype" w:hAnsi="Calibri" w:cs="Calibri"/>
                <w:b/>
                <w:bCs/>
              </w:rPr>
            </w:pPr>
            <w:r w:rsidRPr="005A35FF">
              <w:rPr>
                <w:rFonts w:ascii="Calibri" w:eastAsia="Palatino Linotype" w:hAnsi="Calibri" w:cs="Calibri"/>
                <w:b/>
                <w:bCs/>
              </w:rPr>
              <w:tab/>
            </w:r>
          </w:p>
          <w:p w:rsidR="003439E6" w:rsidRPr="005A35FF" w:rsidRDefault="00A3110F" w:rsidP="003439E6">
            <w:pPr>
              <w:widowControl w:val="0"/>
              <w:tabs>
                <w:tab w:val="left" w:pos="35"/>
              </w:tabs>
              <w:autoSpaceDE w:val="0"/>
              <w:autoSpaceDN w:val="0"/>
              <w:ind w:left="35" w:hanging="35"/>
              <w:jc w:val="both"/>
              <w:outlineLvl w:val="0"/>
              <w:rPr>
                <w:rFonts w:ascii="Calibri" w:eastAsia="Palatino Linotype" w:hAnsi="Calibri" w:cs="Calibri"/>
              </w:rPr>
            </w:pPr>
            <w:r w:rsidRPr="005A35FF">
              <w:rPr>
                <w:rFonts w:ascii="Calibri" w:eastAsia="Palatino Linotype" w:hAnsi="Calibri" w:cs="Calibri"/>
              </w:rPr>
              <w:t xml:space="preserve">In addition to the </w:t>
            </w:r>
            <w:r w:rsidRPr="005A35FF">
              <w:rPr>
                <w:rFonts w:ascii="Calibri" w:eastAsia="Palatino Linotype" w:hAnsi="Calibri" w:cs="Calibri"/>
              </w:rPr>
              <w:t>above</w:t>
            </w:r>
            <w:r w:rsidR="00A01F19" w:rsidRPr="00B82D8C">
              <w:rPr>
                <w:rFonts w:ascii="Calibri" w:eastAsia="Palatino Linotype" w:hAnsi="Calibri" w:cs="Calibri"/>
                <w:highlight w:val="green"/>
              </w:rPr>
              <w:t xml:space="preserve"> a copy of the e-Bank Guarantee with Unique reference Number (URN) (towards Advance Payment Security and Performance Security) should be submitted</w:t>
            </w:r>
            <w:r w:rsidR="00A01F19" w:rsidRPr="00B82D8C">
              <w:rPr>
                <w:rFonts w:ascii="Calibri" w:eastAsia="Palatino Linotype" w:hAnsi="Calibri" w:cs="Calibri"/>
                <w:strike/>
                <w:highlight w:val="green"/>
              </w:rPr>
              <w:t xml:space="preserve"> in the Physical form</w:t>
            </w:r>
            <w:r w:rsidR="00A01F19" w:rsidRPr="00B82D8C">
              <w:rPr>
                <w:rFonts w:ascii="Calibri" w:eastAsia="Palatino Linotype" w:hAnsi="Calibri" w:cs="Calibri"/>
                <w:highlight w:val="green"/>
              </w:rPr>
              <w:t xml:space="preserve"> as specified in </w:t>
            </w:r>
            <w:r w:rsidR="00A01F19" w:rsidRPr="00B82D8C">
              <w:rPr>
                <w:rFonts w:ascii="Calibri" w:eastAsia="Palatino Linotype" w:hAnsi="Calibri" w:cs="Calibri"/>
                <w:b/>
                <w:bCs/>
                <w:highlight w:val="green"/>
              </w:rPr>
              <w:t xml:space="preserve">GCC Clause 9 and </w:t>
            </w:r>
            <w:r w:rsidR="00A01F19" w:rsidRPr="00B82D8C">
              <w:rPr>
                <w:rFonts w:ascii="Calibri" w:eastAsia="Palatino Linotype" w:hAnsi="Calibri" w:cs="Calibri"/>
                <w:highlight w:val="green"/>
              </w:rPr>
              <w:t xml:space="preserve">as per </w:t>
            </w:r>
            <w:r w:rsidR="00A01F19" w:rsidRPr="00B82D8C">
              <w:rPr>
                <w:rFonts w:ascii="Calibri" w:eastAsia="Palatino Linotype" w:hAnsi="Calibri" w:cs="Calibri"/>
                <w:b/>
                <w:bCs/>
                <w:highlight w:val="green"/>
              </w:rPr>
              <w:t xml:space="preserve">Mandatory Electronic Bank Guarantee (e-BG) through </w:t>
            </w:r>
            <w:proofErr w:type="spellStart"/>
            <w:r w:rsidR="00A01F19" w:rsidRPr="00B82D8C">
              <w:rPr>
                <w:rFonts w:ascii="Calibri" w:eastAsia="Palatino Linotype" w:hAnsi="Calibri" w:cs="Calibri"/>
                <w:b/>
                <w:bCs/>
                <w:highlight w:val="green"/>
              </w:rPr>
              <w:t>NeSL</w:t>
            </w:r>
            <w:proofErr w:type="spellEnd"/>
            <w:r w:rsidR="00A01F19" w:rsidRPr="00B82D8C">
              <w:rPr>
                <w:rFonts w:ascii="Calibri" w:eastAsia="Palatino Linotype" w:hAnsi="Calibri" w:cs="Calibri"/>
                <w:b/>
                <w:bCs/>
                <w:highlight w:val="green"/>
              </w:rPr>
              <w:t xml:space="preserve"> Platform in line with Clause no.37 of ITB </w:t>
            </w:r>
            <w:r w:rsidR="00A01F19" w:rsidRPr="00B82D8C">
              <w:rPr>
                <w:rFonts w:ascii="Calibri" w:eastAsia="Palatino Linotype" w:hAnsi="Calibri" w:cs="Calibri"/>
                <w:highlight w:val="green"/>
              </w:rPr>
              <w:t>.</w:t>
            </w:r>
          </w:p>
          <w:p w:rsidR="003439E6" w:rsidRPr="005A35FF" w:rsidRDefault="003439E6" w:rsidP="003439E6">
            <w:pPr>
              <w:widowControl w:val="0"/>
              <w:tabs>
                <w:tab w:val="left" w:pos="35"/>
              </w:tabs>
              <w:autoSpaceDE w:val="0"/>
              <w:autoSpaceDN w:val="0"/>
              <w:ind w:left="35" w:hanging="35"/>
              <w:jc w:val="both"/>
              <w:outlineLvl w:val="0"/>
              <w:rPr>
                <w:rFonts w:ascii="Calibri" w:eastAsia="Palatino Linotype" w:hAnsi="Calibri" w:cs="Calibri"/>
                <w:b/>
                <w:bCs/>
              </w:rPr>
            </w:pPr>
          </w:p>
        </w:tc>
      </w:tr>
      <w:tr w:rsidR="00EB70B4" w:rsidTr="008A5A0E">
        <w:tc>
          <w:tcPr>
            <w:tcW w:w="988" w:type="dxa"/>
          </w:tcPr>
          <w:p w:rsidR="00C95BE5" w:rsidRDefault="00A3110F" w:rsidP="00C95BE5">
            <w:pPr>
              <w:jc w:val="center"/>
              <w:rPr>
                <w:rFonts w:ascii="Calibri" w:eastAsia="Calibri" w:hAnsi="Calibri" w:cs="Calibri"/>
                <w:lang w:eastAsia="en-IN"/>
              </w:rPr>
            </w:pPr>
            <w:r>
              <w:rPr>
                <w:rFonts w:ascii="Calibri" w:eastAsia="Calibri" w:hAnsi="Calibri" w:cs="Calibri"/>
                <w:lang w:eastAsia="en-IN"/>
              </w:rPr>
              <w:t>16</w:t>
            </w:r>
          </w:p>
        </w:tc>
        <w:tc>
          <w:tcPr>
            <w:tcW w:w="1984" w:type="dxa"/>
          </w:tcPr>
          <w:p w:rsidR="00C95BE5" w:rsidRPr="005A35FF" w:rsidRDefault="00A3110F" w:rsidP="00C95BE5">
            <w:pPr>
              <w:rPr>
                <w:rFonts w:ascii="Calibri" w:eastAsia="Calibri" w:hAnsi="Calibri" w:cs="Calibri"/>
                <w:lang w:eastAsia="en-IN"/>
              </w:rPr>
            </w:pPr>
            <w:r>
              <w:rPr>
                <w:rFonts w:ascii="Calibri" w:eastAsia="Calibri" w:hAnsi="Calibri" w:cs="Calibri"/>
                <w:lang w:eastAsia="en-IN"/>
              </w:rPr>
              <w:t>GCC 10.5</w:t>
            </w:r>
          </w:p>
        </w:tc>
        <w:tc>
          <w:tcPr>
            <w:tcW w:w="7109" w:type="dxa"/>
          </w:tcPr>
          <w:p w:rsidR="00C95BE5" w:rsidRPr="003C21CA" w:rsidRDefault="00A3110F" w:rsidP="00C95BE5">
            <w:pPr>
              <w:widowControl w:val="0"/>
              <w:tabs>
                <w:tab w:val="left" w:pos="928"/>
                <w:tab w:val="left" w:pos="929"/>
              </w:tabs>
              <w:autoSpaceDE w:val="0"/>
              <w:autoSpaceDN w:val="0"/>
              <w:ind w:left="928" w:hanging="721"/>
              <w:outlineLvl w:val="0"/>
              <w:rPr>
                <w:rFonts w:ascii="Calibri" w:eastAsia="Palatino Linotype" w:hAnsi="Calibri" w:cs="Kalinga"/>
                <w:b/>
                <w:bCs/>
              </w:rPr>
            </w:pPr>
            <w:r w:rsidRPr="003C21CA">
              <w:rPr>
                <w:rFonts w:ascii="Calibri" w:eastAsia="Palatino Linotype" w:hAnsi="Calibri" w:cs="Kalinga"/>
                <w:b/>
                <w:bCs/>
              </w:rPr>
              <w:t>Supplementing the GCC Clause 10.5</w:t>
            </w:r>
          </w:p>
          <w:p w:rsidR="00C95BE5" w:rsidRPr="00F929E0" w:rsidRDefault="00A3110F" w:rsidP="00C95BE5">
            <w:pPr>
              <w:widowControl w:val="0"/>
              <w:tabs>
                <w:tab w:val="left" w:pos="35"/>
              </w:tabs>
              <w:autoSpaceDE w:val="0"/>
              <w:autoSpaceDN w:val="0"/>
              <w:ind w:left="35" w:hanging="35"/>
              <w:jc w:val="both"/>
              <w:outlineLvl w:val="0"/>
              <w:rPr>
                <w:rFonts w:ascii="Calibri" w:eastAsia="Palatino Linotype" w:hAnsi="Calibri" w:cs="Kalinga"/>
                <w:highlight w:val="green"/>
              </w:rPr>
            </w:pPr>
            <w:r w:rsidRPr="003C21CA">
              <w:rPr>
                <w:rFonts w:ascii="Calibri" w:eastAsia="Palatino Linotype" w:hAnsi="Calibri" w:cs="Kalinga"/>
              </w:rPr>
              <w:t>Employer would not bear any liability on account of any other taxes, duties, levies applicable locally inclu</w:t>
            </w:r>
            <w:r w:rsidRPr="003C21CA">
              <w:rPr>
                <w:rFonts w:ascii="Calibri" w:eastAsia="Palatino Linotype" w:hAnsi="Calibri" w:cs="Kalinga"/>
              </w:rPr>
              <w:t>ding Building &amp; Other Construction Workers</w:t>
            </w:r>
            <w:r w:rsidRPr="003C21CA">
              <w:rPr>
                <w:rFonts w:ascii="Calibri" w:eastAsia="Palatino Linotype" w:hAnsi="Calibri" w:cs="Kalinga"/>
                <w:b/>
              </w:rPr>
              <w:t xml:space="preserve"> </w:t>
            </w:r>
            <w:r w:rsidRPr="003C21CA">
              <w:rPr>
                <w:rFonts w:ascii="Calibri" w:eastAsia="Palatino Linotype" w:hAnsi="Calibri" w:cs="Kalinga"/>
              </w:rPr>
              <w:t>(BOCW)</w:t>
            </w:r>
            <w:r w:rsidRPr="003C21CA">
              <w:rPr>
                <w:rFonts w:ascii="Calibri" w:eastAsia="Palatino Linotype" w:hAnsi="Calibri" w:cs="Kalinga"/>
                <w:b/>
              </w:rPr>
              <w:t xml:space="preserve"> </w:t>
            </w:r>
            <w:r w:rsidRPr="006F7307">
              <w:rPr>
                <w:rFonts w:ascii="Calibri" w:eastAsia="Palatino Linotype" w:hAnsi="Calibri" w:cs="Kalinga"/>
                <w:bCs/>
              </w:rPr>
              <w:t>cess</w:t>
            </w:r>
            <w:r w:rsidRPr="003C21CA">
              <w:rPr>
                <w:rFonts w:ascii="Calibri" w:eastAsia="Palatino Linotype" w:hAnsi="Calibri" w:cs="Kalinga"/>
                <w:b/>
              </w:rPr>
              <w:t xml:space="preserve"> </w:t>
            </w:r>
            <w:r w:rsidRPr="006A121F">
              <w:rPr>
                <w:rFonts w:ascii="Calibri" w:eastAsia="Palatino Linotype" w:hAnsi="Calibri" w:cs="Kalinga"/>
                <w:b/>
                <w:strike/>
                <w:highlight w:val="cyan"/>
              </w:rPr>
              <w:t>on the entire transaction value of the contract</w:t>
            </w:r>
            <w:r w:rsidRPr="000C0EBB">
              <w:rPr>
                <w:rFonts w:ascii="Calibri" w:eastAsia="Palatino Linotype" w:hAnsi="Calibri" w:cs="Kalinga"/>
                <w:b/>
                <w:highlight w:val="cyan"/>
              </w:rPr>
              <w:t xml:space="preserve"> </w:t>
            </w:r>
            <w:r>
              <w:rPr>
                <w:rFonts w:ascii="Calibri" w:eastAsia="Palatino Linotype" w:hAnsi="Calibri" w:cs="Kalinga"/>
                <w:b/>
                <w:highlight w:val="cyan"/>
              </w:rPr>
              <w:t xml:space="preserve">BOCW cess shall be applicable </w:t>
            </w:r>
            <w:r w:rsidRPr="000C0EBB">
              <w:rPr>
                <w:rFonts w:ascii="Calibri" w:eastAsia="Palatino Linotype" w:hAnsi="Calibri" w:cs="Kalinga"/>
                <w:b/>
                <w:highlight w:val="cyan"/>
              </w:rPr>
              <w:t>@1% on Erection Contract.</w:t>
            </w:r>
            <w:r>
              <w:rPr>
                <w:rFonts w:ascii="Calibri" w:eastAsia="Palatino Linotype" w:hAnsi="Calibri" w:cs="Kalinga"/>
                <w:b/>
              </w:rPr>
              <w:t xml:space="preserve"> </w:t>
            </w:r>
          </w:p>
        </w:tc>
      </w:tr>
      <w:tr w:rsidR="00EB70B4" w:rsidTr="008A5A0E">
        <w:tc>
          <w:tcPr>
            <w:tcW w:w="988" w:type="dxa"/>
          </w:tcPr>
          <w:p w:rsidR="00907B16" w:rsidRDefault="00A3110F" w:rsidP="00907B16">
            <w:pPr>
              <w:jc w:val="center"/>
              <w:rPr>
                <w:rFonts w:ascii="Calibri" w:eastAsia="Calibri" w:hAnsi="Calibri" w:cs="Calibri"/>
                <w:lang w:eastAsia="en-IN"/>
              </w:rPr>
            </w:pPr>
            <w:r>
              <w:rPr>
                <w:rFonts w:ascii="Calibri" w:eastAsia="Calibri" w:hAnsi="Calibri" w:cs="Calibri"/>
                <w:lang w:eastAsia="en-IN"/>
              </w:rPr>
              <w:t>17</w:t>
            </w:r>
          </w:p>
        </w:tc>
        <w:tc>
          <w:tcPr>
            <w:tcW w:w="1984" w:type="dxa"/>
          </w:tcPr>
          <w:p w:rsidR="00907B16" w:rsidRDefault="00A3110F" w:rsidP="00907B16">
            <w:pPr>
              <w:rPr>
                <w:rFonts w:ascii="Calibri" w:eastAsia="Calibri" w:hAnsi="Calibri" w:cs="Calibri"/>
                <w:lang w:eastAsia="en-IN"/>
              </w:rPr>
            </w:pPr>
            <w:r>
              <w:rPr>
                <w:rFonts w:ascii="Calibri" w:eastAsia="Calibri" w:hAnsi="Calibri" w:cs="Calibri"/>
                <w:lang w:eastAsia="en-IN"/>
              </w:rPr>
              <w:t>GCC 10.9</w:t>
            </w:r>
          </w:p>
        </w:tc>
        <w:tc>
          <w:tcPr>
            <w:tcW w:w="7109" w:type="dxa"/>
          </w:tcPr>
          <w:p w:rsidR="00907B16" w:rsidRPr="005A35FF" w:rsidRDefault="00A3110F" w:rsidP="00907B16">
            <w:pPr>
              <w:widowControl w:val="0"/>
              <w:tabs>
                <w:tab w:val="left" w:pos="928"/>
                <w:tab w:val="left" w:pos="929"/>
              </w:tabs>
              <w:autoSpaceDE w:val="0"/>
              <w:autoSpaceDN w:val="0"/>
              <w:ind w:left="928" w:hanging="721"/>
              <w:outlineLvl w:val="0"/>
              <w:rPr>
                <w:rFonts w:ascii="Calibri" w:eastAsia="Palatino Linotype" w:hAnsi="Calibri" w:cs="Calibri"/>
                <w:b/>
                <w:bCs/>
              </w:rPr>
            </w:pPr>
            <w:r w:rsidRPr="005A35FF">
              <w:rPr>
                <w:rFonts w:ascii="Calibri" w:eastAsia="Palatino Linotype" w:hAnsi="Calibri" w:cs="Calibri"/>
                <w:b/>
                <w:bCs/>
              </w:rPr>
              <w:t>Supplementing the GCC Clause 1</w:t>
            </w:r>
            <w:r>
              <w:rPr>
                <w:rFonts w:ascii="Calibri" w:eastAsia="Palatino Linotype" w:hAnsi="Calibri" w:cs="Calibri"/>
                <w:b/>
                <w:bCs/>
              </w:rPr>
              <w:t>0.9</w:t>
            </w:r>
          </w:p>
          <w:p w:rsidR="00907B16" w:rsidRPr="005A35FF" w:rsidRDefault="00A3110F" w:rsidP="00907B16">
            <w:pPr>
              <w:widowControl w:val="0"/>
              <w:tabs>
                <w:tab w:val="left" w:pos="928"/>
                <w:tab w:val="left" w:pos="929"/>
              </w:tabs>
              <w:autoSpaceDE w:val="0"/>
              <w:autoSpaceDN w:val="0"/>
              <w:ind w:left="928" w:hanging="721"/>
              <w:outlineLvl w:val="0"/>
              <w:rPr>
                <w:rFonts w:ascii="Calibri" w:eastAsia="Palatino Linotype" w:hAnsi="Calibri" w:cs="Calibri"/>
                <w:b/>
                <w:bCs/>
              </w:rPr>
            </w:pPr>
            <w:r w:rsidRPr="008D23A1">
              <w:rPr>
                <w:rFonts w:ascii="Calibri" w:eastAsia="Palatino Linotype" w:hAnsi="Calibri" w:cs="Kalinga"/>
                <w:w w:val="105"/>
              </w:rPr>
              <w:t xml:space="preserve">Owner’s GSTIN number is </w:t>
            </w:r>
            <w:r w:rsidRPr="008D23A1">
              <w:rPr>
                <w:rFonts w:ascii="Calibri" w:eastAsia="Palatino Linotype" w:hAnsi="Calibri" w:cs="Kalinga"/>
                <w:b/>
                <w:bCs/>
                <w:w w:val="105"/>
              </w:rPr>
              <w:t>21AAACO7873L1Z6</w:t>
            </w:r>
          </w:p>
        </w:tc>
      </w:tr>
      <w:tr w:rsidR="00EB70B4" w:rsidTr="005F5D7F">
        <w:trPr>
          <w:trHeight w:val="2034"/>
        </w:trPr>
        <w:tc>
          <w:tcPr>
            <w:tcW w:w="988" w:type="dxa"/>
          </w:tcPr>
          <w:p w:rsidR="00907B16" w:rsidRPr="005A35FF" w:rsidRDefault="00A3110F" w:rsidP="00907B16">
            <w:pPr>
              <w:jc w:val="center"/>
              <w:rPr>
                <w:rFonts w:ascii="Calibri" w:eastAsia="Calibri" w:hAnsi="Calibri" w:cs="Calibri"/>
                <w:lang w:eastAsia="en-IN"/>
              </w:rPr>
            </w:pPr>
            <w:r>
              <w:rPr>
                <w:rFonts w:ascii="Calibri" w:eastAsia="Calibri" w:hAnsi="Calibri" w:cs="Calibri"/>
                <w:lang w:eastAsia="en-IN"/>
              </w:rPr>
              <w:t>18</w:t>
            </w:r>
          </w:p>
        </w:tc>
        <w:tc>
          <w:tcPr>
            <w:tcW w:w="1984" w:type="dxa"/>
          </w:tcPr>
          <w:p w:rsidR="00907B16" w:rsidRPr="005A35FF" w:rsidRDefault="00A3110F" w:rsidP="00907B16">
            <w:pPr>
              <w:rPr>
                <w:rFonts w:ascii="Calibri" w:eastAsia="Calibri" w:hAnsi="Calibri" w:cs="Calibri"/>
                <w:lang w:eastAsia="en-IN"/>
              </w:rPr>
            </w:pPr>
            <w:r w:rsidRPr="005A35FF">
              <w:rPr>
                <w:rFonts w:ascii="Calibri" w:eastAsia="Calibri" w:hAnsi="Calibri" w:cs="Calibri"/>
                <w:lang w:eastAsia="en-IN"/>
              </w:rPr>
              <w:t xml:space="preserve">GCC </w:t>
            </w:r>
            <w:r w:rsidRPr="005A35FF">
              <w:rPr>
                <w:rFonts w:ascii="Calibri" w:eastAsia="Calibri" w:hAnsi="Calibri" w:cs="Calibri"/>
                <w:lang w:eastAsia="en-IN"/>
              </w:rPr>
              <w:t>11</w:t>
            </w:r>
          </w:p>
        </w:tc>
        <w:tc>
          <w:tcPr>
            <w:tcW w:w="7109" w:type="dxa"/>
          </w:tcPr>
          <w:p w:rsidR="00907B16" w:rsidRPr="005A35FF" w:rsidRDefault="00A3110F" w:rsidP="00907B16">
            <w:pPr>
              <w:widowControl w:val="0"/>
              <w:tabs>
                <w:tab w:val="left" w:pos="928"/>
                <w:tab w:val="left" w:pos="929"/>
              </w:tabs>
              <w:autoSpaceDE w:val="0"/>
              <w:autoSpaceDN w:val="0"/>
              <w:ind w:left="928" w:hanging="721"/>
              <w:outlineLvl w:val="0"/>
              <w:rPr>
                <w:rFonts w:ascii="Calibri" w:eastAsia="Palatino Linotype" w:hAnsi="Calibri" w:cs="Calibri"/>
                <w:b/>
                <w:bCs/>
              </w:rPr>
            </w:pPr>
            <w:r w:rsidRPr="005A35FF">
              <w:rPr>
                <w:rFonts w:ascii="Calibri" w:eastAsia="Palatino Linotype" w:hAnsi="Calibri" w:cs="Calibri"/>
                <w:b/>
                <w:bCs/>
              </w:rPr>
              <w:t>Supplementing the GCC Clause 11</w:t>
            </w:r>
          </w:p>
          <w:p w:rsidR="00907B16" w:rsidRPr="005A35FF" w:rsidRDefault="00A3110F" w:rsidP="00907B16">
            <w:pPr>
              <w:widowControl w:val="0"/>
              <w:tabs>
                <w:tab w:val="left" w:pos="35"/>
              </w:tabs>
              <w:autoSpaceDE w:val="0"/>
              <w:autoSpaceDN w:val="0"/>
              <w:ind w:left="35" w:hanging="35"/>
              <w:jc w:val="both"/>
              <w:outlineLvl w:val="0"/>
              <w:rPr>
                <w:rFonts w:ascii="Calibri" w:eastAsia="Palatino Linotype" w:hAnsi="Calibri" w:cs="Calibri"/>
                <w:b/>
                <w:bCs/>
              </w:rPr>
            </w:pPr>
            <w:r w:rsidRPr="005A35FF">
              <w:rPr>
                <w:rFonts w:ascii="Calibri" w:eastAsia="Palatino Linotype" w:hAnsi="Calibri" w:cs="Calibri"/>
              </w:rPr>
              <w:t xml:space="preserve">Notwithstanding the provisions of Clause </w:t>
            </w:r>
            <w:r w:rsidRPr="001E3CB6">
              <w:rPr>
                <w:rFonts w:ascii="Calibri" w:eastAsia="Palatino Linotype" w:hAnsi="Calibri" w:cs="Calibri"/>
                <w:b/>
                <w:bCs/>
              </w:rPr>
              <w:t>GCC 11.1</w:t>
            </w:r>
            <w:r w:rsidRPr="005A35FF">
              <w:rPr>
                <w:rFonts w:ascii="Calibri" w:eastAsia="Palatino Linotype" w:hAnsi="Calibri" w:cs="Calibri"/>
              </w:rPr>
              <w:t xml:space="preserve"> above, the copyright in all the drawings, documents and other materials containing data and information for design(s) which have been developed by the Contractor or by any</w:t>
            </w:r>
            <w:r w:rsidRPr="005A35FF">
              <w:rPr>
                <w:rFonts w:ascii="Calibri" w:eastAsia="Palatino Linotype" w:hAnsi="Calibri" w:cs="Calibri"/>
              </w:rPr>
              <w:t xml:space="preserve"> third party under the Contract shall remain vested in the Employer for the material and in the manner as detailed in the Technical Specification, </w:t>
            </w:r>
            <w:proofErr w:type="spellStart"/>
            <w:r w:rsidRPr="005A35FF">
              <w:rPr>
                <w:rFonts w:ascii="Calibri" w:eastAsia="Palatino Linotype" w:hAnsi="Calibri" w:cs="Calibri"/>
              </w:rPr>
              <w:t>Vol</w:t>
            </w:r>
            <w:proofErr w:type="spellEnd"/>
            <w:r w:rsidRPr="005A35FF">
              <w:rPr>
                <w:rFonts w:ascii="Calibri" w:eastAsia="Palatino Linotype" w:hAnsi="Calibri" w:cs="Calibri"/>
              </w:rPr>
              <w:t>-II of</w:t>
            </w:r>
            <w:r>
              <w:rPr>
                <w:rFonts w:ascii="Calibri" w:eastAsia="Palatino Linotype" w:hAnsi="Calibri" w:cs="Calibri"/>
              </w:rPr>
              <w:t xml:space="preserve"> </w:t>
            </w:r>
            <w:r w:rsidRPr="005A35FF">
              <w:rPr>
                <w:rFonts w:ascii="Calibri" w:eastAsia="Palatino Linotype" w:hAnsi="Calibri" w:cs="Calibri"/>
              </w:rPr>
              <w:t>the Bidding Documents.</w:t>
            </w:r>
          </w:p>
        </w:tc>
      </w:tr>
      <w:tr w:rsidR="00EB70B4" w:rsidTr="005F5D7F">
        <w:trPr>
          <w:trHeight w:val="845"/>
        </w:trPr>
        <w:tc>
          <w:tcPr>
            <w:tcW w:w="988" w:type="dxa"/>
          </w:tcPr>
          <w:p w:rsidR="00907B16" w:rsidRPr="005A35FF" w:rsidRDefault="00A3110F" w:rsidP="00907B16">
            <w:pPr>
              <w:jc w:val="center"/>
              <w:rPr>
                <w:rFonts w:ascii="Calibri" w:eastAsia="Calibri" w:hAnsi="Calibri" w:cs="Calibri"/>
                <w:lang w:eastAsia="en-IN"/>
              </w:rPr>
            </w:pPr>
            <w:r>
              <w:rPr>
                <w:rFonts w:ascii="Calibri" w:eastAsia="Calibri" w:hAnsi="Calibri" w:cs="Calibri"/>
                <w:lang w:eastAsia="en-IN"/>
              </w:rPr>
              <w:t>19</w:t>
            </w:r>
          </w:p>
        </w:tc>
        <w:tc>
          <w:tcPr>
            <w:tcW w:w="1984" w:type="dxa"/>
          </w:tcPr>
          <w:p w:rsidR="00907B16" w:rsidRPr="005A35FF" w:rsidRDefault="00A3110F" w:rsidP="00907B16">
            <w:pPr>
              <w:rPr>
                <w:rFonts w:ascii="Calibri" w:eastAsia="Calibri" w:hAnsi="Calibri" w:cs="Calibri"/>
                <w:lang w:eastAsia="en-IN"/>
              </w:rPr>
            </w:pPr>
            <w:r w:rsidRPr="005A35FF">
              <w:rPr>
                <w:rFonts w:ascii="Calibri" w:eastAsia="Book Antiqua" w:hAnsi="Calibri" w:cs="Calibri"/>
                <w:lang w:eastAsia="en-IN"/>
              </w:rPr>
              <w:t>GCC 15.3</w:t>
            </w:r>
          </w:p>
        </w:tc>
        <w:tc>
          <w:tcPr>
            <w:tcW w:w="7109" w:type="dxa"/>
          </w:tcPr>
          <w:p w:rsidR="00907B16" w:rsidRPr="005A35FF" w:rsidRDefault="00A3110F" w:rsidP="00907B16">
            <w:pPr>
              <w:widowControl w:val="0"/>
              <w:tabs>
                <w:tab w:val="left" w:pos="928"/>
                <w:tab w:val="left" w:pos="929"/>
              </w:tabs>
              <w:autoSpaceDE w:val="0"/>
              <w:autoSpaceDN w:val="0"/>
              <w:ind w:left="928" w:hanging="721"/>
              <w:outlineLvl w:val="0"/>
              <w:rPr>
                <w:rFonts w:ascii="Calibri" w:eastAsia="Palatino Linotype" w:hAnsi="Calibri" w:cs="Calibri"/>
                <w:b/>
                <w:bCs/>
              </w:rPr>
            </w:pPr>
            <w:r w:rsidRPr="005A35FF">
              <w:rPr>
                <w:rFonts w:ascii="Calibri" w:eastAsia="Palatino Linotype" w:hAnsi="Calibri" w:cs="Calibri"/>
                <w:b/>
                <w:bCs/>
              </w:rPr>
              <w:t>Replace the existing provision with the following:</w:t>
            </w:r>
          </w:p>
          <w:p w:rsidR="00907B16" w:rsidRPr="005A35FF" w:rsidRDefault="00A3110F" w:rsidP="00907B16">
            <w:pPr>
              <w:widowControl w:val="0"/>
              <w:tabs>
                <w:tab w:val="left" w:pos="35"/>
              </w:tabs>
              <w:autoSpaceDE w:val="0"/>
              <w:autoSpaceDN w:val="0"/>
              <w:ind w:left="35" w:hanging="35"/>
              <w:jc w:val="both"/>
              <w:outlineLvl w:val="0"/>
              <w:rPr>
                <w:rFonts w:ascii="Calibri" w:eastAsia="Palatino Linotype" w:hAnsi="Calibri" w:cs="Calibri"/>
                <w:b/>
                <w:bCs/>
              </w:rPr>
            </w:pPr>
            <w:r w:rsidRPr="005A35FF">
              <w:rPr>
                <w:rFonts w:ascii="Calibri" w:eastAsia="Palatino Linotype" w:hAnsi="Calibri" w:cs="Calibri"/>
              </w:rPr>
              <w:t xml:space="preserve">For items or parts of the Facilities not specified in the corresponding Appendix (List of Approved </w:t>
            </w:r>
            <w:r w:rsidRPr="008D23A1">
              <w:rPr>
                <w:rFonts w:ascii="Calibri" w:eastAsia="Palatino Linotype" w:hAnsi="Calibri" w:cs="Calibri"/>
              </w:rPr>
              <w:t>Supplier</w:t>
            </w:r>
            <w:r w:rsidRPr="005A35FF">
              <w:rPr>
                <w:rFonts w:ascii="Calibri" w:eastAsia="Palatino Linotype" w:hAnsi="Calibri" w:cs="Calibri"/>
              </w:rPr>
              <w:t xml:space="preserve">) to the Contract Agreement for Supply of Goods, the Contractor may employ such </w:t>
            </w:r>
            <w:r w:rsidRPr="008D23A1">
              <w:rPr>
                <w:rFonts w:ascii="Calibri" w:eastAsia="Palatino Linotype" w:hAnsi="Calibri" w:cs="Calibri"/>
              </w:rPr>
              <w:t>Supplier</w:t>
            </w:r>
            <w:r w:rsidRPr="005A35FF">
              <w:rPr>
                <w:rFonts w:ascii="Calibri" w:eastAsia="Palatino Linotype" w:hAnsi="Calibri" w:cs="Calibri"/>
              </w:rPr>
              <w:t xml:space="preserve"> as it may select, at its discretion.</w:t>
            </w:r>
          </w:p>
        </w:tc>
      </w:tr>
      <w:tr w:rsidR="00EB70B4" w:rsidTr="005F5D7F">
        <w:trPr>
          <w:trHeight w:val="845"/>
        </w:trPr>
        <w:tc>
          <w:tcPr>
            <w:tcW w:w="988" w:type="dxa"/>
          </w:tcPr>
          <w:p w:rsidR="00DB5B7A" w:rsidRDefault="00A3110F" w:rsidP="00907B16">
            <w:pPr>
              <w:jc w:val="center"/>
              <w:rPr>
                <w:rFonts w:ascii="Calibri" w:eastAsia="Calibri" w:hAnsi="Calibri" w:cs="Calibri"/>
                <w:lang w:eastAsia="en-IN"/>
              </w:rPr>
            </w:pPr>
            <w:r>
              <w:rPr>
                <w:rFonts w:ascii="Calibri" w:eastAsia="Calibri" w:hAnsi="Calibri" w:cs="Calibri"/>
                <w:lang w:eastAsia="en-IN"/>
              </w:rPr>
              <w:lastRenderedPageBreak/>
              <w:t>20</w:t>
            </w:r>
          </w:p>
        </w:tc>
        <w:tc>
          <w:tcPr>
            <w:tcW w:w="1984" w:type="dxa"/>
          </w:tcPr>
          <w:p w:rsidR="00DB5B7A" w:rsidRPr="005A35FF" w:rsidRDefault="00A3110F" w:rsidP="00907B16">
            <w:pPr>
              <w:rPr>
                <w:rFonts w:ascii="Calibri" w:eastAsia="Book Antiqua" w:hAnsi="Calibri" w:cs="Calibri"/>
                <w:lang w:eastAsia="en-IN"/>
              </w:rPr>
            </w:pPr>
            <w:r>
              <w:rPr>
                <w:rFonts w:ascii="Calibri" w:eastAsia="Book Antiqua" w:hAnsi="Calibri" w:cs="Calibri"/>
                <w:lang w:eastAsia="en-IN"/>
              </w:rPr>
              <w:t>GCC 16.3.5</w:t>
            </w:r>
          </w:p>
        </w:tc>
        <w:tc>
          <w:tcPr>
            <w:tcW w:w="7109" w:type="dxa"/>
          </w:tcPr>
          <w:p w:rsidR="00DB5B7A" w:rsidRPr="00E51D9F" w:rsidRDefault="00A3110F" w:rsidP="00DB5B7A">
            <w:pPr>
              <w:widowControl w:val="0"/>
              <w:tabs>
                <w:tab w:val="left" w:pos="35"/>
              </w:tabs>
              <w:autoSpaceDE w:val="0"/>
              <w:autoSpaceDN w:val="0"/>
              <w:ind w:left="35" w:hanging="35"/>
              <w:jc w:val="both"/>
              <w:outlineLvl w:val="0"/>
              <w:rPr>
                <w:rFonts w:ascii="Calibri" w:eastAsia="Palatino Linotype" w:hAnsi="Calibri" w:cs="Calibri"/>
                <w:b/>
                <w:bCs/>
              </w:rPr>
            </w:pPr>
            <w:r w:rsidRPr="00E51D9F">
              <w:rPr>
                <w:rFonts w:ascii="Calibri" w:eastAsia="Palatino Linotype" w:hAnsi="Calibri" w:cs="Calibri"/>
                <w:b/>
                <w:bCs/>
              </w:rPr>
              <w:t>Clarification:</w:t>
            </w:r>
          </w:p>
          <w:p w:rsidR="00DB5B7A" w:rsidRPr="005A35FF" w:rsidRDefault="00A3110F" w:rsidP="00DB5B7A">
            <w:pPr>
              <w:widowControl w:val="0"/>
              <w:tabs>
                <w:tab w:val="left" w:pos="35"/>
              </w:tabs>
              <w:autoSpaceDE w:val="0"/>
              <w:autoSpaceDN w:val="0"/>
              <w:ind w:left="35" w:hanging="35"/>
              <w:jc w:val="both"/>
              <w:outlineLvl w:val="0"/>
              <w:rPr>
                <w:rFonts w:ascii="Calibri" w:eastAsia="Palatino Linotype" w:hAnsi="Calibri" w:cs="Calibri"/>
                <w:b/>
                <w:bCs/>
              </w:rPr>
            </w:pPr>
            <w:r w:rsidRPr="00E51D9F">
              <w:rPr>
                <w:rFonts w:ascii="Calibri" w:eastAsia="Palatino Linotype" w:hAnsi="Calibri" w:cs="Calibri"/>
              </w:rPr>
              <w:t>The designated committee of the Employer for its decision/resolution on the dispute:  Purchase Sub Committee of OPTCL.</w:t>
            </w:r>
          </w:p>
        </w:tc>
      </w:tr>
      <w:tr w:rsidR="00EB70B4" w:rsidTr="005F5D7F">
        <w:trPr>
          <w:trHeight w:val="845"/>
        </w:trPr>
        <w:tc>
          <w:tcPr>
            <w:tcW w:w="988" w:type="dxa"/>
          </w:tcPr>
          <w:p w:rsidR="00907B16" w:rsidRPr="005A35FF" w:rsidRDefault="00A3110F" w:rsidP="00907B16">
            <w:pPr>
              <w:jc w:val="center"/>
              <w:rPr>
                <w:rFonts w:ascii="Calibri" w:eastAsia="Calibri" w:hAnsi="Calibri" w:cs="Calibri"/>
                <w:lang w:eastAsia="en-IN"/>
              </w:rPr>
            </w:pPr>
            <w:r>
              <w:rPr>
                <w:rFonts w:ascii="Calibri" w:eastAsia="Calibri" w:hAnsi="Calibri" w:cs="Calibri"/>
                <w:lang w:eastAsia="en-IN"/>
              </w:rPr>
              <w:t>2</w:t>
            </w:r>
            <w:r w:rsidR="00DB5B7A">
              <w:rPr>
                <w:rFonts w:ascii="Calibri" w:eastAsia="Calibri" w:hAnsi="Calibri" w:cs="Calibri"/>
                <w:lang w:eastAsia="en-IN"/>
              </w:rPr>
              <w:t>1</w:t>
            </w:r>
          </w:p>
        </w:tc>
        <w:tc>
          <w:tcPr>
            <w:tcW w:w="1984" w:type="dxa"/>
          </w:tcPr>
          <w:p w:rsidR="00907B16" w:rsidRPr="005A35FF" w:rsidRDefault="00A3110F" w:rsidP="00907B16">
            <w:pPr>
              <w:rPr>
                <w:rFonts w:ascii="Calibri" w:eastAsia="Calibri" w:hAnsi="Calibri" w:cs="Calibri"/>
                <w:lang w:eastAsia="en-IN"/>
              </w:rPr>
            </w:pPr>
            <w:r w:rsidRPr="001B7881">
              <w:rPr>
                <w:rFonts w:ascii="Arial" w:eastAsia="Calibri" w:hAnsi="Arial" w:cs="Arial"/>
                <w:lang w:eastAsia="en-IN"/>
              </w:rPr>
              <w:t>GCC 17.4.3</w:t>
            </w:r>
          </w:p>
        </w:tc>
        <w:tc>
          <w:tcPr>
            <w:tcW w:w="7109" w:type="dxa"/>
          </w:tcPr>
          <w:p w:rsidR="00907B16" w:rsidRPr="00CB1B9D" w:rsidRDefault="00A3110F" w:rsidP="00907B16">
            <w:pPr>
              <w:widowControl w:val="0"/>
              <w:tabs>
                <w:tab w:val="left" w:pos="928"/>
                <w:tab w:val="left" w:pos="929"/>
              </w:tabs>
              <w:autoSpaceDE w:val="0"/>
              <w:autoSpaceDN w:val="0"/>
              <w:outlineLvl w:val="0"/>
              <w:rPr>
                <w:rFonts w:ascii="Calibri" w:eastAsia="Palatino Linotype" w:hAnsi="Calibri" w:cs="Calibri"/>
                <w:b/>
                <w:bCs/>
              </w:rPr>
            </w:pPr>
            <w:r w:rsidRPr="00CB1B9D">
              <w:rPr>
                <w:rFonts w:ascii="Calibri" w:eastAsia="Palatino Linotype" w:hAnsi="Calibri" w:cs="Calibri"/>
                <w:b/>
                <w:bCs/>
              </w:rPr>
              <w:t>Addition new Sub-Clause GCC 17.4.3</w:t>
            </w:r>
          </w:p>
          <w:p w:rsidR="00907B16" w:rsidRPr="00CB1B9D" w:rsidRDefault="00A3110F" w:rsidP="00907B16">
            <w:pPr>
              <w:widowControl w:val="0"/>
              <w:tabs>
                <w:tab w:val="left" w:pos="928"/>
                <w:tab w:val="left" w:pos="929"/>
              </w:tabs>
              <w:autoSpaceDE w:val="0"/>
              <w:autoSpaceDN w:val="0"/>
              <w:outlineLvl w:val="0"/>
              <w:rPr>
                <w:rFonts w:ascii="Calibri" w:eastAsia="Palatino Linotype" w:hAnsi="Calibri" w:cs="Calibri"/>
                <w:b/>
                <w:bCs/>
              </w:rPr>
            </w:pPr>
            <w:r w:rsidRPr="00CB1B9D">
              <w:rPr>
                <w:rFonts w:ascii="Calibri" w:eastAsia="Palatino Linotype" w:hAnsi="Calibri" w:cs="Calibri"/>
                <w:b/>
                <w:bCs/>
              </w:rPr>
              <w:t>Material Acceptance Certificate</w:t>
            </w:r>
          </w:p>
          <w:p w:rsidR="00907B16" w:rsidRPr="005A35FF" w:rsidRDefault="00A3110F" w:rsidP="00907B16">
            <w:pPr>
              <w:widowControl w:val="0"/>
              <w:tabs>
                <w:tab w:val="left" w:pos="35"/>
              </w:tabs>
              <w:autoSpaceDE w:val="0"/>
              <w:autoSpaceDN w:val="0"/>
              <w:ind w:left="35" w:hanging="35"/>
              <w:jc w:val="both"/>
              <w:outlineLvl w:val="0"/>
              <w:rPr>
                <w:rFonts w:ascii="Calibri" w:eastAsia="Palatino Linotype" w:hAnsi="Calibri" w:cs="Calibri"/>
                <w:b/>
                <w:bCs/>
              </w:rPr>
            </w:pPr>
            <w:r w:rsidRPr="00CB1B9D">
              <w:rPr>
                <w:rFonts w:ascii="Calibri" w:eastAsia="Palatino Linotype" w:hAnsi="Calibri" w:cs="Calibri"/>
                <w:b/>
                <w:bCs/>
              </w:rPr>
              <w:tab/>
            </w:r>
            <w:r w:rsidRPr="00CB1B9D">
              <w:rPr>
                <w:rFonts w:ascii="Calibri" w:eastAsia="Palatino Linotype" w:hAnsi="Calibri" w:cs="Calibri"/>
              </w:rPr>
              <w:t xml:space="preserve">As soon as the delivery of Plant and </w:t>
            </w:r>
            <w:r w:rsidRPr="00CB1B9D">
              <w:rPr>
                <w:rFonts w:ascii="Calibri" w:eastAsia="Palatino Linotype" w:hAnsi="Calibri" w:cs="Calibri"/>
              </w:rPr>
              <w:t>Equipment, in the opinion of the Contractor, has been completed as specified in the Technical Specifications, the Contractor shall so notify the Employer in writing along</w:t>
            </w:r>
            <w:r>
              <w:rPr>
                <w:rFonts w:ascii="Calibri" w:eastAsia="Palatino Linotype" w:hAnsi="Calibri" w:cs="Calibri"/>
              </w:rPr>
              <w:t xml:space="preserve"> </w:t>
            </w:r>
            <w:r w:rsidRPr="00CB1B9D">
              <w:rPr>
                <w:rFonts w:ascii="Calibri" w:eastAsia="Palatino Linotype" w:hAnsi="Calibri" w:cs="Calibri"/>
              </w:rPr>
              <w:t xml:space="preserve">with the Undertaking for quality and performance of such Plant and Equipment. The </w:t>
            </w:r>
            <w:r w:rsidRPr="00CB1B9D">
              <w:rPr>
                <w:rFonts w:ascii="Calibri" w:eastAsia="Palatino Linotype" w:hAnsi="Calibri" w:cs="Calibri"/>
              </w:rPr>
              <w:t>Employer after inspection/physical verification shall notify the Contractor of defects and/or deficiencies, if any. The Contractor shall repair, replace or make good of any defect</w:t>
            </w:r>
            <w:r>
              <w:rPr>
                <w:rFonts w:ascii="Calibri" w:eastAsia="Palatino Linotype" w:hAnsi="Calibri" w:cs="Calibri"/>
              </w:rPr>
              <w:t>, o</w:t>
            </w:r>
            <w:r w:rsidRPr="00CB1B9D">
              <w:rPr>
                <w:rFonts w:ascii="Calibri" w:eastAsia="Palatino Linotype" w:hAnsi="Calibri" w:cs="Calibri"/>
              </w:rPr>
              <w:t>r of any damage or deficiencies and shall so notify the Employer in writin</w:t>
            </w:r>
            <w:r w:rsidRPr="00CB1B9D">
              <w:rPr>
                <w:rFonts w:ascii="Calibri" w:eastAsia="Palatino Linotype" w:hAnsi="Calibri" w:cs="Calibri"/>
              </w:rPr>
              <w:t xml:space="preserve">g. The Employer after inspection/physical verification/ repair (as required)/ replacement (as required) shall issue to the Contractor a Material Acceptance Certificate in the form of </w:t>
            </w:r>
            <w:r w:rsidRPr="002F1960">
              <w:rPr>
                <w:rFonts w:ascii="Calibri" w:eastAsia="Palatino Linotype" w:hAnsi="Calibri" w:cs="Calibri"/>
                <w:b/>
                <w:bCs/>
              </w:rPr>
              <w:t>Materials Receipt Certificate</w:t>
            </w:r>
            <w:r w:rsidRPr="00CB1B9D">
              <w:rPr>
                <w:rFonts w:ascii="Calibri" w:eastAsia="Palatino Linotype" w:hAnsi="Calibri" w:cs="Calibri"/>
              </w:rPr>
              <w:t xml:space="preserve"> </w:t>
            </w:r>
            <w:r w:rsidRPr="00935663">
              <w:rPr>
                <w:rFonts w:ascii="Calibri" w:eastAsia="Palatino Linotype" w:hAnsi="Calibri" w:cs="Calibri"/>
                <w:b/>
                <w:bCs/>
              </w:rPr>
              <w:t>(MRC)</w:t>
            </w:r>
            <w:r w:rsidRPr="00CB1B9D">
              <w:rPr>
                <w:rFonts w:ascii="Calibri" w:eastAsia="Palatino Linotype" w:hAnsi="Calibri" w:cs="Calibri"/>
              </w:rPr>
              <w:t xml:space="preserve"> verifying the date on which the suppl</w:t>
            </w:r>
            <w:r w:rsidRPr="00CB1B9D">
              <w:rPr>
                <w:rFonts w:ascii="Calibri" w:eastAsia="Palatino Linotype" w:hAnsi="Calibri" w:cs="Calibri"/>
              </w:rPr>
              <w:t>y of Plant and Equipment have been completed and accepted. Such certificate shall not relieve the Contractor of any of his obligations which otherwise survive, by the terms and conditions of Contract after issue of such certificate.</w:t>
            </w:r>
          </w:p>
        </w:tc>
      </w:tr>
      <w:tr w:rsidR="00EB70B4" w:rsidTr="005F5D7F">
        <w:trPr>
          <w:trHeight w:val="845"/>
        </w:trPr>
        <w:tc>
          <w:tcPr>
            <w:tcW w:w="988" w:type="dxa"/>
          </w:tcPr>
          <w:p w:rsidR="00907B16" w:rsidRPr="005A35FF" w:rsidRDefault="00A3110F" w:rsidP="00907B16">
            <w:pPr>
              <w:jc w:val="center"/>
              <w:rPr>
                <w:rFonts w:ascii="Calibri" w:eastAsia="Calibri" w:hAnsi="Calibri" w:cs="Calibri"/>
                <w:lang w:eastAsia="en-IN"/>
              </w:rPr>
            </w:pPr>
            <w:r>
              <w:rPr>
                <w:rFonts w:ascii="Calibri" w:eastAsia="Calibri" w:hAnsi="Calibri" w:cs="Calibri"/>
                <w:lang w:eastAsia="en-IN"/>
              </w:rPr>
              <w:t>22</w:t>
            </w:r>
          </w:p>
        </w:tc>
        <w:tc>
          <w:tcPr>
            <w:tcW w:w="1984" w:type="dxa"/>
          </w:tcPr>
          <w:p w:rsidR="00907B16" w:rsidRPr="005A35FF" w:rsidRDefault="00A3110F" w:rsidP="00907B16">
            <w:pPr>
              <w:rPr>
                <w:rFonts w:ascii="Calibri" w:eastAsia="Calibri" w:hAnsi="Calibri" w:cs="Calibri"/>
                <w:lang w:eastAsia="en-IN"/>
              </w:rPr>
            </w:pPr>
            <w:r w:rsidRPr="005A35FF">
              <w:rPr>
                <w:rFonts w:ascii="Calibri" w:eastAsia="Calibri" w:hAnsi="Calibri" w:cs="Calibri"/>
                <w:lang w:eastAsia="en-IN"/>
              </w:rPr>
              <w:t>GCC   18.1.3 (a)</w:t>
            </w:r>
          </w:p>
        </w:tc>
        <w:tc>
          <w:tcPr>
            <w:tcW w:w="7109" w:type="dxa"/>
          </w:tcPr>
          <w:p w:rsidR="00907B16" w:rsidRPr="005A35FF" w:rsidRDefault="00A3110F" w:rsidP="00907B16">
            <w:pPr>
              <w:widowControl w:val="0"/>
              <w:tabs>
                <w:tab w:val="left" w:pos="928"/>
                <w:tab w:val="left" w:pos="929"/>
              </w:tabs>
              <w:autoSpaceDE w:val="0"/>
              <w:autoSpaceDN w:val="0"/>
              <w:ind w:left="928" w:hanging="721"/>
              <w:outlineLvl w:val="0"/>
              <w:rPr>
                <w:rFonts w:ascii="Calibri" w:eastAsia="Palatino Linotype" w:hAnsi="Calibri" w:cs="Calibri"/>
                <w:b/>
                <w:bCs/>
              </w:rPr>
            </w:pPr>
            <w:r w:rsidRPr="005A35FF">
              <w:rPr>
                <w:rFonts w:ascii="Calibri" w:eastAsia="Palatino Linotype" w:hAnsi="Calibri" w:cs="Calibri"/>
                <w:b/>
                <w:bCs/>
              </w:rPr>
              <w:t>Re</w:t>
            </w:r>
            <w:r w:rsidRPr="005A35FF">
              <w:rPr>
                <w:rFonts w:ascii="Calibri" w:eastAsia="Palatino Linotype" w:hAnsi="Calibri" w:cs="Calibri"/>
                <w:b/>
                <w:bCs/>
              </w:rPr>
              <w:t>place the para 18.1.3 (a) with the following</w:t>
            </w:r>
            <w:r w:rsidRPr="005A35FF">
              <w:rPr>
                <w:rFonts w:ascii="Calibri" w:eastAsia="Palatino Linotype" w:hAnsi="Calibri" w:cs="Calibri"/>
                <w:b/>
                <w:bCs/>
              </w:rPr>
              <w:tab/>
            </w:r>
          </w:p>
          <w:p w:rsidR="00907B16" w:rsidRDefault="00A3110F" w:rsidP="00907B16">
            <w:pPr>
              <w:widowControl w:val="0"/>
              <w:tabs>
                <w:tab w:val="left" w:pos="35"/>
              </w:tabs>
              <w:autoSpaceDE w:val="0"/>
              <w:autoSpaceDN w:val="0"/>
              <w:ind w:left="35" w:hanging="35"/>
              <w:jc w:val="both"/>
              <w:outlineLvl w:val="0"/>
              <w:rPr>
                <w:rFonts w:ascii="Calibri" w:eastAsia="Palatino Linotype" w:hAnsi="Calibri" w:cs="Calibri"/>
              </w:rPr>
            </w:pPr>
            <w:r w:rsidRPr="005A35FF">
              <w:rPr>
                <w:rFonts w:ascii="Calibri" w:eastAsia="Palatino Linotype" w:hAnsi="Calibri" w:cs="Calibri"/>
              </w:rPr>
              <w:t xml:space="preserve">The Contractor shall provide and employ on the Site in the installation of the Facilities such skilled, semi-skilled and unskilled </w:t>
            </w:r>
            <w:proofErr w:type="spellStart"/>
            <w:r w:rsidRPr="005A35FF">
              <w:rPr>
                <w:rFonts w:ascii="Calibri" w:eastAsia="Palatino Linotype" w:hAnsi="Calibri" w:cs="Calibri"/>
              </w:rPr>
              <w:t>labor</w:t>
            </w:r>
            <w:proofErr w:type="spellEnd"/>
            <w:r w:rsidRPr="005A35FF">
              <w:rPr>
                <w:rFonts w:ascii="Calibri" w:eastAsia="Palatino Linotype" w:hAnsi="Calibri" w:cs="Calibri"/>
              </w:rPr>
              <w:t xml:space="preserve"> as is necessary for the proper and timely execution of the Contract. </w:t>
            </w:r>
          </w:p>
          <w:p w:rsidR="00907B16" w:rsidRPr="005A35FF" w:rsidRDefault="00A3110F" w:rsidP="00907B16">
            <w:pPr>
              <w:widowControl w:val="0"/>
              <w:tabs>
                <w:tab w:val="left" w:pos="35"/>
              </w:tabs>
              <w:autoSpaceDE w:val="0"/>
              <w:autoSpaceDN w:val="0"/>
              <w:ind w:left="35" w:hanging="35"/>
              <w:jc w:val="both"/>
              <w:outlineLvl w:val="0"/>
              <w:rPr>
                <w:rFonts w:ascii="Calibri" w:eastAsia="Palatino Linotype" w:hAnsi="Calibri" w:cs="Calibri"/>
                <w:b/>
                <w:bCs/>
              </w:rPr>
            </w:pPr>
            <w:r w:rsidRPr="005A35FF">
              <w:rPr>
                <w:rFonts w:ascii="Calibri" w:eastAsia="Palatino Linotype" w:hAnsi="Calibri" w:cs="Calibri"/>
              </w:rPr>
              <w:t>The</w:t>
            </w:r>
            <w:r w:rsidRPr="005A35FF">
              <w:rPr>
                <w:rFonts w:ascii="Calibri" w:eastAsia="Palatino Linotype" w:hAnsi="Calibri" w:cs="Calibri"/>
              </w:rPr>
              <w:t xml:space="preserve"> Contractor is encouraged to use local </w:t>
            </w:r>
            <w:proofErr w:type="spellStart"/>
            <w:r w:rsidRPr="005A35FF">
              <w:rPr>
                <w:rFonts w:ascii="Calibri" w:eastAsia="Palatino Linotype" w:hAnsi="Calibri" w:cs="Calibri"/>
              </w:rPr>
              <w:t>labor</w:t>
            </w:r>
            <w:proofErr w:type="spellEnd"/>
            <w:r w:rsidRPr="005A35FF">
              <w:rPr>
                <w:rFonts w:ascii="Calibri" w:eastAsia="Palatino Linotype" w:hAnsi="Calibri" w:cs="Calibri"/>
              </w:rPr>
              <w:t xml:space="preserve"> preferably from weaker sections of society particularly SC &amp; ST persons, that has the necessary skills.</w:t>
            </w:r>
            <w:r w:rsidRPr="005A35FF">
              <w:rPr>
                <w:rFonts w:ascii="Calibri" w:eastAsia="Palatino Linotype" w:hAnsi="Calibri" w:cs="Calibri"/>
                <w:b/>
                <w:bCs/>
              </w:rPr>
              <w:t xml:space="preserve"> </w:t>
            </w:r>
          </w:p>
        </w:tc>
      </w:tr>
      <w:tr w:rsidR="00EB70B4" w:rsidTr="005F5D7F">
        <w:trPr>
          <w:trHeight w:val="845"/>
        </w:trPr>
        <w:tc>
          <w:tcPr>
            <w:tcW w:w="988" w:type="dxa"/>
          </w:tcPr>
          <w:p w:rsidR="00907B16" w:rsidRPr="005A35FF" w:rsidRDefault="00A3110F" w:rsidP="00907B16">
            <w:pPr>
              <w:jc w:val="center"/>
              <w:rPr>
                <w:rFonts w:ascii="Calibri" w:eastAsia="Calibri" w:hAnsi="Calibri" w:cs="Calibri"/>
                <w:lang w:eastAsia="en-IN"/>
              </w:rPr>
            </w:pPr>
            <w:r w:rsidRPr="005A35FF">
              <w:rPr>
                <w:rFonts w:ascii="Calibri" w:eastAsia="Calibri" w:hAnsi="Calibri" w:cs="Calibri"/>
                <w:lang w:eastAsia="en-IN"/>
              </w:rPr>
              <w:t>2</w:t>
            </w:r>
            <w:r w:rsidR="00DB5B7A">
              <w:rPr>
                <w:rFonts w:ascii="Calibri" w:eastAsia="Calibri" w:hAnsi="Calibri" w:cs="Calibri"/>
                <w:lang w:eastAsia="en-IN"/>
              </w:rPr>
              <w:t>3</w:t>
            </w:r>
          </w:p>
        </w:tc>
        <w:tc>
          <w:tcPr>
            <w:tcW w:w="1984" w:type="dxa"/>
          </w:tcPr>
          <w:p w:rsidR="00907B16" w:rsidRPr="005A35FF" w:rsidRDefault="00A3110F" w:rsidP="00907B16">
            <w:pPr>
              <w:rPr>
                <w:rFonts w:ascii="Calibri" w:eastAsia="Calibri" w:hAnsi="Calibri" w:cs="Calibri"/>
                <w:lang w:eastAsia="en-IN"/>
              </w:rPr>
            </w:pPr>
            <w:r w:rsidRPr="005A35FF">
              <w:rPr>
                <w:rFonts w:ascii="Calibri" w:eastAsia="Calibri" w:hAnsi="Calibri" w:cs="Calibri"/>
                <w:lang w:eastAsia="en-IN"/>
              </w:rPr>
              <w:t>GCC 18.3.1.4 (a)</w:t>
            </w:r>
          </w:p>
        </w:tc>
        <w:tc>
          <w:tcPr>
            <w:tcW w:w="7109" w:type="dxa"/>
          </w:tcPr>
          <w:p w:rsidR="00907B16" w:rsidRPr="005A35FF" w:rsidRDefault="00A3110F" w:rsidP="00907B16">
            <w:pPr>
              <w:widowControl w:val="0"/>
              <w:tabs>
                <w:tab w:val="left" w:pos="928"/>
                <w:tab w:val="left" w:pos="929"/>
              </w:tabs>
              <w:autoSpaceDE w:val="0"/>
              <w:autoSpaceDN w:val="0"/>
              <w:ind w:left="928" w:hanging="721"/>
              <w:outlineLvl w:val="0"/>
              <w:rPr>
                <w:rFonts w:ascii="Calibri" w:eastAsia="Palatino Linotype" w:hAnsi="Calibri" w:cs="Calibri"/>
                <w:b/>
                <w:bCs/>
              </w:rPr>
            </w:pPr>
            <w:r w:rsidRPr="005A35FF">
              <w:rPr>
                <w:rFonts w:ascii="Calibri" w:eastAsia="Palatino Linotype" w:hAnsi="Calibri" w:cs="Calibri"/>
                <w:b/>
                <w:bCs/>
              </w:rPr>
              <w:t>Replace GCC 18.3.1.4 (a) with the following:</w:t>
            </w:r>
          </w:p>
          <w:p w:rsidR="00907B16" w:rsidRPr="005A35FF" w:rsidRDefault="00A3110F" w:rsidP="00907B16">
            <w:pPr>
              <w:widowControl w:val="0"/>
              <w:tabs>
                <w:tab w:val="left" w:pos="35"/>
              </w:tabs>
              <w:autoSpaceDE w:val="0"/>
              <w:autoSpaceDN w:val="0"/>
              <w:ind w:left="35" w:hanging="35"/>
              <w:jc w:val="both"/>
              <w:outlineLvl w:val="0"/>
              <w:rPr>
                <w:rFonts w:ascii="Calibri" w:eastAsia="Palatino Linotype" w:hAnsi="Calibri" w:cs="Calibri"/>
                <w:b/>
                <w:bCs/>
              </w:rPr>
            </w:pPr>
            <w:r w:rsidRPr="001E3CB6">
              <w:rPr>
                <w:rFonts w:ascii="Calibri" w:eastAsia="Palatino Linotype" w:hAnsi="Calibri" w:cs="Calibri"/>
                <w:b/>
                <w:bCs/>
              </w:rPr>
              <w:t>(a)</w:t>
            </w:r>
            <w:r w:rsidRPr="005A35FF">
              <w:rPr>
                <w:rFonts w:ascii="Calibri" w:eastAsia="Palatino Linotype" w:hAnsi="Calibri" w:cs="Calibri"/>
              </w:rPr>
              <w:t xml:space="preserve"> Employee’s </w:t>
            </w:r>
            <w:r w:rsidRPr="001E3CB6">
              <w:rPr>
                <w:rFonts w:ascii="Calibri" w:eastAsia="Palatino Linotype" w:hAnsi="Calibri" w:cs="Calibri"/>
                <w:b/>
                <w:bCs/>
              </w:rPr>
              <w:t>Compensation Act 1923</w:t>
            </w:r>
            <w:r w:rsidRPr="005A35FF">
              <w:rPr>
                <w:rFonts w:ascii="Calibri" w:eastAsia="Palatino Linotype" w:hAnsi="Calibri" w:cs="Calibri"/>
              </w:rPr>
              <w:t xml:space="preserve">: </w:t>
            </w:r>
            <w:r w:rsidRPr="005A35FF">
              <w:rPr>
                <w:rFonts w:ascii="Calibri" w:eastAsia="Palatino Linotype" w:hAnsi="Calibri" w:cs="Calibri"/>
              </w:rPr>
              <w:t>The Act provides for compensation in case of injury by accident arising out of and during the course of employment.</w:t>
            </w:r>
          </w:p>
        </w:tc>
      </w:tr>
      <w:tr w:rsidR="00EB70B4" w:rsidTr="00D26AA6">
        <w:trPr>
          <w:trHeight w:val="845"/>
        </w:trPr>
        <w:tc>
          <w:tcPr>
            <w:tcW w:w="988" w:type="dxa"/>
          </w:tcPr>
          <w:p w:rsidR="00907B16" w:rsidRPr="005A35FF" w:rsidRDefault="00A3110F" w:rsidP="00907B16">
            <w:pPr>
              <w:jc w:val="center"/>
              <w:rPr>
                <w:rFonts w:ascii="Calibri" w:eastAsia="Calibri" w:hAnsi="Calibri" w:cs="Calibri"/>
                <w:lang w:eastAsia="en-IN"/>
              </w:rPr>
            </w:pPr>
            <w:r w:rsidRPr="005A35FF">
              <w:rPr>
                <w:rFonts w:ascii="Calibri" w:eastAsia="Calibri" w:hAnsi="Calibri" w:cs="Calibri"/>
                <w:lang w:eastAsia="en-IN"/>
              </w:rPr>
              <w:t>2</w:t>
            </w:r>
            <w:r w:rsidR="00DB5B7A">
              <w:rPr>
                <w:rFonts w:ascii="Calibri" w:eastAsia="Calibri" w:hAnsi="Calibri" w:cs="Calibri"/>
                <w:lang w:eastAsia="en-IN"/>
              </w:rPr>
              <w:t>4</w:t>
            </w:r>
          </w:p>
        </w:tc>
        <w:tc>
          <w:tcPr>
            <w:tcW w:w="1984" w:type="dxa"/>
          </w:tcPr>
          <w:p w:rsidR="00907B16" w:rsidRPr="005A35FF" w:rsidRDefault="00A3110F" w:rsidP="00907B16">
            <w:pPr>
              <w:rPr>
                <w:rFonts w:ascii="Calibri" w:eastAsia="Calibri" w:hAnsi="Calibri" w:cs="Calibri"/>
                <w:lang w:eastAsia="en-IN"/>
              </w:rPr>
            </w:pPr>
            <w:r w:rsidRPr="005A35FF">
              <w:rPr>
                <w:rFonts w:ascii="Calibri" w:eastAsia="Calibri" w:hAnsi="Calibri" w:cs="Calibri"/>
                <w:lang w:eastAsia="en-IN"/>
              </w:rPr>
              <w:t>GCC 18.3.3.17</w:t>
            </w:r>
          </w:p>
        </w:tc>
        <w:tc>
          <w:tcPr>
            <w:tcW w:w="7109" w:type="dxa"/>
          </w:tcPr>
          <w:p w:rsidR="00907B16" w:rsidRPr="005A35FF" w:rsidRDefault="00A3110F" w:rsidP="00907B16">
            <w:pPr>
              <w:widowControl w:val="0"/>
              <w:tabs>
                <w:tab w:val="left" w:pos="928"/>
                <w:tab w:val="left" w:pos="929"/>
              </w:tabs>
              <w:autoSpaceDE w:val="0"/>
              <w:autoSpaceDN w:val="0"/>
              <w:ind w:left="928" w:hanging="721"/>
              <w:outlineLvl w:val="0"/>
              <w:rPr>
                <w:rFonts w:ascii="Calibri" w:eastAsia="Calibri" w:hAnsi="Calibri" w:cs="Calibri"/>
                <w:b/>
                <w:bCs/>
                <w:lang w:eastAsia="en-IN"/>
              </w:rPr>
            </w:pPr>
            <w:r w:rsidRPr="005A35FF">
              <w:rPr>
                <w:rFonts w:ascii="Calibri" w:eastAsia="Calibri" w:hAnsi="Calibri" w:cs="Calibri"/>
                <w:b/>
                <w:bCs/>
                <w:lang w:eastAsia="en-IN"/>
              </w:rPr>
              <w:t>Replace GCC 18.3.3.17 with the following:</w:t>
            </w:r>
            <w:r w:rsidRPr="005A35FF">
              <w:rPr>
                <w:rFonts w:ascii="Calibri" w:eastAsia="Calibri" w:hAnsi="Calibri" w:cs="Calibri"/>
                <w:b/>
                <w:bCs/>
                <w:lang w:eastAsia="en-IN"/>
              </w:rPr>
              <w:tab/>
            </w:r>
          </w:p>
          <w:p w:rsidR="00907B16" w:rsidRPr="005A35FF" w:rsidRDefault="00A3110F" w:rsidP="00907B16">
            <w:pPr>
              <w:widowControl w:val="0"/>
              <w:tabs>
                <w:tab w:val="left" w:pos="35"/>
              </w:tabs>
              <w:autoSpaceDE w:val="0"/>
              <w:autoSpaceDN w:val="0"/>
              <w:ind w:left="35" w:hanging="35"/>
              <w:jc w:val="both"/>
              <w:outlineLvl w:val="0"/>
              <w:rPr>
                <w:rFonts w:ascii="Calibri" w:eastAsia="Calibri" w:hAnsi="Calibri" w:cs="Calibri"/>
                <w:lang w:eastAsia="en-IN"/>
              </w:rPr>
            </w:pPr>
            <w:r w:rsidRPr="005A35FF">
              <w:rPr>
                <w:rFonts w:ascii="Calibri" w:eastAsia="Calibri" w:hAnsi="Calibri" w:cs="Calibri"/>
                <w:lang w:eastAsia="en-IN"/>
              </w:rPr>
              <w:t xml:space="preserve">The   Contractor   shall   deploy   Safety   Officer(s)/Safety Supervisor(s) </w:t>
            </w:r>
            <w:r w:rsidRPr="005A35FF">
              <w:rPr>
                <w:rFonts w:ascii="Calibri" w:eastAsia="Calibri" w:hAnsi="Calibri" w:cs="Calibri"/>
                <w:lang w:eastAsia="en-IN"/>
              </w:rPr>
              <w:t>/Safety Steward(s) in line with requirements as specified in the Safety Plan. The qualifications and experience, roles and responsibilities of the Safety Officer(s)/Safety Supervisor(s) /Safety Steward(s) shall be as prescribed in the Safety Plan.</w:t>
            </w:r>
            <w:r w:rsidRPr="005A35FF">
              <w:rPr>
                <w:rFonts w:ascii="Calibri" w:eastAsia="Calibri" w:hAnsi="Calibri" w:cs="Calibri"/>
                <w:lang w:eastAsia="en-IN"/>
              </w:rPr>
              <w:tab/>
              <w:t xml:space="preserve"> In case</w:t>
            </w:r>
            <w:r w:rsidRPr="005A35FF">
              <w:rPr>
                <w:rFonts w:ascii="Calibri" w:eastAsia="Calibri" w:hAnsi="Calibri" w:cs="Calibri"/>
                <w:lang w:eastAsia="en-IN"/>
              </w:rPr>
              <w:t xml:space="preserve">, the Contractor fails to deploy Qualified Safety Officer(s)/Safety Supervisor(s) /Safety Steward(s) under each Contract, as specified in the Safety Plan, then the Contractor shall be responsible for payment of a sum of </w:t>
            </w:r>
            <w:proofErr w:type="spellStart"/>
            <w:r w:rsidRPr="005A35FF">
              <w:rPr>
                <w:rFonts w:ascii="Calibri" w:eastAsia="Calibri" w:hAnsi="Calibri" w:cs="Calibri"/>
                <w:lang w:eastAsia="en-IN"/>
              </w:rPr>
              <w:t>Rs</w:t>
            </w:r>
            <w:proofErr w:type="spellEnd"/>
            <w:r w:rsidRPr="005A35FF">
              <w:rPr>
                <w:rFonts w:ascii="Calibri" w:eastAsia="Calibri" w:hAnsi="Calibri" w:cs="Calibri"/>
                <w:lang w:eastAsia="en-IN"/>
              </w:rPr>
              <w:t xml:space="preserve">. 15,00,000/- per quarter or part </w:t>
            </w:r>
            <w:r w:rsidRPr="005A35FF">
              <w:rPr>
                <w:rFonts w:ascii="Calibri" w:eastAsia="Calibri" w:hAnsi="Calibri" w:cs="Calibri"/>
                <w:lang w:eastAsia="en-IN"/>
              </w:rPr>
              <w:t xml:space="preserve">thereof, on a pro-rata basis, till the Safety Officer(s)/ Safety Supervisor(s) /Safety Steward(s)) is deployed, to be deposited with the Employer, which will be retained in the Safety Corpus Fund pursuant to </w:t>
            </w:r>
            <w:r w:rsidRPr="0088354F">
              <w:rPr>
                <w:rFonts w:ascii="Calibri" w:eastAsia="Calibri" w:hAnsi="Calibri" w:cs="Calibri"/>
                <w:b/>
                <w:bCs/>
                <w:lang w:eastAsia="en-IN"/>
              </w:rPr>
              <w:t>GCC Sub-Clause 18.3.3.26</w:t>
            </w:r>
            <w:r w:rsidRPr="005A35FF">
              <w:rPr>
                <w:rFonts w:ascii="Calibri" w:eastAsia="Calibri" w:hAnsi="Calibri" w:cs="Calibri"/>
                <w:lang w:eastAsia="en-IN"/>
              </w:rPr>
              <w:t>. Further, the Project M</w:t>
            </w:r>
            <w:r w:rsidRPr="005A35FF">
              <w:rPr>
                <w:rFonts w:ascii="Calibri" w:eastAsia="Calibri" w:hAnsi="Calibri" w:cs="Calibri"/>
                <w:lang w:eastAsia="en-IN"/>
              </w:rPr>
              <w:t>anager/</w:t>
            </w:r>
            <w:r w:rsidRPr="008D23A1">
              <w:rPr>
                <w:rFonts w:ascii="Calibri" w:eastAsia="Calibri" w:hAnsi="Calibri" w:cs="Calibri"/>
                <w:lang w:eastAsia="en-IN"/>
              </w:rPr>
              <w:t>Engineer</w:t>
            </w:r>
            <w:r w:rsidRPr="005A35FF">
              <w:rPr>
                <w:rFonts w:ascii="Calibri" w:eastAsia="Calibri" w:hAnsi="Calibri" w:cs="Calibri"/>
                <w:lang w:eastAsia="en-IN"/>
              </w:rPr>
              <w:t xml:space="preserve"> shall have the right at his sole discretion to stop the work in line with </w:t>
            </w:r>
            <w:r w:rsidRPr="0088354F">
              <w:rPr>
                <w:rFonts w:ascii="Calibri" w:eastAsia="Calibri" w:hAnsi="Calibri" w:cs="Calibri"/>
                <w:b/>
                <w:bCs/>
                <w:lang w:eastAsia="en-IN"/>
              </w:rPr>
              <w:t>GCC Sub-Clause 18.3.3.19</w:t>
            </w:r>
            <w:r w:rsidRPr="005A35FF">
              <w:rPr>
                <w:rFonts w:ascii="Calibri" w:eastAsia="Calibri" w:hAnsi="Calibri" w:cs="Calibri"/>
                <w:lang w:eastAsia="en-IN"/>
              </w:rPr>
              <w:t xml:space="preserve"> till the Safety Officer(s)/ Safety Supervisor(s) /Safety Steward(s) is deployed by the Contractor. </w:t>
            </w:r>
          </w:p>
          <w:p w:rsidR="00907B16" w:rsidRPr="005A35FF" w:rsidRDefault="00A3110F" w:rsidP="00907B16">
            <w:pPr>
              <w:widowControl w:val="0"/>
              <w:tabs>
                <w:tab w:val="left" w:pos="35"/>
              </w:tabs>
              <w:autoSpaceDE w:val="0"/>
              <w:autoSpaceDN w:val="0"/>
              <w:ind w:left="35" w:hanging="35"/>
              <w:jc w:val="both"/>
              <w:outlineLvl w:val="0"/>
              <w:rPr>
                <w:rFonts w:ascii="Calibri" w:eastAsia="Calibri" w:hAnsi="Calibri" w:cs="Calibri"/>
                <w:lang w:eastAsia="en-IN"/>
              </w:rPr>
            </w:pPr>
            <w:r w:rsidRPr="005A35FF">
              <w:rPr>
                <w:rFonts w:ascii="Calibri" w:eastAsia="Calibri" w:hAnsi="Calibri" w:cs="Calibri"/>
                <w:lang w:eastAsia="en-IN"/>
              </w:rPr>
              <w:t>The name and address of such Safety Offic</w:t>
            </w:r>
            <w:r w:rsidRPr="005A35FF">
              <w:rPr>
                <w:rFonts w:ascii="Calibri" w:eastAsia="Calibri" w:hAnsi="Calibri" w:cs="Calibri"/>
                <w:lang w:eastAsia="en-IN"/>
              </w:rPr>
              <w:t>ers Safety Supervisor(s) /Safety Steward(s) of the Contractor will be promptly informed in writing to Project Manager or his authorised representative with a copy to Safety Officer-In charge before he starts work or immediately after any change of the incu</w:t>
            </w:r>
            <w:r w:rsidRPr="005A35FF">
              <w:rPr>
                <w:rFonts w:ascii="Calibri" w:eastAsia="Calibri" w:hAnsi="Calibri" w:cs="Calibri"/>
                <w:lang w:eastAsia="en-IN"/>
              </w:rPr>
              <w:t>mbent is made during</w:t>
            </w:r>
            <w:r>
              <w:rPr>
                <w:rFonts w:ascii="Calibri" w:eastAsia="Calibri" w:hAnsi="Calibri" w:cs="Calibri"/>
                <w:lang w:eastAsia="en-IN"/>
              </w:rPr>
              <w:t xml:space="preserve"> </w:t>
            </w:r>
            <w:r w:rsidRPr="005A35FF">
              <w:rPr>
                <w:rFonts w:ascii="Calibri" w:eastAsia="Calibri" w:hAnsi="Calibri" w:cs="Calibri"/>
                <w:lang w:eastAsia="en-IN"/>
              </w:rPr>
              <w:t>currency of the Contract.</w:t>
            </w:r>
          </w:p>
        </w:tc>
      </w:tr>
      <w:tr w:rsidR="00EB70B4" w:rsidTr="00D26AA6">
        <w:trPr>
          <w:trHeight w:val="845"/>
        </w:trPr>
        <w:tc>
          <w:tcPr>
            <w:tcW w:w="988" w:type="dxa"/>
          </w:tcPr>
          <w:p w:rsidR="00907B16" w:rsidRPr="005A35FF" w:rsidRDefault="00A3110F" w:rsidP="00907B16">
            <w:pPr>
              <w:jc w:val="center"/>
              <w:rPr>
                <w:rFonts w:ascii="Calibri" w:eastAsia="Calibri" w:hAnsi="Calibri" w:cs="Calibri"/>
                <w:lang w:eastAsia="en-IN"/>
              </w:rPr>
            </w:pPr>
            <w:r>
              <w:rPr>
                <w:rFonts w:ascii="Calibri" w:eastAsia="Calibri" w:hAnsi="Calibri" w:cs="Calibri"/>
                <w:lang w:eastAsia="en-IN"/>
              </w:rPr>
              <w:t>2</w:t>
            </w:r>
            <w:r w:rsidR="00DB5B7A">
              <w:rPr>
                <w:rFonts w:ascii="Calibri" w:eastAsia="Calibri" w:hAnsi="Calibri" w:cs="Calibri"/>
                <w:lang w:eastAsia="en-IN"/>
              </w:rPr>
              <w:t>5</w:t>
            </w:r>
          </w:p>
        </w:tc>
        <w:tc>
          <w:tcPr>
            <w:tcW w:w="1984" w:type="dxa"/>
          </w:tcPr>
          <w:p w:rsidR="00907B16" w:rsidRPr="005A35FF" w:rsidRDefault="00A3110F" w:rsidP="00907B16">
            <w:pPr>
              <w:rPr>
                <w:rFonts w:ascii="Calibri" w:eastAsia="Calibri" w:hAnsi="Calibri" w:cs="Calibri"/>
                <w:lang w:eastAsia="en-IN"/>
              </w:rPr>
            </w:pPr>
            <w:r w:rsidRPr="005A35FF">
              <w:rPr>
                <w:rFonts w:ascii="Calibri" w:eastAsia="Calibri" w:hAnsi="Calibri" w:cs="Calibri"/>
                <w:lang w:eastAsia="en-IN"/>
              </w:rPr>
              <w:t>GCC 18.3.3.18</w:t>
            </w:r>
          </w:p>
        </w:tc>
        <w:tc>
          <w:tcPr>
            <w:tcW w:w="7109" w:type="dxa"/>
          </w:tcPr>
          <w:p w:rsidR="00907B16" w:rsidRPr="001E3CB6" w:rsidRDefault="00A3110F" w:rsidP="00907B16">
            <w:pPr>
              <w:widowControl w:val="0"/>
              <w:tabs>
                <w:tab w:val="left" w:pos="928"/>
                <w:tab w:val="left" w:pos="929"/>
              </w:tabs>
              <w:autoSpaceDE w:val="0"/>
              <w:autoSpaceDN w:val="0"/>
              <w:ind w:left="928" w:hanging="721"/>
              <w:outlineLvl w:val="0"/>
              <w:rPr>
                <w:rFonts w:ascii="Calibri" w:eastAsia="Calibri" w:hAnsi="Calibri" w:cs="Calibri"/>
                <w:b/>
                <w:bCs/>
                <w:lang w:eastAsia="en-IN"/>
              </w:rPr>
            </w:pPr>
            <w:r w:rsidRPr="001E3CB6">
              <w:rPr>
                <w:rFonts w:ascii="Calibri" w:eastAsia="Calibri" w:hAnsi="Calibri" w:cs="Calibri"/>
                <w:b/>
                <w:bCs/>
                <w:lang w:eastAsia="en-IN"/>
              </w:rPr>
              <w:t>Replace GCC 18.3.3.18 with the following:</w:t>
            </w:r>
          </w:p>
          <w:p w:rsidR="00907B16" w:rsidRPr="005A35FF" w:rsidRDefault="00A3110F" w:rsidP="00907B16">
            <w:pPr>
              <w:widowControl w:val="0"/>
              <w:tabs>
                <w:tab w:val="left" w:pos="35"/>
              </w:tabs>
              <w:autoSpaceDE w:val="0"/>
              <w:autoSpaceDN w:val="0"/>
              <w:ind w:left="35" w:hanging="35"/>
              <w:jc w:val="both"/>
              <w:outlineLvl w:val="0"/>
              <w:rPr>
                <w:rFonts w:ascii="Calibri" w:eastAsia="Calibri" w:hAnsi="Calibri" w:cs="Calibri"/>
                <w:lang w:eastAsia="en-IN"/>
              </w:rPr>
            </w:pPr>
            <w:r w:rsidRPr="005A35FF">
              <w:rPr>
                <w:rFonts w:ascii="Calibri" w:eastAsia="Calibri" w:hAnsi="Calibri" w:cs="Calibri"/>
                <w:lang w:eastAsia="en-IN"/>
              </w:rPr>
              <w:t xml:space="preserve">In case any accident occurs during the construction/ erection or other associated activities undertaken by the Contractor thereby causing any minor </w:t>
            </w:r>
            <w:r w:rsidRPr="005A35FF">
              <w:rPr>
                <w:rFonts w:ascii="Calibri" w:eastAsia="Calibri" w:hAnsi="Calibri" w:cs="Calibri"/>
                <w:lang w:eastAsia="en-IN"/>
              </w:rPr>
              <w:t xml:space="preserve">or major or fatal injury to his employees due to any reason, whatsoever, it shall be the responsibility of the Contractor to promptly inform but no later than 4 hrs. </w:t>
            </w:r>
            <w:proofErr w:type="gramStart"/>
            <w:r w:rsidRPr="005A35FF">
              <w:rPr>
                <w:rFonts w:ascii="Calibri" w:eastAsia="Calibri" w:hAnsi="Calibri" w:cs="Calibri"/>
                <w:lang w:eastAsia="en-IN"/>
              </w:rPr>
              <w:t>of</w:t>
            </w:r>
            <w:proofErr w:type="gramEnd"/>
            <w:r w:rsidRPr="005A35FF">
              <w:rPr>
                <w:rFonts w:ascii="Calibri" w:eastAsia="Calibri" w:hAnsi="Calibri" w:cs="Calibri"/>
                <w:lang w:eastAsia="en-IN"/>
              </w:rPr>
              <w:t xml:space="preserve"> the occurrence of the same, to the Project Manager in prescribed form and also to all t</w:t>
            </w:r>
            <w:r w:rsidRPr="005A35FF">
              <w:rPr>
                <w:rFonts w:ascii="Calibri" w:eastAsia="Calibri" w:hAnsi="Calibri" w:cs="Calibri"/>
                <w:lang w:eastAsia="en-IN"/>
              </w:rPr>
              <w:t xml:space="preserve">he authorities envisaged under the applicable laws. Notwithstanding above, in case of any fatal accident, </w:t>
            </w:r>
            <w:r w:rsidRPr="005A35FF">
              <w:rPr>
                <w:rFonts w:ascii="Calibri" w:eastAsia="Calibri" w:hAnsi="Calibri" w:cs="Calibri"/>
                <w:lang w:eastAsia="en-IN"/>
              </w:rPr>
              <w:lastRenderedPageBreak/>
              <w:t xml:space="preserve">the Board of Directors of Contractor shall review the incidence and a copy of Board’s resolution signed by the Director/Company Secretary of the firm </w:t>
            </w:r>
            <w:r w:rsidRPr="005A35FF">
              <w:rPr>
                <w:rFonts w:ascii="Calibri" w:eastAsia="Calibri" w:hAnsi="Calibri" w:cs="Calibri"/>
                <w:lang w:eastAsia="en-IN"/>
              </w:rPr>
              <w:t>along with action plan for avoidance of such incidences in future shall be furnished promptly but no later than 60 days, to the Employer. Besides above, the CEO of the Contractor shall meet</w:t>
            </w:r>
            <w:r>
              <w:rPr>
                <w:rFonts w:ascii="Calibri" w:eastAsia="Calibri" w:hAnsi="Calibri" w:cs="Calibri"/>
                <w:lang w:eastAsia="en-IN"/>
              </w:rPr>
              <w:t xml:space="preserve"> </w:t>
            </w:r>
            <w:r w:rsidRPr="005A35FF">
              <w:rPr>
                <w:rFonts w:ascii="Calibri" w:eastAsia="Calibri" w:hAnsi="Calibri" w:cs="Calibri"/>
                <w:lang w:eastAsia="en-IN"/>
              </w:rPr>
              <w:t xml:space="preserve">and apprise to </w:t>
            </w:r>
            <w:r w:rsidRPr="008D23A1">
              <w:rPr>
                <w:rFonts w:ascii="Calibri" w:eastAsia="Calibri" w:hAnsi="Calibri" w:cs="Calibri"/>
                <w:lang w:eastAsia="en-IN"/>
              </w:rPr>
              <w:t>OPTCL Safety Dept. along with the Board’s resolutio</w:t>
            </w:r>
            <w:r w:rsidRPr="008D23A1">
              <w:rPr>
                <w:rFonts w:ascii="Calibri" w:eastAsia="Calibri" w:hAnsi="Calibri" w:cs="Calibri"/>
                <w:lang w:eastAsia="en-IN"/>
              </w:rPr>
              <w:t>n of the cause of the fatal accident occurred and their future action plan/safety preparedness to prevent recurrence of such accidents in future within 60 days of the occurrence of the fatal accident. In case of failure of the Contractor to complete the ab</w:t>
            </w:r>
            <w:r w:rsidRPr="008D23A1">
              <w:rPr>
                <w:rFonts w:ascii="Calibri" w:eastAsia="Calibri" w:hAnsi="Calibri" w:cs="Calibri"/>
                <w:lang w:eastAsia="en-IN"/>
              </w:rPr>
              <w:t xml:space="preserve">ove actions within 60 days, an extended period of 4 weeks is permitted to the Contractor to complete the same, along with a penalty of 0.05% of Contract Price as awarded, per week of delay or part thereof limited to </w:t>
            </w:r>
            <w:proofErr w:type="spellStart"/>
            <w:r w:rsidRPr="008D23A1">
              <w:rPr>
                <w:rFonts w:ascii="Calibri" w:eastAsia="Calibri" w:hAnsi="Calibri" w:cs="Calibri"/>
                <w:lang w:eastAsia="en-IN"/>
              </w:rPr>
              <w:t>Rs</w:t>
            </w:r>
            <w:proofErr w:type="spellEnd"/>
            <w:r w:rsidRPr="008D23A1">
              <w:rPr>
                <w:rFonts w:ascii="Calibri" w:eastAsia="Calibri" w:hAnsi="Calibri" w:cs="Calibri"/>
                <w:lang w:eastAsia="en-IN"/>
              </w:rPr>
              <w:t xml:space="preserve">. 2.5 lakh &amp; taxes thereon if any per </w:t>
            </w:r>
            <w:r w:rsidRPr="008D23A1">
              <w:rPr>
                <w:rFonts w:ascii="Calibri" w:eastAsia="Calibri" w:hAnsi="Calibri" w:cs="Calibri"/>
                <w:lang w:eastAsia="en-IN"/>
              </w:rPr>
              <w:t>week, which shall be deposited in the Safety Corpus Fund. In case of failure of the Contractor to complete the above actions within the extended period of 4 weeks as above, the bids submitted by the Contractor shall be treated as non-responsive till comple</w:t>
            </w:r>
            <w:r w:rsidRPr="008D23A1">
              <w:rPr>
                <w:rFonts w:ascii="Calibri" w:eastAsia="Calibri" w:hAnsi="Calibri" w:cs="Calibri"/>
                <w:lang w:eastAsia="en-IN"/>
              </w:rPr>
              <w:t>tion of the same. In case of a fatal accident in a contract awarded to Joint Venture of 2 companies, partner(s) of the JV who was responsible for the execution of the said works as per their scope under the Contract, shall submit its Board Resolution and a</w:t>
            </w:r>
            <w:r w:rsidRPr="008D23A1">
              <w:rPr>
                <w:rFonts w:ascii="Calibri" w:eastAsia="Calibri" w:hAnsi="Calibri" w:cs="Calibri"/>
                <w:lang w:eastAsia="en-IN"/>
              </w:rPr>
              <w:t xml:space="preserve">pprise the OPTCL Safety Dept. as brought out above. In case of a fatal accident in a contract awarded to and being executed by an Associate of Contractor, the Associate who is executing the erection/services contract corresponding </w:t>
            </w:r>
            <w:r w:rsidRPr="005A35FF">
              <w:rPr>
                <w:rFonts w:ascii="Calibri" w:eastAsia="Calibri" w:hAnsi="Calibri" w:cs="Calibri"/>
                <w:lang w:eastAsia="en-IN"/>
              </w:rPr>
              <w:t>to the scope of work in w</w:t>
            </w:r>
            <w:r w:rsidRPr="005A35FF">
              <w:rPr>
                <w:rFonts w:ascii="Calibri" w:eastAsia="Calibri" w:hAnsi="Calibri" w:cs="Calibri"/>
                <w:lang w:eastAsia="en-IN"/>
              </w:rPr>
              <w:t xml:space="preserve">hich accident has occurred, shall submit its Board Resolution and apprise the </w:t>
            </w:r>
            <w:r w:rsidRPr="008D23A1">
              <w:rPr>
                <w:rFonts w:ascii="Calibri" w:eastAsia="Calibri" w:hAnsi="Calibri" w:cs="Calibri"/>
                <w:lang w:eastAsia="en-IN"/>
              </w:rPr>
              <w:t>OPTCL Safety Dept</w:t>
            </w:r>
            <w:r w:rsidRPr="005A35FF">
              <w:rPr>
                <w:rFonts w:ascii="Calibri" w:eastAsia="Calibri" w:hAnsi="Calibri" w:cs="Calibri"/>
                <w:lang w:eastAsia="en-IN"/>
              </w:rPr>
              <w:t>. as brought out above.</w:t>
            </w:r>
          </w:p>
        </w:tc>
      </w:tr>
      <w:tr w:rsidR="00EB70B4" w:rsidTr="005F5D7F">
        <w:trPr>
          <w:trHeight w:val="845"/>
        </w:trPr>
        <w:tc>
          <w:tcPr>
            <w:tcW w:w="988" w:type="dxa"/>
          </w:tcPr>
          <w:p w:rsidR="00907B16" w:rsidRPr="005A35FF" w:rsidRDefault="00A3110F" w:rsidP="00907B16">
            <w:pPr>
              <w:jc w:val="center"/>
              <w:rPr>
                <w:rFonts w:ascii="Calibri" w:eastAsia="Calibri" w:hAnsi="Calibri" w:cs="Calibri"/>
                <w:lang w:eastAsia="en-IN"/>
              </w:rPr>
            </w:pPr>
            <w:r>
              <w:rPr>
                <w:rFonts w:ascii="Calibri" w:eastAsia="Calibri" w:hAnsi="Calibri" w:cs="Calibri"/>
                <w:lang w:eastAsia="en-IN"/>
              </w:rPr>
              <w:lastRenderedPageBreak/>
              <w:t>2</w:t>
            </w:r>
            <w:r w:rsidR="00DB5B7A">
              <w:rPr>
                <w:rFonts w:ascii="Calibri" w:eastAsia="Calibri" w:hAnsi="Calibri" w:cs="Calibri"/>
                <w:lang w:eastAsia="en-IN"/>
              </w:rPr>
              <w:t>6</w:t>
            </w:r>
          </w:p>
        </w:tc>
        <w:tc>
          <w:tcPr>
            <w:tcW w:w="1984" w:type="dxa"/>
          </w:tcPr>
          <w:p w:rsidR="00907B16" w:rsidRPr="005A35FF" w:rsidRDefault="00A3110F" w:rsidP="00907B16">
            <w:pPr>
              <w:rPr>
                <w:rFonts w:ascii="Calibri" w:eastAsia="Calibri" w:hAnsi="Calibri" w:cs="Calibri"/>
                <w:lang w:eastAsia="en-IN"/>
              </w:rPr>
            </w:pPr>
            <w:r w:rsidRPr="005A35FF">
              <w:rPr>
                <w:rFonts w:ascii="Calibri" w:eastAsia="Calibri" w:hAnsi="Calibri" w:cs="Calibri"/>
                <w:lang w:eastAsia="en-IN"/>
              </w:rPr>
              <w:t>GCC 18.3.3.23</w:t>
            </w:r>
          </w:p>
        </w:tc>
        <w:tc>
          <w:tcPr>
            <w:tcW w:w="7109" w:type="dxa"/>
          </w:tcPr>
          <w:p w:rsidR="00907B16" w:rsidRPr="005A35FF" w:rsidRDefault="00A3110F" w:rsidP="00907B16">
            <w:pPr>
              <w:widowControl w:val="0"/>
              <w:tabs>
                <w:tab w:val="left" w:pos="928"/>
                <w:tab w:val="left" w:pos="929"/>
              </w:tabs>
              <w:autoSpaceDE w:val="0"/>
              <w:autoSpaceDN w:val="0"/>
              <w:ind w:left="928" w:hanging="721"/>
              <w:outlineLvl w:val="0"/>
              <w:rPr>
                <w:rFonts w:ascii="Calibri" w:eastAsia="Palatino Linotype" w:hAnsi="Calibri" w:cs="Calibri"/>
                <w:b/>
                <w:bCs/>
              </w:rPr>
            </w:pPr>
            <w:r w:rsidRPr="005A35FF">
              <w:rPr>
                <w:rFonts w:ascii="Calibri" w:eastAsia="Palatino Linotype" w:hAnsi="Calibri" w:cs="Calibri"/>
                <w:b/>
                <w:bCs/>
              </w:rPr>
              <w:t>Replace GCC 18.3.3.23 with the following:</w:t>
            </w:r>
          </w:p>
          <w:p w:rsidR="00907B16" w:rsidRPr="005A35FF" w:rsidRDefault="00A3110F" w:rsidP="00907B16">
            <w:pPr>
              <w:widowControl w:val="0"/>
              <w:tabs>
                <w:tab w:val="left" w:pos="35"/>
              </w:tabs>
              <w:autoSpaceDE w:val="0"/>
              <w:autoSpaceDN w:val="0"/>
              <w:ind w:left="35" w:hanging="35"/>
              <w:jc w:val="both"/>
              <w:outlineLvl w:val="0"/>
              <w:rPr>
                <w:rFonts w:ascii="Calibri" w:eastAsia="Palatino Linotype" w:hAnsi="Calibri" w:cs="Calibri"/>
                <w:b/>
                <w:bCs/>
              </w:rPr>
            </w:pPr>
            <w:r w:rsidRPr="005A35FF">
              <w:rPr>
                <w:rFonts w:ascii="Calibri" w:eastAsia="Palatino Linotype" w:hAnsi="Calibri" w:cs="Calibri"/>
              </w:rPr>
              <w:t>If the Contractor fails in providing safe working environment as per Employer</w:t>
            </w:r>
            <w:r w:rsidRPr="005A35FF">
              <w:rPr>
                <w:rFonts w:ascii="Calibri" w:eastAsia="Palatino Linotype" w:hAnsi="Calibri" w:cs="Calibri"/>
              </w:rPr>
              <w:t xml:space="preserve"> Safety Rules or continues the work even after being instructed to stop work by the Project Manager</w:t>
            </w:r>
            <w:r w:rsidRPr="008D23A1">
              <w:rPr>
                <w:rFonts w:ascii="Calibri" w:eastAsia="Palatino Linotype" w:hAnsi="Calibri" w:cs="Calibri"/>
              </w:rPr>
              <w:t xml:space="preserve">/Engineer as provided in </w:t>
            </w:r>
            <w:r w:rsidRPr="008D23A1">
              <w:rPr>
                <w:rFonts w:ascii="Calibri" w:eastAsia="Palatino Linotype" w:hAnsi="Calibri" w:cs="Calibri"/>
                <w:b/>
                <w:bCs/>
              </w:rPr>
              <w:t>GCC Sub-Clause 18.3.3.19</w:t>
            </w:r>
            <w:r w:rsidRPr="008D23A1">
              <w:rPr>
                <w:rFonts w:ascii="Calibri" w:eastAsia="Palatino Linotype" w:hAnsi="Calibri" w:cs="Calibri"/>
              </w:rPr>
              <w:t xml:space="preserve"> above, the Contractor shall promptly pay to Employer, on demand by the Employer, a recovery at the rate of </w:t>
            </w:r>
            <w:proofErr w:type="spellStart"/>
            <w:r w:rsidRPr="008D23A1">
              <w:rPr>
                <w:rFonts w:ascii="Calibri" w:eastAsia="Palatino Linotype" w:hAnsi="Calibri" w:cs="Calibri"/>
              </w:rPr>
              <w:t>Rs</w:t>
            </w:r>
            <w:proofErr w:type="spellEnd"/>
            <w:r w:rsidRPr="008D23A1">
              <w:rPr>
                <w:rFonts w:ascii="Calibri" w:eastAsia="Palatino Linotype" w:hAnsi="Calibri" w:cs="Calibri"/>
              </w:rPr>
              <w:t xml:space="preserve">. 10,000/- </w:t>
            </w:r>
            <w:r w:rsidRPr="008D23A1">
              <w:rPr>
                <w:rFonts w:ascii="Calibri" w:eastAsia="Calibri" w:hAnsi="Calibri" w:cs="Calibri"/>
                <w:lang w:eastAsia="en-IN"/>
              </w:rPr>
              <w:t xml:space="preserve">&amp; taxes thereon if any </w:t>
            </w:r>
            <w:r w:rsidRPr="008D23A1">
              <w:rPr>
                <w:rFonts w:ascii="Calibri" w:eastAsia="Palatino Linotype" w:hAnsi="Calibri" w:cs="Calibri"/>
              </w:rPr>
              <w:t xml:space="preserve">per day or part thereof to be deposited in </w:t>
            </w:r>
            <w:r w:rsidRPr="008D23A1">
              <w:rPr>
                <w:rFonts w:ascii="Calibri" w:eastAsia="Palatino Linotype" w:hAnsi="Calibri" w:cs="Calibri"/>
                <w:b/>
                <w:bCs/>
              </w:rPr>
              <w:t>Safety Corpus Fund</w:t>
            </w:r>
            <w:r w:rsidRPr="008D23A1">
              <w:rPr>
                <w:rFonts w:ascii="Calibri" w:eastAsia="Palatino Linotype" w:hAnsi="Calibri" w:cs="Calibri"/>
              </w:rPr>
              <w:t xml:space="preserve"> pursuant to </w:t>
            </w:r>
            <w:r w:rsidRPr="008D23A1">
              <w:rPr>
                <w:rFonts w:ascii="Calibri" w:eastAsia="Palatino Linotype" w:hAnsi="Calibri" w:cs="Calibri"/>
                <w:b/>
                <w:bCs/>
              </w:rPr>
              <w:t>GCC Sub-Clause 18.3.3.26</w:t>
            </w:r>
            <w:r w:rsidRPr="008D23A1">
              <w:rPr>
                <w:rFonts w:ascii="Calibri" w:eastAsia="Palatino Linotype" w:hAnsi="Calibri" w:cs="Calibri"/>
              </w:rPr>
              <w:t xml:space="preserve">, till the instructions are complied with and so certified by the Project Manager/Engineer. However, in </w:t>
            </w:r>
            <w:r w:rsidRPr="005A35FF">
              <w:rPr>
                <w:rFonts w:ascii="Calibri" w:eastAsia="Palatino Linotype" w:hAnsi="Calibri" w:cs="Calibri"/>
              </w:rPr>
              <w:t xml:space="preserve">case of accident taking place causing injury to any individual, the provisions contained in </w:t>
            </w:r>
            <w:r w:rsidRPr="001E3CB6">
              <w:rPr>
                <w:rFonts w:ascii="Calibri" w:eastAsia="Palatino Linotype" w:hAnsi="Calibri" w:cs="Calibri"/>
                <w:b/>
                <w:bCs/>
              </w:rPr>
              <w:t>GCC Sub-Clause 18.3.3.24</w:t>
            </w:r>
            <w:r w:rsidRPr="005A35FF">
              <w:rPr>
                <w:rFonts w:ascii="Calibri" w:eastAsia="Palatino Linotype" w:hAnsi="Calibri" w:cs="Calibri"/>
              </w:rPr>
              <w:t xml:space="preserve"> shall also apply in addition to recovery mentioned in this Clause</w:t>
            </w:r>
          </w:p>
        </w:tc>
      </w:tr>
      <w:tr w:rsidR="00EB70B4" w:rsidTr="005F5D7F">
        <w:trPr>
          <w:trHeight w:val="845"/>
        </w:trPr>
        <w:tc>
          <w:tcPr>
            <w:tcW w:w="988" w:type="dxa"/>
          </w:tcPr>
          <w:p w:rsidR="00DB5B7A" w:rsidRDefault="00A3110F" w:rsidP="00907B16">
            <w:pPr>
              <w:jc w:val="center"/>
              <w:rPr>
                <w:rFonts w:ascii="Calibri" w:eastAsia="Calibri" w:hAnsi="Calibri" w:cs="Calibri"/>
                <w:lang w:eastAsia="en-IN"/>
              </w:rPr>
            </w:pPr>
            <w:r>
              <w:rPr>
                <w:rFonts w:ascii="Calibri" w:eastAsia="Calibri" w:hAnsi="Calibri" w:cs="Calibri"/>
                <w:lang w:eastAsia="en-IN"/>
              </w:rPr>
              <w:t>2</w:t>
            </w:r>
            <w:r w:rsidR="008449A3">
              <w:rPr>
                <w:rFonts w:ascii="Calibri" w:eastAsia="Calibri" w:hAnsi="Calibri" w:cs="Calibri"/>
                <w:lang w:eastAsia="en-IN"/>
              </w:rPr>
              <w:t>7</w:t>
            </w:r>
          </w:p>
        </w:tc>
        <w:tc>
          <w:tcPr>
            <w:tcW w:w="1984" w:type="dxa"/>
          </w:tcPr>
          <w:p w:rsidR="00DB5B7A" w:rsidRPr="005A35FF" w:rsidRDefault="00A3110F" w:rsidP="00907B16">
            <w:pPr>
              <w:rPr>
                <w:rFonts w:ascii="Calibri" w:eastAsia="Calibri" w:hAnsi="Calibri" w:cs="Calibri"/>
                <w:lang w:eastAsia="en-IN"/>
              </w:rPr>
            </w:pPr>
            <w:r>
              <w:rPr>
                <w:rFonts w:ascii="Calibri" w:eastAsia="Calibri" w:hAnsi="Calibri" w:cs="Calibri"/>
                <w:lang w:eastAsia="en-IN"/>
              </w:rPr>
              <w:t>GCC: 19.7</w:t>
            </w:r>
          </w:p>
        </w:tc>
        <w:tc>
          <w:tcPr>
            <w:tcW w:w="7109" w:type="dxa"/>
          </w:tcPr>
          <w:p w:rsidR="00DB5B7A" w:rsidRPr="00E51D9F" w:rsidRDefault="00A3110F" w:rsidP="00DB5B7A">
            <w:pPr>
              <w:widowControl w:val="0"/>
              <w:tabs>
                <w:tab w:val="left" w:pos="35"/>
              </w:tabs>
              <w:autoSpaceDE w:val="0"/>
              <w:autoSpaceDN w:val="0"/>
              <w:ind w:left="35" w:hanging="35"/>
              <w:jc w:val="both"/>
              <w:outlineLvl w:val="0"/>
              <w:rPr>
                <w:rFonts w:ascii="Calibri" w:eastAsia="Palatino Linotype" w:hAnsi="Calibri" w:cs="Calibri"/>
                <w:b/>
                <w:bCs/>
              </w:rPr>
            </w:pPr>
            <w:r w:rsidRPr="00E51D9F">
              <w:rPr>
                <w:rFonts w:ascii="Calibri" w:eastAsia="Palatino Linotype" w:hAnsi="Calibri" w:cs="Calibri"/>
                <w:b/>
                <w:bCs/>
              </w:rPr>
              <w:t>Clarification:</w:t>
            </w:r>
          </w:p>
          <w:p w:rsidR="00DB5B7A" w:rsidRPr="005A35FF" w:rsidRDefault="00A3110F" w:rsidP="00DB5B7A">
            <w:pPr>
              <w:widowControl w:val="0"/>
              <w:autoSpaceDE w:val="0"/>
              <w:autoSpaceDN w:val="0"/>
              <w:ind w:left="31" w:firstLine="2"/>
              <w:outlineLvl w:val="0"/>
              <w:rPr>
                <w:rFonts w:ascii="Calibri" w:eastAsia="Palatino Linotype" w:hAnsi="Calibri" w:cs="Calibri"/>
                <w:b/>
                <w:bCs/>
              </w:rPr>
            </w:pPr>
            <w:r w:rsidRPr="00E51D9F">
              <w:rPr>
                <w:rFonts w:ascii="Calibri" w:eastAsia="Palatino Linotype" w:hAnsi="Calibri" w:cs="Calibri"/>
              </w:rPr>
              <w:t>The designated committee of the Employer for</w:t>
            </w:r>
            <w:r w:rsidRPr="00E51D9F">
              <w:rPr>
                <w:rFonts w:ascii="Calibri" w:eastAsia="Palatino Linotype" w:hAnsi="Calibri" w:cs="Calibri"/>
              </w:rPr>
              <w:t xml:space="preserve"> its decision/resolution on the dispute:  Purchase Sub Committee of OPTCL.</w:t>
            </w:r>
          </w:p>
        </w:tc>
      </w:tr>
      <w:tr w:rsidR="00EB70B4" w:rsidTr="005F5D7F">
        <w:trPr>
          <w:trHeight w:val="845"/>
        </w:trPr>
        <w:tc>
          <w:tcPr>
            <w:tcW w:w="988" w:type="dxa"/>
          </w:tcPr>
          <w:p w:rsidR="00907B16" w:rsidRPr="005A35FF" w:rsidRDefault="00A3110F" w:rsidP="00907B16">
            <w:pPr>
              <w:jc w:val="center"/>
              <w:rPr>
                <w:rFonts w:ascii="Calibri" w:eastAsia="Calibri" w:hAnsi="Calibri" w:cs="Calibri"/>
                <w:lang w:eastAsia="en-IN"/>
              </w:rPr>
            </w:pPr>
            <w:r>
              <w:rPr>
                <w:rFonts w:ascii="Calibri" w:eastAsia="Calibri" w:hAnsi="Calibri" w:cs="Calibri"/>
                <w:lang w:eastAsia="en-IN"/>
              </w:rPr>
              <w:t>28</w:t>
            </w:r>
          </w:p>
        </w:tc>
        <w:tc>
          <w:tcPr>
            <w:tcW w:w="1984" w:type="dxa"/>
          </w:tcPr>
          <w:p w:rsidR="00907B16" w:rsidRPr="005A35FF" w:rsidRDefault="00A3110F" w:rsidP="00907B16">
            <w:pPr>
              <w:rPr>
                <w:rFonts w:ascii="Calibri" w:eastAsia="Calibri" w:hAnsi="Calibri" w:cs="Calibri"/>
                <w:lang w:eastAsia="en-IN"/>
              </w:rPr>
            </w:pPr>
            <w:r w:rsidRPr="005A35FF">
              <w:rPr>
                <w:rFonts w:ascii="Calibri" w:eastAsia="Calibri" w:hAnsi="Calibri" w:cs="Calibri"/>
                <w:lang w:eastAsia="en-IN"/>
              </w:rPr>
              <w:t>GCC 21</w:t>
            </w:r>
          </w:p>
        </w:tc>
        <w:tc>
          <w:tcPr>
            <w:tcW w:w="7109" w:type="dxa"/>
          </w:tcPr>
          <w:p w:rsidR="00907B16" w:rsidRPr="005A35FF" w:rsidRDefault="00A3110F" w:rsidP="00907B16">
            <w:pPr>
              <w:widowControl w:val="0"/>
              <w:tabs>
                <w:tab w:val="left" w:pos="928"/>
                <w:tab w:val="left" w:pos="929"/>
              </w:tabs>
              <w:autoSpaceDE w:val="0"/>
              <w:autoSpaceDN w:val="0"/>
              <w:ind w:left="928" w:hanging="721"/>
              <w:outlineLvl w:val="0"/>
              <w:rPr>
                <w:rFonts w:ascii="Calibri" w:eastAsia="Palatino Linotype" w:hAnsi="Calibri" w:cs="Calibri"/>
                <w:b/>
                <w:bCs/>
              </w:rPr>
            </w:pPr>
            <w:r w:rsidRPr="005A35FF">
              <w:rPr>
                <w:rFonts w:ascii="Calibri" w:eastAsia="Palatino Linotype" w:hAnsi="Calibri" w:cs="Calibri"/>
                <w:b/>
                <w:bCs/>
              </w:rPr>
              <w:t>Replace GCC 21 along with Sub-Clauses with the following:</w:t>
            </w:r>
          </w:p>
          <w:p w:rsidR="00907B16" w:rsidRPr="005A35FF" w:rsidRDefault="00A3110F" w:rsidP="00907B16">
            <w:pPr>
              <w:widowControl w:val="0"/>
              <w:tabs>
                <w:tab w:val="left" w:pos="928"/>
                <w:tab w:val="left" w:pos="929"/>
              </w:tabs>
              <w:autoSpaceDE w:val="0"/>
              <w:autoSpaceDN w:val="0"/>
              <w:outlineLvl w:val="0"/>
              <w:rPr>
                <w:rFonts w:ascii="Calibri" w:eastAsia="Palatino Linotype" w:hAnsi="Calibri" w:cs="Calibri"/>
              </w:rPr>
            </w:pPr>
            <w:r w:rsidRPr="00CF067F">
              <w:rPr>
                <w:rFonts w:ascii="Calibri" w:eastAsia="Palatino Linotype" w:hAnsi="Calibri" w:cs="Calibri"/>
                <w:b/>
                <w:bCs/>
              </w:rPr>
              <w:t>21.</w:t>
            </w:r>
            <w:r w:rsidRPr="005A35FF">
              <w:rPr>
                <w:rFonts w:ascii="Calibri" w:eastAsia="Palatino Linotype" w:hAnsi="Calibri" w:cs="Calibri"/>
              </w:rPr>
              <w:t xml:space="preserve"> Completion Time Guarantee.</w:t>
            </w:r>
          </w:p>
          <w:p w:rsidR="00907B16" w:rsidRPr="00382313" w:rsidRDefault="00A3110F" w:rsidP="00907B16">
            <w:pPr>
              <w:widowControl w:val="0"/>
              <w:tabs>
                <w:tab w:val="left" w:pos="35"/>
              </w:tabs>
              <w:autoSpaceDE w:val="0"/>
              <w:autoSpaceDN w:val="0"/>
              <w:ind w:left="35" w:hanging="35"/>
              <w:jc w:val="both"/>
              <w:outlineLvl w:val="0"/>
              <w:rPr>
                <w:rFonts w:ascii="Calibri" w:eastAsia="Palatino Linotype" w:hAnsi="Calibri" w:cs="Calibri"/>
              </w:rPr>
            </w:pPr>
            <w:r w:rsidRPr="00CF067F">
              <w:rPr>
                <w:rFonts w:ascii="Calibri" w:eastAsia="Palatino Linotype" w:hAnsi="Calibri" w:cs="Calibri"/>
                <w:b/>
                <w:bCs/>
              </w:rPr>
              <w:t>21.1</w:t>
            </w:r>
            <w:r w:rsidRPr="005A35FF">
              <w:rPr>
                <w:rFonts w:ascii="Calibri" w:eastAsia="Palatino Linotype" w:hAnsi="Calibri" w:cs="Calibri"/>
              </w:rPr>
              <w:t xml:space="preserve"> The Contractor guarantees that it shall attain Completion of the Facilities (or a part for which a separate time for completion is specified in the SCC) within the Time for Completion specified in the SCC pursuant to </w:t>
            </w:r>
            <w:r w:rsidRPr="00CF067F">
              <w:rPr>
                <w:rFonts w:ascii="Calibri" w:eastAsia="Palatino Linotype" w:hAnsi="Calibri" w:cs="Calibri"/>
                <w:b/>
                <w:bCs/>
              </w:rPr>
              <w:t>GCC Sub-Clause 4.2</w:t>
            </w:r>
            <w:r w:rsidRPr="005A35FF">
              <w:rPr>
                <w:rFonts w:ascii="Calibri" w:eastAsia="Palatino Linotype" w:hAnsi="Calibri" w:cs="Calibri"/>
              </w:rPr>
              <w:t>, or within such ext</w:t>
            </w:r>
            <w:r w:rsidRPr="005A35FF">
              <w:rPr>
                <w:rFonts w:ascii="Calibri" w:eastAsia="Palatino Linotype" w:hAnsi="Calibri" w:cs="Calibri"/>
              </w:rPr>
              <w:t xml:space="preserve">ended time to which the Contractor shall be entitled under </w:t>
            </w:r>
            <w:r w:rsidRPr="00CF067F">
              <w:rPr>
                <w:rFonts w:ascii="Calibri" w:eastAsia="Palatino Linotype" w:hAnsi="Calibri" w:cs="Calibri"/>
                <w:b/>
                <w:bCs/>
              </w:rPr>
              <w:t>GCC Clause 34</w:t>
            </w:r>
            <w:r w:rsidRPr="005A35FF">
              <w:rPr>
                <w:rFonts w:ascii="Calibri" w:eastAsia="Palatino Linotype" w:hAnsi="Calibri" w:cs="Calibri"/>
              </w:rPr>
              <w:t xml:space="preserve"> hereof.</w:t>
            </w:r>
            <w:r w:rsidRPr="005A35FF">
              <w:rPr>
                <w:rFonts w:ascii="Calibri" w:eastAsia="Palatino Linotype" w:hAnsi="Calibri" w:cs="Calibri"/>
                <w:b/>
                <w:bCs/>
              </w:rPr>
              <w:tab/>
            </w:r>
          </w:p>
        </w:tc>
      </w:tr>
      <w:tr w:rsidR="00EB70B4" w:rsidTr="005F5D7F">
        <w:trPr>
          <w:trHeight w:val="845"/>
        </w:trPr>
        <w:tc>
          <w:tcPr>
            <w:tcW w:w="988" w:type="dxa"/>
          </w:tcPr>
          <w:p w:rsidR="00907B16" w:rsidRDefault="00A3110F" w:rsidP="00907B16">
            <w:pPr>
              <w:jc w:val="center"/>
              <w:rPr>
                <w:rFonts w:ascii="Calibri" w:eastAsia="Calibri" w:hAnsi="Calibri" w:cs="Calibri"/>
                <w:lang w:eastAsia="en-IN"/>
              </w:rPr>
            </w:pPr>
            <w:r>
              <w:rPr>
                <w:rFonts w:ascii="Calibri" w:eastAsia="Calibri" w:hAnsi="Calibri" w:cs="Calibri"/>
                <w:lang w:eastAsia="en-IN"/>
              </w:rPr>
              <w:t>29</w:t>
            </w:r>
          </w:p>
        </w:tc>
        <w:tc>
          <w:tcPr>
            <w:tcW w:w="1984" w:type="dxa"/>
          </w:tcPr>
          <w:p w:rsidR="00907B16" w:rsidRPr="005A35FF" w:rsidRDefault="00A3110F" w:rsidP="00907B16">
            <w:pPr>
              <w:rPr>
                <w:rFonts w:ascii="Calibri" w:eastAsia="Calibri" w:hAnsi="Calibri" w:cs="Calibri"/>
                <w:lang w:eastAsia="en-IN"/>
              </w:rPr>
            </w:pPr>
            <w:r>
              <w:rPr>
                <w:rFonts w:ascii="Calibri" w:eastAsia="Calibri" w:hAnsi="Calibri" w:cs="Calibri"/>
                <w:lang w:eastAsia="en-IN"/>
              </w:rPr>
              <w:t>GCC 22.2</w:t>
            </w:r>
          </w:p>
        </w:tc>
        <w:tc>
          <w:tcPr>
            <w:tcW w:w="7109" w:type="dxa"/>
          </w:tcPr>
          <w:p w:rsidR="00907B16" w:rsidRPr="006E336B" w:rsidRDefault="00A3110F" w:rsidP="00907B16">
            <w:pPr>
              <w:widowControl w:val="0"/>
              <w:tabs>
                <w:tab w:val="left" w:pos="35"/>
              </w:tabs>
              <w:autoSpaceDE w:val="0"/>
              <w:autoSpaceDN w:val="0"/>
              <w:ind w:left="35" w:hanging="35"/>
              <w:jc w:val="both"/>
              <w:outlineLvl w:val="0"/>
              <w:rPr>
                <w:rFonts w:ascii="Calibri" w:eastAsia="Palatino Linotype" w:hAnsi="Calibri" w:cs="Calibri"/>
                <w:b/>
                <w:bCs/>
              </w:rPr>
            </w:pPr>
            <w:r w:rsidRPr="006E336B">
              <w:rPr>
                <w:rFonts w:ascii="Calibri" w:eastAsia="Palatino Linotype" w:hAnsi="Calibri" w:cs="Calibri"/>
                <w:b/>
                <w:bCs/>
              </w:rPr>
              <w:t>Supplementing Sub-Clause GCC 22.2 in SCC</w:t>
            </w:r>
          </w:p>
          <w:p w:rsidR="00907B16" w:rsidRPr="006E336B" w:rsidRDefault="00A3110F" w:rsidP="00907B16">
            <w:pPr>
              <w:widowControl w:val="0"/>
              <w:tabs>
                <w:tab w:val="left" w:pos="1228"/>
                <w:tab w:val="left" w:pos="1229"/>
              </w:tabs>
              <w:autoSpaceDE w:val="0"/>
              <w:autoSpaceDN w:val="0"/>
              <w:spacing w:line="247" w:lineRule="auto"/>
              <w:jc w:val="both"/>
              <w:rPr>
                <w:rFonts w:ascii="Calibri" w:eastAsia="Calibri" w:hAnsi="Calibri" w:cs="Calibri"/>
                <w:lang w:eastAsia="en-IN"/>
              </w:rPr>
            </w:pPr>
            <w:r w:rsidRPr="006E336B">
              <w:rPr>
                <w:rFonts w:ascii="Calibri" w:eastAsia="Calibri" w:hAnsi="Calibri" w:cs="Kalinga"/>
                <w:w w:val="105"/>
                <w:sz w:val="20"/>
                <w:szCs w:val="20"/>
                <w:lang w:eastAsia="en-IN"/>
              </w:rPr>
              <w:t>The</w:t>
            </w:r>
            <w:r w:rsidRPr="006E336B">
              <w:rPr>
                <w:rFonts w:ascii="Calibri" w:eastAsia="Calibri" w:hAnsi="Calibri" w:cs="Kalinga"/>
                <w:spacing w:val="-9"/>
                <w:w w:val="105"/>
                <w:sz w:val="20"/>
                <w:szCs w:val="20"/>
                <w:lang w:eastAsia="en-IN"/>
              </w:rPr>
              <w:t xml:space="preserve"> </w:t>
            </w:r>
            <w:r w:rsidRPr="006E336B">
              <w:rPr>
                <w:rFonts w:ascii="Calibri" w:eastAsia="Calibri" w:hAnsi="Calibri" w:cs="Kalinga"/>
                <w:w w:val="105"/>
                <w:sz w:val="20"/>
                <w:szCs w:val="20"/>
                <w:lang w:eastAsia="en-IN"/>
              </w:rPr>
              <w:t>Defect Liability Period shall be Twelve (12) months from the date of Taking Over /Completion of</w:t>
            </w:r>
            <w:r w:rsidRPr="006E336B">
              <w:rPr>
                <w:rFonts w:ascii="Calibri" w:eastAsia="Calibri" w:hAnsi="Calibri" w:cs="Kalinga"/>
                <w:spacing w:val="1"/>
                <w:w w:val="105"/>
                <w:sz w:val="20"/>
                <w:szCs w:val="20"/>
                <w:lang w:eastAsia="en-IN"/>
              </w:rPr>
              <w:t xml:space="preserve"> </w:t>
            </w:r>
            <w:r w:rsidRPr="006E336B">
              <w:rPr>
                <w:rFonts w:ascii="Calibri" w:eastAsia="Calibri" w:hAnsi="Calibri" w:cs="Kalinga"/>
                <w:w w:val="105"/>
                <w:sz w:val="20"/>
                <w:szCs w:val="20"/>
                <w:lang w:eastAsia="en-IN"/>
              </w:rPr>
              <w:t>Facilities (or</w:t>
            </w:r>
            <w:r w:rsidRPr="006E336B">
              <w:rPr>
                <w:rFonts w:ascii="Calibri" w:eastAsia="Calibri" w:hAnsi="Calibri" w:cs="Kalinga"/>
                <w:spacing w:val="4"/>
                <w:w w:val="105"/>
                <w:sz w:val="20"/>
                <w:szCs w:val="20"/>
                <w:lang w:eastAsia="en-IN"/>
              </w:rPr>
              <w:t xml:space="preserve"> </w:t>
            </w:r>
            <w:r w:rsidRPr="006E336B">
              <w:rPr>
                <w:rFonts w:ascii="Calibri" w:eastAsia="Calibri" w:hAnsi="Calibri" w:cs="Kalinga"/>
                <w:w w:val="105"/>
                <w:sz w:val="20"/>
                <w:szCs w:val="20"/>
                <w:lang w:eastAsia="en-IN"/>
              </w:rPr>
              <w:t>any</w:t>
            </w:r>
            <w:r w:rsidRPr="006E336B">
              <w:rPr>
                <w:rFonts w:ascii="Calibri" w:eastAsia="Calibri" w:hAnsi="Calibri" w:cs="Kalinga"/>
                <w:spacing w:val="3"/>
                <w:w w:val="105"/>
                <w:sz w:val="20"/>
                <w:szCs w:val="20"/>
                <w:lang w:eastAsia="en-IN"/>
              </w:rPr>
              <w:t xml:space="preserve"> </w:t>
            </w:r>
            <w:r w:rsidRPr="006E336B">
              <w:rPr>
                <w:rFonts w:ascii="Calibri" w:eastAsia="Calibri" w:hAnsi="Calibri" w:cs="Kalinga"/>
                <w:w w:val="105"/>
                <w:sz w:val="20"/>
                <w:szCs w:val="20"/>
                <w:lang w:eastAsia="en-IN"/>
              </w:rPr>
              <w:t>part</w:t>
            </w:r>
            <w:r w:rsidRPr="006E336B">
              <w:rPr>
                <w:rFonts w:ascii="Calibri" w:eastAsia="Calibri" w:hAnsi="Calibri" w:cs="Kalinga"/>
                <w:spacing w:val="1"/>
                <w:w w:val="105"/>
                <w:sz w:val="20"/>
                <w:szCs w:val="20"/>
                <w:lang w:eastAsia="en-IN"/>
              </w:rPr>
              <w:t xml:space="preserve"> </w:t>
            </w:r>
            <w:r w:rsidRPr="006E336B">
              <w:rPr>
                <w:rFonts w:ascii="Calibri" w:eastAsia="Calibri" w:hAnsi="Calibri" w:cs="Kalinga"/>
                <w:w w:val="105"/>
                <w:sz w:val="20"/>
                <w:szCs w:val="20"/>
                <w:lang w:eastAsia="en-IN"/>
              </w:rPr>
              <w:t xml:space="preserve">thereof), except for </w:t>
            </w:r>
            <w:r w:rsidRPr="006E336B">
              <w:rPr>
                <w:rFonts w:ascii="Calibri" w:eastAsia="Calibri" w:hAnsi="Calibri" w:cs="Kalinga"/>
                <w:strike/>
                <w:w w:val="105"/>
                <w:sz w:val="20"/>
                <w:szCs w:val="20"/>
                <w:lang w:eastAsia="en-IN"/>
              </w:rPr>
              <w:t>Transformers (Power, Auto, ICT)</w:t>
            </w:r>
            <w:r w:rsidRPr="006E336B">
              <w:rPr>
                <w:rFonts w:ascii="Calibri" w:eastAsia="Calibri" w:hAnsi="Calibri" w:cs="Kalinga"/>
                <w:w w:val="105"/>
                <w:sz w:val="20"/>
                <w:szCs w:val="20"/>
                <w:lang w:eastAsia="en-IN"/>
              </w:rPr>
              <w:t xml:space="preserve">, Reactor, Control &amp; Protection system (CRP), Sub-station Automation System, </w:t>
            </w:r>
            <w:r w:rsidR="00C57578" w:rsidRPr="006E336B">
              <w:rPr>
                <w:rFonts w:ascii="Calibri" w:eastAsia="Calibri" w:hAnsi="Calibri" w:cs="Kalinga"/>
                <w:w w:val="105"/>
                <w:sz w:val="20"/>
                <w:szCs w:val="20"/>
                <w:lang w:eastAsia="en-IN"/>
              </w:rPr>
              <w:t>Cable (</w:t>
            </w:r>
            <w:r w:rsidR="00E16C85" w:rsidRPr="006E336B">
              <w:rPr>
                <w:rFonts w:ascii="Calibri" w:eastAsia="Calibri" w:hAnsi="Calibri" w:cs="Kalinga"/>
                <w:w w:val="105"/>
                <w:sz w:val="20"/>
                <w:szCs w:val="20"/>
                <w:lang w:eastAsia="en-IN"/>
              </w:rPr>
              <w:t>LV,</w:t>
            </w:r>
            <w:r w:rsidR="00C57578" w:rsidRPr="006E336B">
              <w:rPr>
                <w:rFonts w:ascii="Calibri" w:eastAsia="Calibri" w:hAnsi="Calibri" w:cs="Kalinga"/>
                <w:w w:val="105"/>
                <w:sz w:val="20"/>
                <w:szCs w:val="20"/>
                <w:lang w:eastAsia="en-IN"/>
              </w:rPr>
              <w:t xml:space="preserve"> </w:t>
            </w:r>
            <w:r w:rsidR="00E16C85" w:rsidRPr="006E336B">
              <w:rPr>
                <w:rFonts w:ascii="Calibri" w:eastAsia="Calibri" w:hAnsi="Calibri" w:cs="Kalinga"/>
                <w:w w:val="105"/>
                <w:sz w:val="20"/>
                <w:szCs w:val="20"/>
                <w:lang w:eastAsia="en-IN"/>
              </w:rPr>
              <w:t>MV,</w:t>
            </w:r>
            <w:r w:rsidR="00C57578" w:rsidRPr="006E336B">
              <w:rPr>
                <w:rFonts w:ascii="Calibri" w:eastAsia="Calibri" w:hAnsi="Calibri" w:cs="Kalinga"/>
                <w:w w:val="105"/>
                <w:sz w:val="20"/>
                <w:szCs w:val="20"/>
                <w:lang w:eastAsia="en-IN"/>
              </w:rPr>
              <w:t xml:space="preserve"> </w:t>
            </w:r>
            <w:r w:rsidR="002F1960" w:rsidRPr="006E336B">
              <w:rPr>
                <w:rFonts w:ascii="Calibri" w:eastAsia="Calibri" w:hAnsi="Calibri" w:cs="Kalinga"/>
                <w:w w:val="105"/>
                <w:sz w:val="20"/>
                <w:szCs w:val="20"/>
                <w:lang w:eastAsia="en-IN"/>
              </w:rPr>
              <w:t>HV &amp; EHV</w:t>
            </w:r>
            <w:r w:rsidR="00C57578" w:rsidRPr="006E336B">
              <w:rPr>
                <w:rFonts w:ascii="Calibri" w:eastAsia="Calibri" w:hAnsi="Calibri" w:cs="Kalinga"/>
                <w:w w:val="105"/>
                <w:sz w:val="20"/>
                <w:szCs w:val="20"/>
                <w:lang w:eastAsia="en-IN"/>
              </w:rPr>
              <w:t>)</w:t>
            </w:r>
            <w:r w:rsidRPr="006E336B">
              <w:rPr>
                <w:rFonts w:ascii="Calibri" w:eastAsia="Calibri" w:hAnsi="Calibri" w:cs="Kalinga"/>
                <w:w w:val="105"/>
                <w:sz w:val="20"/>
                <w:szCs w:val="20"/>
                <w:lang w:eastAsia="en-IN"/>
              </w:rPr>
              <w:t xml:space="preserve">, &amp; </w:t>
            </w:r>
            <w:r w:rsidRPr="006E336B">
              <w:rPr>
                <w:rFonts w:ascii="Calibri" w:eastAsia="Calibri" w:hAnsi="Calibri" w:cs="Kalinga"/>
                <w:strike/>
                <w:w w:val="105"/>
                <w:sz w:val="20"/>
                <w:szCs w:val="20"/>
                <w:lang w:eastAsia="en-IN"/>
              </w:rPr>
              <w:t>GIS equipment</w:t>
            </w:r>
            <w:r w:rsidRPr="006E336B">
              <w:rPr>
                <w:rFonts w:ascii="Calibri" w:eastAsia="Calibri" w:hAnsi="Calibri" w:cs="Kalinga"/>
                <w:w w:val="105"/>
                <w:sz w:val="20"/>
                <w:szCs w:val="20"/>
                <w:lang w:eastAsia="en-IN"/>
              </w:rPr>
              <w:t>, which shall be Sixty (60) months from the date of Taking Over /Completion of</w:t>
            </w:r>
            <w:r w:rsidRPr="006E336B">
              <w:rPr>
                <w:rFonts w:ascii="Calibri" w:eastAsia="Calibri" w:hAnsi="Calibri" w:cs="Kalinga"/>
                <w:spacing w:val="1"/>
                <w:w w:val="105"/>
                <w:sz w:val="20"/>
                <w:szCs w:val="20"/>
                <w:lang w:eastAsia="en-IN"/>
              </w:rPr>
              <w:t xml:space="preserve"> </w:t>
            </w:r>
            <w:r w:rsidRPr="006E336B">
              <w:rPr>
                <w:rFonts w:ascii="Calibri" w:eastAsia="Calibri" w:hAnsi="Calibri" w:cs="Kalinga"/>
                <w:w w:val="105"/>
                <w:sz w:val="20"/>
                <w:szCs w:val="20"/>
                <w:lang w:eastAsia="en-IN"/>
              </w:rPr>
              <w:t>Facilities.</w:t>
            </w:r>
          </w:p>
        </w:tc>
      </w:tr>
      <w:tr w:rsidR="00EB70B4" w:rsidTr="005F5D7F">
        <w:trPr>
          <w:trHeight w:val="845"/>
        </w:trPr>
        <w:tc>
          <w:tcPr>
            <w:tcW w:w="988" w:type="dxa"/>
          </w:tcPr>
          <w:p w:rsidR="00907B16" w:rsidRPr="005A35FF" w:rsidRDefault="00A3110F" w:rsidP="00907B16">
            <w:pPr>
              <w:jc w:val="center"/>
              <w:rPr>
                <w:rFonts w:ascii="Calibri" w:eastAsia="Calibri" w:hAnsi="Calibri" w:cs="Calibri"/>
                <w:lang w:eastAsia="en-IN"/>
              </w:rPr>
            </w:pPr>
            <w:r>
              <w:rPr>
                <w:rFonts w:ascii="Calibri" w:eastAsia="Calibri" w:hAnsi="Calibri" w:cs="Calibri"/>
                <w:lang w:eastAsia="en-IN"/>
              </w:rPr>
              <w:t>3</w:t>
            </w:r>
            <w:r w:rsidR="008449A3">
              <w:rPr>
                <w:rFonts w:ascii="Calibri" w:eastAsia="Calibri" w:hAnsi="Calibri" w:cs="Calibri"/>
                <w:lang w:eastAsia="en-IN"/>
              </w:rPr>
              <w:t>0</w:t>
            </w:r>
          </w:p>
        </w:tc>
        <w:tc>
          <w:tcPr>
            <w:tcW w:w="1984" w:type="dxa"/>
          </w:tcPr>
          <w:p w:rsidR="00907B16" w:rsidRPr="005A35FF" w:rsidRDefault="00A3110F" w:rsidP="00907B16">
            <w:pPr>
              <w:rPr>
                <w:rFonts w:ascii="Calibri" w:eastAsia="Calibri" w:hAnsi="Calibri" w:cs="Calibri"/>
                <w:lang w:eastAsia="en-IN"/>
              </w:rPr>
            </w:pPr>
            <w:r>
              <w:rPr>
                <w:rFonts w:ascii="Calibri" w:eastAsia="Calibri" w:hAnsi="Calibri" w:cs="Calibri"/>
                <w:lang w:eastAsia="en-IN"/>
              </w:rPr>
              <w:t>GCC 23.3</w:t>
            </w:r>
          </w:p>
        </w:tc>
        <w:tc>
          <w:tcPr>
            <w:tcW w:w="7109" w:type="dxa"/>
          </w:tcPr>
          <w:p w:rsidR="00907B16" w:rsidRPr="006E336B" w:rsidRDefault="00A3110F" w:rsidP="00907B16">
            <w:pPr>
              <w:widowControl w:val="0"/>
              <w:tabs>
                <w:tab w:val="left" w:pos="35"/>
              </w:tabs>
              <w:autoSpaceDE w:val="0"/>
              <w:autoSpaceDN w:val="0"/>
              <w:ind w:left="35" w:hanging="35"/>
              <w:jc w:val="both"/>
              <w:outlineLvl w:val="0"/>
              <w:rPr>
                <w:rFonts w:ascii="Calibri" w:eastAsia="Palatino Linotype" w:hAnsi="Calibri" w:cs="Calibri"/>
                <w:b/>
                <w:bCs/>
              </w:rPr>
            </w:pPr>
            <w:r w:rsidRPr="006E336B">
              <w:rPr>
                <w:rFonts w:ascii="Calibri" w:eastAsia="Palatino Linotype" w:hAnsi="Calibri" w:cs="Calibri"/>
                <w:b/>
                <w:bCs/>
              </w:rPr>
              <w:t>Supplementing Sub-Clause GCC 23.3</w:t>
            </w:r>
          </w:p>
          <w:p w:rsidR="00907B16" w:rsidRPr="006E336B" w:rsidRDefault="00A3110F" w:rsidP="00907B16">
            <w:pPr>
              <w:widowControl w:val="0"/>
              <w:tabs>
                <w:tab w:val="left" w:pos="35"/>
              </w:tabs>
              <w:autoSpaceDE w:val="0"/>
              <w:autoSpaceDN w:val="0"/>
              <w:ind w:left="35" w:hanging="35"/>
              <w:jc w:val="both"/>
              <w:outlineLvl w:val="0"/>
              <w:rPr>
                <w:rFonts w:ascii="Palatino Linotype" w:eastAsia="Palatino Linotype" w:hAnsi="Palatino Linotype" w:cs="Palatino Linotype"/>
                <w:b/>
                <w:bCs/>
              </w:rPr>
            </w:pPr>
            <w:r w:rsidRPr="006E336B">
              <w:rPr>
                <w:rFonts w:ascii="Calibri" w:eastAsia="Palatino Linotype" w:hAnsi="Calibri" w:cs="Calibri"/>
              </w:rPr>
              <w:t>Liquidated damages/Price reduction in respect of the failure to meet the Functional Guarantees shall be the cost of the equipment including taxes.</w:t>
            </w:r>
          </w:p>
        </w:tc>
      </w:tr>
      <w:tr w:rsidR="00EB70B4" w:rsidTr="005F5D7F">
        <w:trPr>
          <w:trHeight w:val="845"/>
        </w:trPr>
        <w:tc>
          <w:tcPr>
            <w:tcW w:w="988" w:type="dxa"/>
          </w:tcPr>
          <w:p w:rsidR="00907B16" w:rsidRPr="005A35FF" w:rsidRDefault="00A3110F" w:rsidP="00907B16">
            <w:pPr>
              <w:jc w:val="center"/>
              <w:rPr>
                <w:rFonts w:ascii="Calibri" w:eastAsia="Calibri" w:hAnsi="Calibri" w:cs="Calibri"/>
                <w:lang w:eastAsia="en-IN"/>
              </w:rPr>
            </w:pPr>
            <w:r>
              <w:rPr>
                <w:rFonts w:ascii="Calibri" w:eastAsia="Calibri" w:hAnsi="Calibri" w:cs="Calibri"/>
                <w:lang w:eastAsia="en-IN"/>
              </w:rPr>
              <w:lastRenderedPageBreak/>
              <w:t>3</w:t>
            </w:r>
            <w:r w:rsidR="008449A3">
              <w:rPr>
                <w:rFonts w:ascii="Calibri" w:eastAsia="Calibri" w:hAnsi="Calibri" w:cs="Calibri"/>
                <w:lang w:eastAsia="en-IN"/>
              </w:rPr>
              <w:t>1</w:t>
            </w:r>
          </w:p>
        </w:tc>
        <w:tc>
          <w:tcPr>
            <w:tcW w:w="1984" w:type="dxa"/>
          </w:tcPr>
          <w:p w:rsidR="00907B16" w:rsidRPr="005A35FF" w:rsidRDefault="00A3110F" w:rsidP="00907B16">
            <w:pPr>
              <w:rPr>
                <w:rFonts w:ascii="Calibri" w:eastAsia="Calibri" w:hAnsi="Calibri" w:cs="Calibri"/>
                <w:lang w:eastAsia="en-IN"/>
              </w:rPr>
            </w:pPr>
            <w:r w:rsidRPr="005A35FF">
              <w:rPr>
                <w:rFonts w:ascii="Calibri" w:eastAsia="Calibri" w:hAnsi="Calibri" w:cs="Calibri"/>
                <w:lang w:eastAsia="en-IN"/>
              </w:rPr>
              <w:t>GCC 24.1</w:t>
            </w:r>
          </w:p>
        </w:tc>
        <w:tc>
          <w:tcPr>
            <w:tcW w:w="7109" w:type="dxa"/>
          </w:tcPr>
          <w:p w:rsidR="00907B16" w:rsidRPr="005A35FF" w:rsidRDefault="00A3110F" w:rsidP="00907B16">
            <w:pPr>
              <w:widowControl w:val="0"/>
              <w:tabs>
                <w:tab w:val="left" w:pos="35"/>
              </w:tabs>
              <w:autoSpaceDE w:val="0"/>
              <w:autoSpaceDN w:val="0"/>
              <w:ind w:left="35" w:hanging="35"/>
              <w:jc w:val="both"/>
              <w:outlineLvl w:val="0"/>
              <w:rPr>
                <w:rFonts w:ascii="Calibri" w:eastAsia="Palatino Linotype" w:hAnsi="Calibri" w:cs="Calibri"/>
                <w:b/>
                <w:bCs/>
              </w:rPr>
            </w:pPr>
            <w:r w:rsidRPr="005A35FF">
              <w:rPr>
                <w:rFonts w:ascii="Calibri" w:eastAsia="Palatino Linotype" w:hAnsi="Calibri" w:cs="Calibri"/>
                <w:b/>
                <w:bCs/>
              </w:rPr>
              <w:t>Supplementing Clause GCC 24.1:</w:t>
            </w:r>
            <w:r w:rsidRPr="005A35FF">
              <w:rPr>
                <w:rFonts w:ascii="Calibri" w:eastAsia="Palatino Linotype" w:hAnsi="Calibri" w:cs="Calibri"/>
                <w:b/>
                <w:bCs/>
              </w:rPr>
              <w:tab/>
            </w:r>
            <w:r w:rsidRPr="005A35FF">
              <w:rPr>
                <w:rFonts w:ascii="Calibri" w:eastAsia="Palatino Linotype" w:hAnsi="Calibri" w:cs="Calibri"/>
                <w:b/>
                <w:bCs/>
              </w:rPr>
              <w:tab/>
            </w:r>
            <w:r w:rsidRPr="005A35FF">
              <w:rPr>
                <w:rFonts w:ascii="Calibri" w:eastAsia="Palatino Linotype" w:hAnsi="Calibri" w:cs="Calibri"/>
                <w:b/>
                <w:bCs/>
              </w:rPr>
              <w:tab/>
            </w:r>
            <w:r w:rsidRPr="005A35FF">
              <w:rPr>
                <w:rFonts w:ascii="Calibri" w:eastAsia="Palatino Linotype" w:hAnsi="Calibri" w:cs="Calibri"/>
                <w:b/>
                <w:bCs/>
              </w:rPr>
              <w:tab/>
            </w:r>
            <w:r w:rsidRPr="005A35FF">
              <w:rPr>
                <w:rFonts w:ascii="Calibri" w:eastAsia="Palatino Linotype" w:hAnsi="Calibri" w:cs="Calibri"/>
                <w:b/>
                <w:bCs/>
              </w:rPr>
              <w:tab/>
            </w:r>
          </w:p>
          <w:p w:rsidR="00907B16" w:rsidRPr="005A35FF" w:rsidRDefault="00A3110F" w:rsidP="00907B16">
            <w:pPr>
              <w:widowControl w:val="0"/>
              <w:tabs>
                <w:tab w:val="left" w:pos="35"/>
              </w:tabs>
              <w:autoSpaceDE w:val="0"/>
              <w:autoSpaceDN w:val="0"/>
              <w:ind w:left="35" w:hanging="35"/>
              <w:jc w:val="both"/>
              <w:outlineLvl w:val="0"/>
              <w:rPr>
                <w:rFonts w:ascii="Calibri" w:eastAsia="Palatino Linotype" w:hAnsi="Calibri" w:cs="Calibri"/>
                <w:b/>
                <w:bCs/>
              </w:rPr>
            </w:pPr>
            <w:r w:rsidRPr="005A35FF">
              <w:rPr>
                <w:rFonts w:ascii="Calibri" w:eastAsia="Palatino Linotype" w:hAnsi="Calibri" w:cs="Calibri"/>
              </w:rPr>
              <w:t>Bidder shall confirm the guaranteed performance or efficiency of the equipment in response to the Technical Specifications.</w:t>
            </w:r>
          </w:p>
        </w:tc>
      </w:tr>
      <w:tr w:rsidR="00EB70B4" w:rsidTr="005F5D7F">
        <w:trPr>
          <w:trHeight w:val="845"/>
        </w:trPr>
        <w:tc>
          <w:tcPr>
            <w:tcW w:w="988" w:type="dxa"/>
          </w:tcPr>
          <w:p w:rsidR="00907B16" w:rsidRDefault="00A3110F" w:rsidP="00907B16">
            <w:pPr>
              <w:jc w:val="center"/>
              <w:rPr>
                <w:rFonts w:ascii="Calibri" w:eastAsia="Calibri" w:hAnsi="Calibri" w:cs="Calibri"/>
                <w:lang w:eastAsia="en-IN"/>
              </w:rPr>
            </w:pPr>
            <w:r>
              <w:rPr>
                <w:rFonts w:ascii="Calibri" w:eastAsia="Calibri" w:hAnsi="Calibri" w:cs="Calibri"/>
                <w:lang w:eastAsia="en-IN"/>
              </w:rPr>
              <w:t>3</w:t>
            </w:r>
            <w:r w:rsidR="008449A3">
              <w:rPr>
                <w:rFonts w:ascii="Calibri" w:eastAsia="Calibri" w:hAnsi="Calibri" w:cs="Calibri"/>
                <w:lang w:eastAsia="en-IN"/>
              </w:rPr>
              <w:t>2</w:t>
            </w:r>
          </w:p>
        </w:tc>
        <w:tc>
          <w:tcPr>
            <w:tcW w:w="1984" w:type="dxa"/>
          </w:tcPr>
          <w:p w:rsidR="00907B16" w:rsidRPr="005A35FF" w:rsidRDefault="00A3110F" w:rsidP="00907B16">
            <w:pPr>
              <w:rPr>
                <w:rFonts w:ascii="Calibri" w:eastAsia="Calibri" w:hAnsi="Calibri" w:cs="Calibri"/>
                <w:lang w:eastAsia="en-IN"/>
              </w:rPr>
            </w:pPr>
            <w:r>
              <w:rPr>
                <w:rFonts w:ascii="Calibri" w:eastAsia="Calibri" w:hAnsi="Calibri" w:cs="Calibri"/>
                <w:lang w:eastAsia="en-IN"/>
              </w:rPr>
              <w:t>GCC 24.2</w:t>
            </w:r>
          </w:p>
        </w:tc>
        <w:tc>
          <w:tcPr>
            <w:tcW w:w="7109" w:type="dxa"/>
          </w:tcPr>
          <w:p w:rsidR="00907B16" w:rsidRDefault="00A3110F" w:rsidP="00907B16">
            <w:pPr>
              <w:widowControl w:val="0"/>
              <w:tabs>
                <w:tab w:val="left" w:pos="35"/>
              </w:tabs>
              <w:autoSpaceDE w:val="0"/>
              <w:autoSpaceDN w:val="0"/>
              <w:ind w:left="35" w:hanging="35"/>
              <w:jc w:val="both"/>
              <w:outlineLvl w:val="0"/>
              <w:rPr>
                <w:rFonts w:ascii="Calibri" w:eastAsia="Palatino Linotype" w:hAnsi="Calibri" w:cs="Calibri"/>
                <w:b/>
                <w:bCs/>
              </w:rPr>
            </w:pPr>
            <w:r w:rsidRPr="005A35FF">
              <w:rPr>
                <w:rFonts w:ascii="Calibri" w:eastAsia="Palatino Linotype" w:hAnsi="Calibri" w:cs="Calibri"/>
                <w:b/>
                <w:bCs/>
              </w:rPr>
              <w:t>Supplementing Clause GCC 24.</w:t>
            </w:r>
            <w:r>
              <w:rPr>
                <w:rFonts w:ascii="Calibri" w:eastAsia="Palatino Linotype" w:hAnsi="Calibri" w:cs="Calibri"/>
                <w:b/>
                <w:bCs/>
              </w:rPr>
              <w:t>2</w:t>
            </w:r>
            <w:r w:rsidRPr="005A35FF">
              <w:rPr>
                <w:rFonts w:ascii="Calibri" w:eastAsia="Palatino Linotype" w:hAnsi="Calibri" w:cs="Calibri"/>
                <w:b/>
                <w:bCs/>
              </w:rPr>
              <w:t>:</w:t>
            </w:r>
            <w:r w:rsidRPr="005A35FF">
              <w:rPr>
                <w:rFonts w:ascii="Calibri" w:eastAsia="Palatino Linotype" w:hAnsi="Calibri" w:cs="Calibri"/>
                <w:b/>
                <w:bCs/>
              </w:rPr>
              <w:tab/>
            </w:r>
          </w:p>
          <w:p w:rsidR="00907B16" w:rsidRPr="005A35FF" w:rsidRDefault="00A3110F" w:rsidP="00907B16">
            <w:pPr>
              <w:widowControl w:val="0"/>
              <w:tabs>
                <w:tab w:val="left" w:pos="35"/>
              </w:tabs>
              <w:autoSpaceDE w:val="0"/>
              <w:autoSpaceDN w:val="0"/>
              <w:ind w:left="35" w:hanging="35"/>
              <w:jc w:val="both"/>
              <w:outlineLvl w:val="0"/>
              <w:rPr>
                <w:rFonts w:ascii="Calibri" w:eastAsia="Palatino Linotype" w:hAnsi="Calibri" w:cs="Calibri"/>
                <w:b/>
                <w:bCs/>
              </w:rPr>
            </w:pPr>
            <w:r w:rsidRPr="0084520C">
              <w:rPr>
                <w:rFonts w:ascii="Calibri" w:eastAsia="Palatino Linotype" w:hAnsi="Calibri" w:cs="Calibri"/>
              </w:rPr>
              <w:t xml:space="preserve">Liquidated damages/Price reduction in respect of the failure to meet the </w:t>
            </w:r>
            <w:bookmarkStart w:id="2" w:name="_Toc131246508"/>
            <w:r w:rsidRPr="0084520C">
              <w:rPr>
                <w:rFonts w:ascii="Calibri" w:eastAsia="Palatino Linotype" w:hAnsi="Calibri" w:cs="Calibri"/>
              </w:rPr>
              <w:t xml:space="preserve">Equipment </w:t>
            </w:r>
            <w:bookmarkEnd w:id="2"/>
            <w:r w:rsidRPr="0084520C">
              <w:rPr>
                <w:rFonts w:ascii="Calibri" w:eastAsia="Palatino Linotype" w:hAnsi="Calibri" w:cs="Calibri"/>
              </w:rPr>
              <w:t>Performance Guarantee shall be the cost of the equipment including taxes.</w:t>
            </w:r>
          </w:p>
        </w:tc>
      </w:tr>
      <w:tr w:rsidR="00EB70B4" w:rsidTr="005F5D7F">
        <w:trPr>
          <w:trHeight w:val="845"/>
        </w:trPr>
        <w:tc>
          <w:tcPr>
            <w:tcW w:w="988" w:type="dxa"/>
          </w:tcPr>
          <w:p w:rsidR="00907B16" w:rsidRPr="005A35FF" w:rsidRDefault="00A3110F" w:rsidP="00907B16">
            <w:pPr>
              <w:jc w:val="center"/>
              <w:rPr>
                <w:rFonts w:ascii="Calibri" w:eastAsia="Calibri" w:hAnsi="Calibri" w:cs="Calibri"/>
                <w:lang w:eastAsia="en-IN"/>
              </w:rPr>
            </w:pPr>
            <w:r>
              <w:rPr>
                <w:rFonts w:ascii="Calibri" w:eastAsia="Calibri" w:hAnsi="Calibri" w:cs="Calibri"/>
                <w:lang w:eastAsia="en-IN"/>
              </w:rPr>
              <w:t>3</w:t>
            </w:r>
            <w:r w:rsidR="008449A3">
              <w:rPr>
                <w:rFonts w:ascii="Calibri" w:eastAsia="Calibri" w:hAnsi="Calibri" w:cs="Calibri"/>
                <w:lang w:eastAsia="en-IN"/>
              </w:rPr>
              <w:t>3</w:t>
            </w:r>
          </w:p>
        </w:tc>
        <w:tc>
          <w:tcPr>
            <w:tcW w:w="1984" w:type="dxa"/>
          </w:tcPr>
          <w:p w:rsidR="00907B16" w:rsidRPr="005A35FF" w:rsidRDefault="00A3110F" w:rsidP="00907B16">
            <w:pPr>
              <w:rPr>
                <w:rFonts w:ascii="Calibri" w:eastAsia="Calibri" w:hAnsi="Calibri" w:cs="Calibri"/>
                <w:lang w:eastAsia="en-IN"/>
              </w:rPr>
            </w:pPr>
            <w:r w:rsidRPr="005A35FF">
              <w:rPr>
                <w:rFonts w:ascii="Calibri" w:eastAsia="Calibri" w:hAnsi="Calibri" w:cs="Calibri"/>
                <w:lang w:eastAsia="en-IN"/>
              </w:rPr>
              <w:t>GCC 30.1(a) (I) (ii)</w:t>
            </w:r>
          </w:p>
        </w:tc>
        <w:tc>
          <w:tcPr>
            <w:tcW w:w="7109" w:type="dxa"/>
          </w:tcPr>
          <w:p w:rsidR="00907B16" w:rsidRPr="005A35FF" w:rsidRDefault="00A3110F" w:rsidP="00907B16">
            <w:pPr>
              <w:widowControl w:val="0"/>
              <w:tabs>
                <w:tab w:val="left" w:pos="35"/>
              </w:tabs>
              <w:autoSpaceDE w:val="0"/>
              <w:autoSpaceDN w:val="0"/>
              <w:ind w:left="35" w:hanging="35"/>
              <w:jc w:val="both"/>
              <w:outlineLvl w:val="0"/>
              <w:rPr>
                <w:rFonts w:ascii="Calibri" w:eastAsia="Palatino Linotype" w:hAnsi="Calibri" w:cs="Calibri"/>
                <w:b/>
                <w:bCs/>
              </w:rPr>
            </w:pPr>
            <w:r w:rsidRPr="005A35FF">
              <w:rPr>
                <w:rFonts w:ascii="Calibri" w:eastAsia="Palatino Linotype" w:hAnsi="Calibri" w:cs="Calibri"/>
                <w:b/>
                <w:bCs/>
              </w:rPr>
              <w:t>Replace the existing Provision GCC 30.1(a) (I) (ii) as below:</w:t>
            </w:r>
          </w:p>
          <w:p w:rsidR="00907B16" w:rsidRPr="005A35FF" w:rsidRDefault="00A3110F" w:rsidP="00907B16">
            <w:pPr>
              <w:widowControl w:val="0"/>
              <w:tabs>
                <w:tab w:val="left" w:pos="35"/>
              </w:tabs>
              <w:autoSpaceDE w:val="0"/>
              <w:autoSpaceDN w:val="0"/>
              <w:jc w:val="both"/>
              <w:outlineLvl w:val="0"/>
              <w:rPr>
                <w:rFonts w:ascii="Calibri" w:eastAsia="Palatino Linotype" w:hAnsi="Calibri" w:cs="Calibri"/>
                <w:b/>
                <w:bCs/>
              </w:rPr>
            </w:pPr>
            <w:r w:rsidRPr="005A35FF">
              <w:rPr>
                <w:rFonts w:ascii="Calibri" w:eastAsia="Palatino Linotype" w:hAnsi="Calibri" w:cs="Calibri"/>
              </w:rPr>
              <w:t xml:space="preserve">Transit Insurance Policy for indigenous equipment Similarly, Transit Insurance Policy shall be </w:t>
            </w:r>
            <w:r w:rsidRPr="005A35FF">
              <w:rPr>
                <w:rFonts w:ascii="Calibri" w:eastAsia="Palatino Linotype" w:hAnsi="Calibri" w:cs="Calibri"/>
              </w:rPr>
              <w:t xml:space="preserve">taken wherein only inland transit is involved for the movement of Plant and Equipment including mandatory Spares supplied from within India. The policy shall cover movement of Plant and Equipment including mandatory Spares from the manufacturer’s works to </w:t>
            </w:r>
            <w:r w:rsidRPr="005A35FF">
              <w:rPr>
                <w:rFonts w:ascii="Calibri" w:eastAsia="Palatino Linotype" w:hAnsi="Calibri" w:cs="Calibri"/>
              </w:rPr>
              <w:t xml:space="preserve">the project’s warehouse at final destination site. </w:t>
            </w:r>
            <w:r w:rsidRPr="008A740C">
              <w:rPr>
                <w:rFonts w:ascii="Calibri" w:eastAsia="Palatino Linotype" w:hAnsi="Calibri" w:cs="Calibri"/>
              </w:rPr>
              <w:t>Inland Transit Clause (ITC) ‘A’ along with Strike Riots &amp; Civil Commotion (SRCC) extension cover shall be taken.</w:t>
            </w:r>
          </w:p>
        </w:tc>
      </w:tr>
      <w:tr w:rsidR="00EB70B4" w:rsidTr="00C31C88">
        <w:trPr>
          <w:trHeight w:val="2259"/>
        </w:trPr>
        <w:tc>
          <w:tcPr>
            <w:tcW w:w="988" w:type="dxa"/>
          </w:tcPr>
          <w:p w:rsidR="00B647A4" w:rsidRDefault="00A3110F" w:rsidP="00B647A4">
            <w:pPr>
              <w:jc w:val="center"/>
              <w:rPr>
                <w:rFonts w:ascii="Calibri" w:eastAsia="Calibri" w:hAnsi="Calibri" w:cs="Calibri"/>
                <w:lang w:eastAsia="en-IN"/>
              </w:rPr>
            </w:pPr>
            <w:r>
              <w:rPr>
                <w:rFonts w:ascii="Calibri" w:eastAsia="Calibri" w:hAnsi="Calibri" w:cs="Calibri"/>
                <w:lang w:eastAsia="en-IN"/>
              </w:rPr>
              <w:t>3</w:t>
            </w:r>
            <w:r w:rsidR="008449A3">
              <w:rPr>
                <w:rFonts w:ascii="Calibri" w:eastAsia="Calibri" w:hAnsi="Calibri" w:cs="Calibri"/>
                <w:lang w:eastAsia="en-IN"/>
              </w:rPr>
              <w:t>4</w:t>
            </w:r>
          </w:p>
        </w:tc>
        <w:tc>
          <w:tcPr>
            <w:tcW w:w="1984" w:type="dxa"/>
          </w:tcPr>
          <w:p w:rsidR="00B647A4" w:rsidRPr="005A35FF" w:rsidRDefault="00A3110F" w:rsidP="00B647A4">
            <w:pPr>
              <w:rPr>
                <w:rFonts w:ascii="Calibri" w:eastAsia="Calibri" w:hAnsi="Calibri" w:cs="Calibri"/>
                <w:lang w:eastAsia="en-IN"/>
              </w:rPr>
            </w:pPr>
            <w:r w:rsidRPr="005A35FF">
              <w:rPr>
                <w:rFonts w:ascii="Calibri" w:eastAsia="Calibri" w:hAnsi="Calibri" w:cs="Calibri"/>
                <w:lang w:eastAsia="en-IN"/>
              </w:rPr>
              <w:t>GCC 33.2.3</w:t>
            </w:r>
          </w:p>
        </w:tc>
        <w:tc>
          <w:tcPr>
            <w:tcW w:w="7109" w:type="dxa"/>
          </w:tcPr>
          <w:p w:rsidR="00B647A4" w:rsidRPr="005A35FF" w:rsidRDefault="00A3110F" w:rsidP="00B647A4">
            <w:pPr>
              <w:widowControl w:val="0"/>
              <w:tabs>
                <w:tab w:val="left" w:pos="35"/>
              </w:tabs>
              <w:autoSpaceDE w:val="0"/>
              <w:autoSpaceDN w:val="0"/>
              <w:ind w:left="35" w:hanging="35"/>
              <w:jc w:val="both"/>
              <w:outlineLvl w:val="0"/>
              <w:rPr>
                <w:rFonts w:ascii="Calibri" w:eastAsia="Palatino Linotype" w:hAnsi="Calibri" w:cs="Calibri"/>
                <w:b/>
                <w:bCs/>
              </w:rPr>
            </w:pPr>
            <w:r w:rsidRPr="005A35FF">
              <w:rPr>
                <w:rFonts w:ascii="Calibri" w:eastAsia="Palatino Linotype" w:hAnsi="Calibri" w:cs="Calibri"/>
                <w:b/>
                <w:bCs/>
              </w:rPr>
              <w:t>Supplementing Clause GCC 33.2.3</w:t>
            </w:r>
          </w:p>
          <w:p w:rsidR="00CD4757" w:rsidRDefault="00A3110F" w:rsidP="00B647A4">
            <w:pPr>
              <w:widowControl w:val="0"/>
              <w:tabs>
                <w:tab w:val="left" w:pos="35"/>
              </w:tabs>
              <w:autoSpaceDE w:val="0"/>
              <w:autoSpaceDN w:val="0"/>
              <w:ind w:left="35" w:hanging="35"/>
              <w:jc w:val="both"/>
              <w:outlineLvl w:val="0"/>
              <w:rPr>
                <w:rFonts w:ascii="Calibri" w:eastAsia="Palatino Linotype" w:hAnsi="Calibri" w:cs="Calibri"/>
              </w:rPr>
            </w:pPr>
            <w:r w:rsidRPr="008A740C">
              <w:rPr>
                <w:rFonts w:ascii="Calibri" w:eastAsia="Palatino Linotype" w:hAnsi="Calibri" w:cs="Calibri"/>
              </w:rPr>
              <w:t>Percentage for the Change Proposal under this</w:t>
            </w:r>
            <w:r w:rsidRPr="008A740C">
              <w:rPr>
                <w:rFonts w:ascii="Calibri" w:eastAsia="Palatino Linotype" w:hAnsi="Calibri" w:cs="Calibri"/>
              </w:rPr>
              <w:t xml:space="preserve"> Clause shall be</w:t>
            </w:r>
            <w:r>
              <w:rPr>
                <w:rFonts w:ascii="Calibri" w:eastAsia="Palatino Linotype" w:hAnsi="Calibri" w:cs="Calibri"/>
              </w:rPr>
              <w:t xml:space="preserve"> as below:</w:t>
            </w:r>
          </w:p>
          <w:p w:rsidR="00CD4757" w:rsidRPr="004B4B9C" w:rsidRDefault="00A3110F" w:rsidP="00CD4757">
            <w:pPr>
              <w:widowControl w:val="0"/>
              <w:numPr>
                <w:ilvl w:val="0"/>
                <w:numId w:val="2"/>
              </w:numPr>
              <w:tabs>
                <w:tab w:val="left" w:pos="35"/>
              </w:tabs>
              <w:autoSpaceDE w:val="0"/>
              <w:autoSpaceDN w:val="0"/>
              <w:jc w:val="both"/>
              <w:outlineLvl w:val="0"/>
              <w:rPr>
                <w:rFonts w:ascii="Calibri" w:eastAsia="Palatino Linotype" w:hAnsi="Calibri" w:cs="Calibri"/>
                <w:b/>
                <w:bCs/>
              </w:rPr>
            </w:pPr>
            <w:r w:rsidRPr="004B4B9C">
              <w:rPr>
                <w:rFonts w:ascii="Calibri" w:eastAsia="Palatino Linotype" w:hAnsi="Calibri" w:cs="Calibri"/>
                <w:b/>
                <w:bCs/>
              </w:rPr>
              <w:t>Supply contract</w:t>
            </w:r>
            <w:r w:rsidRPr="004B4B9C">
              <w:rPr>
                <w:rFonts w:ascii="Calibri" w:eastAsia="Palatino Linotype" w:hAnsi="Calibri" w:cs="Calibri"/>
              </w:rPr>
              <w:t>: Quantity variation of each item up to 25% of original LOA</w:t>
            </w:r>
            <w:r w:rsidR="00C31C88" w:rsidRPr="004B4B9C">
              <w:rPr>
                <w:rFonts w:ascii="Calibri" w:eastAsia="Palatino Linotype" w:hAnsi="Calibri" w:cs="Calibri"/>
              </w:rPr>
              <w:t xml:space="preserve"> quantity</w:t>
            </w:r>
            <w:r w:rsidRPr="004B4B9C">
              <w:rPr>
                <w:rFonts w:ascii="Calibri" w:eastAsia="Palatino Linotype" w:hAnsi="Calibri" w:cs="Calibri"/>
              </w:rPr>
              <w:t xml:space="preserve"> shall be </w:t>
            </w:r>
            <w:r w:rsidR="00C31C88" w:rsidRPr="004B4B9C">
              <w:rPr>
                <w:rFonts w:ascii="Calibri" w:eastAsia="Palatino Linotype" w:hAnsi="Calibri" w:cs="Calibri"/>
              </w:rPr>
              <w:t xml:space="preserve">paid </w:t>
            </w:r>
            <w:r w:rsidRPr="004B4B9C">
              <w:rPr>
                <w:rFonts w:ascii="Calibri" w:eastAsia="Palatino Linotype" w:hAnsi="Calibri" w:cs="Calibri"/>
              </w:rPr>
              <w:t>as per LOA rate</w:t>
            </w:r>
            <w:r w:rsidR="00C31C88" w:rsidRPr="004B4B9C">
              <w:rPr>
                <w:rFonts w:ascii="Calibri" w:eastAsia="Palatino Linotype" w:hAnsi="Calibri" w:cs="Calibri"/>
              </w:rPr>
              <w:t xml:space="preserve"> &amp; beyond 25% OPTCL reserves the right to negotiate/supply the items as OSM</w:t>
            </w:r>
            <w:r w:rsidR="0047576D" w:rsidRPr="004B4B9C">
              <w:rPr>
                <w:rFonts w:ascii="Calibri" w:eastAsia="Palatino Linotype" w:hAnsi="Calibri" w:cs="Calibri"/>
              </w:rPr>
              <w:t xml:space="preserve"> </w:t>
            </w:r>
            <w:r w:rsidR="00C31C88" w:rsidRPr="004B4B9C">
              <w:rPr>
                <w:rFonts w:ascii="Calibri" w:eastAsia="Palatino Linotype" w:hAnsi="Calibri" w:cs="Calibri"/>
              </w:rPr>
              <w:t>(owner supply material) depending upon practicability &amp; prevailing market prices.</w:t>
            </w:r>
            <w:r w:rsidR="00863374" w:rsidRPr="004B4B9C">
              <w:rPr>
                <w:rFonts w:ascii="Calibri" w:eastAsia="Palatino Linotype" w:hAnsi="Calibri" w:cs="Calibri"/>
              </w:rPr>
              <w:t xml:space="preserve"> For </w:t>
            </w:r>
            <w:r w:rsidR="00BC701D" w:rsidRPr="004B4B9C">
              <w:rPr>
                <w:rFonts w:ascii="Calibri" w:eastAsia="Palatino Linotype" w:hAnsi="Calibri" w:cs="Calibri"/>
              </w:rPr>
              <w:t>negotiation,</w:t>
            </w:r>
            <w:r w:rsidR="00863374" w:rsidRPr="004B4B9C">
              <w:rPr>
                <w:rFonts w:ascii="Calibri" w:eastAsia="Palatino Linotype" w:hAnsi="Calibri" w:cs="Calibri"/>
              </w:rPr>
              <w:t xml:space="preserve"> lower of </w:t>
            </w:r>
            <w:proofErr w:type="spellStart"/>
            <w:r w:rsidR="00863374" w:rsidRPr="004B4B9C">
              <w:rPr>
                <w:rFonts w:ascii="Calibri" w:eastAsia="Palatino Linotype" w:hAnsi="Calibri" w:cs="Calibri"/>
              </w:rPr>
              <w:t>LoA</w:t>
            </w:r>
            <w:proofErr w:type="spellEnd"/>
            <w:r w:rsidR="00863374" w:rsidRPr="004B4B9C">
              <w:rPr>
                <w:rFonts w:ascii="Calibri" w:eastAsia="Palatino Linotype" w:hAnsi="Calibri" w:cs="Calibri"/>
              </w:rPr>
              <w:t xml:space="preserve"> </w:t>
            </w:r>
            <w:r w:rsidR="00BC701D" w:rsidRPr="004B4B9C">
              <w:rPr>
                <w:rFonts w:ascii="Calibri" w:eastAsia="Palatino Linotype" w:hAnsi="Calibri" w:cs="Calibri"/>
              </w:rPr>
              <w:t>price,</w:t>
            </w:r>
            <w:r w:rsidR="00863374" w:rsidRPr="004B4B9C">
              <w:rPr>
                <w:rFonts w:ascii="Calibri" w:eastAsia="Palatino Linotype" w:hAnsi="Calibri" w:cs="Calibri"/>
              </w:rPr>
              <w:t xml:space="preserve"> </w:t>
            </w:r>
            <w:r w:rsidR="007D2ACC" w:rsidRPr="004B4B9C">
              <w:rPr>
                <w:rFonts w:ascii="Calibri" w:eastAsia="Palatino Linotype" w:hAnsi="Calibri" w:cs="Calibri"/>
              </w:rPr>
              <w:t xml:space="preserve">OPTCL </w:t>
            </w:r>
            <w:r w:rsidR="00863374" w:rsidRPr="004B4B9C">
              <w:rPr>
                <w:rFonts w:ascii="Calibri" w:eastAsia="Palatino Linotype" w:hAnsi="Calibri" w:cs="Calibri"/>
              </w:rPr>
              <w:t xml:space="preserve">Cost </w:t>
            </w:r>
            <w:r w:rsidR="00BC701D" w:rsidRPr="004B4B9C">
              <w:rPr>
                <w:rFonts w:ascii="Calibri" w:eastAsia="Palatino Linotype" w:hAnsi="Calibri" w:cs="Calibri"/>
              </w:rPr>
              <w:t>Data,</w:t>
            </w:r>
            <w:r w:rsidR="00863374" w:rsidRPr="004B4B9C">
              <w:rPr>
                <w:rFonts w:ascii="Calibri" w:eastAsia="Palatino Linotype" w:hAnsi="Calibri" w:cs="Calibri"/>
              </w:rPr>
              <w:t xml:space="preserve"> discovered price</w:t>
            </w:r>
            <w:r w:rsidR="00E06120" w:rsidRPr="004B4B9C">
              <w:rPr>
                <w:rFonts w:ascii="Calibri" w:eastAsia="Palatino Linotype" w:hAnsi="Calibri" w:cs="Calibri"/>
              </w:rPr>
              <w:t xml:space="preserve"> (in the recent tender</w:t>
            </w:r>
            <w:r w:rsidR="00BC701D" w:rsidRPr="004B4B9C">
              <w:rPr>
                <w:rFonts w:ascii="Calibri" w:eastAsia="Palatino Linotype" w:hAnsi="Calibri" w:cs="Calibri"/>
              </w:rPr>
              <w:t>),</w:t>
            </w:r>
            <w:r w:rsidR="00863374" w:rsidRPr="004B4B9C">
              <w:rPr>
                <w:rFonts w:ascii="Calibri" w:eastAsia="Palatino Linotype" w:hAnsi="Calibri" w:cs="Calibri"/>
              </w:rPr>
              <w:t xml:space="preserve"> market price shall be considered.</w:t>
            </w:r>
          </w:p>
          <w:p w:rsidR="00B647A4" w:rsidRPr="00C31C88" w:rsidRDefault="00A3110F" w:rsidP="00C31C88">
            <w:pPr>
              <w:widowControl w:val="0"/>
              <w:numPr>
                <w:ilvl w:val="0"/>
                <w:numId w:val="2"/>
              </w:numPr>
              <w:tabs>
                <w:tab w:val="left" w:pos="35"/>
              </w:tabs>
              <w:autoSpaceDE w:val="0"/>
              <w:autoSpaceDN w:val="0"/>
              <w:jc w:val="both"/>
              <w:outlineLvl w:val="0"/>
              <w:rPr>
                <w:rFonts w:ascii="Calibri" w:eastAsia="Palatino Linotype" w:hAnsi="Calibri" w:cs="Calibri"/>
                <w:b/>
                <w:bCs/>
              </w:rPr>
            </w:pPr>
            <w:r w:rsidRPr="004B4B9C">
              <w:rPr>
                <w:rFonts w:ascii="Calibri" w:eastAsia="Palatino Linotype" w:hAnsi="Calibri" w:cs="Calibri"/>
                <w:b/>
                <w:bCs/>
              </w:rPr>
              <w:t>Erection including Civil works Contract</w:t>
            </w:r>
            <w:r w:rsidRPr="008A740C">
              <w:rPr>
                <w:rFonts w:ascii="Calibri" w:eastAsia="Palatino Linotype" w:hAnsi="Calibri" w:cs="Calibri"/>
              </w:rPr>
              <w:t>:</w:t>
            </w:r>
            <w:r w:rsidR="00C31C88">
              <w:rPr>
                <w:rFonts w:ascii="Calibri" w:eastAsia="Palatino Linotype" w:hAnsi="Calibri" w:cs="Calibri"/>
              </w:rPr>
              <w:t xml:space="preserve"> Any quantity variation shall be paid at LOA rates.</w:t>
            </w:r>
          </w:p>
        </w:tc>
      </w:tr>
      <w:tr w:rsidR="00EB70B4" w:rsidTr="00DB5B7A">
        <w:trPr>
          <w:trHeight w:val="1002"/>
        </w:trPr>
        <w:tc>
          <w:tcPr>
            <w:tcW w:w="988" w:type="dxa"/>
          </w:tcPr>
          <w:p w:rsidR="00DB5B7A" w:rsidRDefault="00A3110F" w:rsidP="00B647A4">
            <w:pPr>
              <w:jc w:val="center"/>
              <w:rPr>
                <w:rFonts w:ascii="Calibri" w:eastAsia="Calibri" w:hAnsi="Calibri" w:cs="Calibri"/>
                <w:lang w:eastAsia="en-IN"/>
              </w:rPr>
            </w:pPr>
            <w:r>
              <w:rPr>
                <w:rFonts w:ascii="Calibri" w:eastAsia="Calibri" w:hAnsi="Calibri" w:cs="Calibri"/>
                <w:lang w:eastAsia="en-IN"/>
              </w:rPr>
              <w:t>3</w:t>
            </w:r>
            <w:r w:rsidR="008449A3">
              <w:rPr>
                <w:rFonts w:ascii="Calibri" w:eastAsia="Calibri" w:hAnsi="Calibri" w:cs="Calibri"/>
                <w:lang w:eastAsia="en-IN"/>
              </w:rPr>
              <w:t>5</w:t>
            </w:r>
          </w:p>
        </w:tc>
        <w:tc>
          <w:tcPr>
            <w:tcW w:w="1984" w:type="dxa"/>
          </w:tcPr>
          <w:p w:rsidR="00DB5B7A" w:rsidRPr="005A35FF" w:rsidRDefault="00A3110F" w:rsidP="00B647A4">
            <w:pPr>
              <w:rPr>
                <w:rFonts w:ascii="Calibri" w:eastAsia="Calibri" w:hAnsi="Calibri" w:cs="Calibri"/>
                <w:lang w:eastAsia="en-IN"/>
              </w:rPr>
            </w:pPr>
            <w:r>
              <w:rPr>
                <w:rFonts w:ascii="Calibri" w:eastAsia="Calibri" w:hAnsi="Calibri" w:cs="Calibri"/>
                <w:lang w:eastAsia="en-IN"/>
              </w:rPr>
              <w:t>GCC 33.2.5</w:t>
            </w:r>
          </w:p>
        </w:tc>
        <w:tc>
          <w:tcPr>
            <w:tcW w:w="7109" w:type="dxa"/>
          </w:tcPr>
          <w:p w:rsidR="00DB5B7A" w:rsidRPr="00E51D9F" w:rsidRDefault="00A3110F" w:rsidP="00DB5B7A">
            <w:pPr>
              <w:widowControl w:val="0"/>
              <w:tabs>
                <w:tab w:val="left" w:pos="35"/>
              </w:tabs>
              <w:autoSpaceDE w:val="0"/>
              <w:autoSpaceDN w:val="0"/>
              <w:ind w:left="35" w:hanging="35"/>
              <w:jc w:val="both"/>
              <w:outlineLvl w:val="0"/>
              <w:rPr>
                <w:rFonts w:ascii="Calibri" w:eastAsia="Palatino Linotype" w:hAnsi="Calibri" w:cs="Calibri"/>
                <w:b/>
                <w:bCs/>
              </w:rPr>
            </w:pPr>
            <w:r w:rsidRPr="00E51D9F">
              <w:rPr>
                <w:rFonts w:ascii="Calibri" w:eastAsia="Palatino Linotype" w:hAnsi="Calibri" w:cs="Calibri"/>
                <w:b/>
                <w:bCs/>
              </w:rPr>
              <w:t>Clarification:</w:t>
            </w:r>
          </w:p>
          <w:p w:rsidR="00DB5B7A" w:rsidRPr="00E51D9F" w:rsidRDefault="00A3110F" w:rsidP="00DB5B7A">
            <w:pPr>
              <w:widowControl w:val="0"/>
              <w:tabs>
                <w:tab w:val="left" w:pos="35"/>
              </w:tabs>
              <w:autoSpaceDE w:val="0"/>
              <w:autoSpaceDN w:val="0"/>
              <w:ind w:left="35" w:hanging="35"/>
              <w:jc w:val="both"/>
              <w:outlineLvl w:val="0"/>
              <w:rPr>
                <w:rFonts w:ascii="Calibri" w:eastAsia="Palatino Linotype" w:hAnsi="Calibri" w:cs="Calibri"/>
                <w:b/>
                <w:bCs/>
              </w:rPr>
            </w:pPr>
            <w:r w:rsidRPr="00E51D9F">
              <w:rPr>
                <w:rFonts w:ascii="Calibri" w:eastAsia="Palatino Linotype" w:hAnsi="Calibri" w:cs="Calibri"/>
              </w:rPr>
              <w:t>The designated committee of the Employer for its decision/resolution on the dispute:  Purchase Sub Committee of OPTCL.</w:t>
            </w:r>
          </w:p>
        </w:tc>
      </w:tr>
      <w:tr w:rsidR="00EB70B4" w:rsidTr="00DB5B7A">
        <w:trPr>
          <w:trHeight w:val="1002"/>
        </w:trPr>
        <w:tc>
          <w:tcPr>
            <w:tcW w:w="988" w:type="dxa"/>
          </w:tcPr>
          <w:p w:rsidR="00DB5B7A" w:rsidRDefault="00A3110F" w:rsidP="00B647A4">
            <w:pPr>
              <w:jc w:val="center"/>
              <w:rPr>
                <w:rFonts w:ascii="Calibri" w:eastAsia="Calibri" w:hAnsi="Calibri" w:cs="Calibri"/>
                <w:lang w:eastAsia="en-IN"/>
              </w:rPr>
            </w:pPr>
            <w:r>
              <w:rPr>
                <w:rFonts w:ascii="Calibri" w:eastAsia="Calibri" w:hAnsi="Calibri" w:cs="Calibri"/>
                <w:lang w:eastAsia="en-IN"/>
              </w:rPr>
              <w:t>3</w:t>
            </w:r>
            <w:r w:rsidR="008449A3">
              <w:rPr>
                <w:rFonts w:ascii="Calibri" w:eastAsia="Calibri" w:hAnsi="Calibri" w:cs="Calibri"/>
                <w:lang w:eastAsia="en-IN"/>
              </w:rPr>
              <w:t>6</w:t>
            </w:r>
          </w:p>
        </w:tc>
        <w:tc>
          <w:tcPr>
            <w:tcW w:w="1984" w:type="dxa"/>
          </w:tcPr>
          <w:p w:rsidR="00DB5B7A" w:rsidRDefault="00A3110F" w:rsidP="00B647A4">
            <w:pPr>
              <w:rPr>
                <w:rFonts w:ascii="Calibri" w:eastAsia="Calibri" w:hAnsi="Calibri" w:cs="Calibri"/>
                <w:lang w:eastAsia="en-IN"/>
              </w:rPr>
            </w:pPr>
            <w:r>
              <w:rPr>
                <w:rFonts w:ascii="Calibri" w:eastAsia="Calibri" w:hAnsi="Calibri" w:cs="Calibri"/>
                <w:lang w:eastAsia="en-IN"/>
              </w:rPr>
              <w:t>GCC 34.2</w:t>
            </w:r>
          </w:p>
        </w:tc>
        <w:tc>
          <w:tcPr>
            <w:tcW w:w="7109" w:type="dxa"/>
          </w:tcPr>
          <w:p w:rsidR="00DB5B7A" w:rsidRPr="00E51D9F" w:rsidRDefault="00A3110F" w:rsidP="00DB5B7A">
            <w:pPr>
              <w:widowControl w:val="0"/>
              <w:tabs>
                <w:tab w:val="left" w:pos="35"/>
              </w:tabs>
              <w:autoSpaceDE w:val="0"/>
              <w:autoSpaceDN w:val="0"/>
              <w:ind w:left="35" w:hanging="35"/>
              <w:jc w:val="both"/>
              <w:outlineLvl w:val="0"/>
              <w:rPr>
                <w:rFonts w:ascii="Calibri" w:eastAsia="Palatino Linotype" w:hAnsi="Calibri" w:cs="Calibri"/>
                <w:b/>
                <w:bCs/>
              </w:rPr>
            </w:pPr>
            <w:r w:rsidRPr="00E51D9F">
              <w:rPr>
                <w:rFonts w:ascii="Calibri" w:eastAsia="Palatino Linotype" w:hAnsi="Calibri" w:cs="Calibri"/>
                <w:b/>
                <w:bCs/>
              </w:rPr>
              <w:t>Clarification:</w:t>
            </w:r>
          </w:p>
          <w:p w:rsidR="00DB5B7A" w:rsidRPr="00E51D9F" w:rsidRDefault="00A3110F" w:rsidP="00DB5B7A">
            <w:pPr>
              <w:widowControl w:val="0"/>
              <w:tabs>
                <w:tab w:val="left" w:pos="35"/>
              </w:tabs>
              <w:autoSpaceDE w:val="0"/>
              <w:autoSpaceDN w:val="0"/>
              <w:ind w:left="35" w:hanging="35"/>
              <w:jc w:val="both"/>
              <w:outlineLvl w:val="0"/>
              <w:rPr>
                <w:rFonts w:ascii="Calibri" w:eastAsia="Palatino Linotype" w:hAnsi="Calibri" w:cs="Calibri"/>
                <w:b/>
                <w:bCs/>
              </w:rPr>
            </w:pPr>
            <w:r w:rsidRPr="00E51D9F">
              <w:rPr>
                <w:rFonts w:ascii="Calibri" w:eastAsia="Palatino Linotype" w:hAnsi="Calibri" w:cs="Calibri"/>
              </w:rPr>
              <w:t>The designated committee of the Employer for its decision/resolution on</w:t>
            </w:r>
            <w:r w:rsidRPr="00E51D9F">
              <w:rPr>
                <w:rFonts w:ascii="Calibri" w:eastAsia="Palatino Linotype" w:hAnsi="Calibri" w:cs="Calibri"/>
              </w:rPr>
              <w:t xml:space="preserve"> the dispute:  Purchase Sub Committee of OPTCL.</w:t>
            </w:r>
          </w:p>
        </w:tc>
      </w:tr>
      <w:tr w:rsidR="00EB70B4" w:rsidTr="00DB5B7A">
        <w:trPr>
          <w:trHeight w:val="1002"/>
        </w:trPr>
        <w:tc>
          <w:tcPr>
            <w:tcW w:w="988" w:type="dxa"/>
          </w:tcPr>
          <w:p w:rsidR="00E07433" w:rsidRDefault="00A3110F" w:rsidP="00E07433">
            <w:pPr>
              <w:jc w:val="center"/>
              <w:rPr>
                <w:rFonts w:ascii="Calibri" w:eastAsia="Calibri" w:hAnsi="Calibri" w:cs="Calibri"/>
                <w:lang w:eastAsia="en-IN"/>
              </w:rPr>
            </w:pPr>
            <w:r>
              <w:rPr>
                <w:rFonts w:ascii="Calibri" w:eastAsia="Calibri" w:hAnsi="Calibri" w:cs="Calibri"/>
                <w:lang w:eastAsia="en-IN"/>
              </w:rPr>
              <w:t>37</w:t>
            </w:r>
          </w:p>
        </w:tc>
        <w:tc>
          <w:tcPr>
            <w:tcW w:w="1984" w:type="dxa"/>
          </w:tcPr>
          <w:p w:rsidR="00E07433" w:rsidRDefault="00A3110F" w:rsidP="00E07433">
            <w:pPr>
              <w:rPr>
                <w:rFonts w:ascii="Calibri" w:eastAsia="Calibri" w:hAnsi="Calibri" w:cs="Calibri"/>
                <w:lang w:eastAsia="en-IN"/>
              </w:rPr>
            </w:pPr>
            <w:r>
              <w:rPr>
                <w:rFonts w:ascii="Calibri" w:eastAsia="Calibri" w:hAnsi="Calibri" w:cs="Arial"/>
                <w:bCs/>
                <w:lang w:eastAsia="en-IN"/>
              </w:rPr>
              <w:t xml:space="preserve">GCC 32.1 </w:t>
            </w:r>
            <w:r w:rsidRPr="009C20A1">
              <w:rPr>
                <w:rFonts w:ascii="Calibri" w:eastAsia="Calibri" w:hAnsi="Calibri" w:cs="Arial"/>
                <w:bCs/>
                <w:lang w:eastAsia="en-IN"/>
              </w:rPr>
              <w:t>(c)</w:t>
            </w:r>
          </w:p>
        </w:tc>
        <w:tc>
          <w:tcPr>
            <w:tcW w:w="7109" w:type="dxa"/>
          </w:tcPr>
          <w:p w:rsidR="00E07433" w:rsidRPr="006E336B" w:rsidRDefault="00A3110F" w:rsidP="00E07433">
            <w:pPr>
              <w:widowControl w:val="0"/>
              <w:tabs>
                <w:tab w:val="left" w:pos="35"/>
              </w:tabs>
              <w:autoSpaceDE w:val="0"/>
              <w:autoSpaceDN w:val="0"/>
              <w:jc w:val="both"/>
              <w:outlineLvl w:val="0"/>
              <w:rPr>
                <w:rFonts w:ascii="Calibri" w:eastAsia="Palatino Linotype" w:hAnsi="Calibri" w:cs="Palatino Linotype"/>
                <w:b/>
              </w:rPr>
            </w:pPr>
            <w:r w:rsidRPr="006E336B">
              <w:rPr>
                <w:rFonts w:ascii="Calibri" w:eastAsia="Palatino Linotype" w:hAnsi="Calibri" w:cs="Calibri"/>
                <w:b/>
                <w:bCs/>
              </w:rPr>
              <w:t xml:space="preserve">Supplementing Clause GCC </w:t>
            </w:r>
            <w:r w:rsidRPr="006E336B">
              <w:rPr>
                <w:rFonts w:ascii="Calibri" w:eastAsia="Palatino Linotype" w:hAnsi="Calibri" w:cs="Palatino Linotype"/>
                <w:b/>
              </w:rPr>
              <w:t>32.1 (c)</w:t>
            </w:r>
          </w:p>
          <w:p w:rsidR="00E07433" w:rsidRPr="006E336B" w:rsidRDefault="00A3110F" w:rsidP="00E07433">
            <w:pPr>
              <w:widowControl w:val="0"/>
              <w:tabs>
                <w:tab w:val="left" w:pos="35"/>
              </w:tabs>
              <w:autoSpaceDE w:val="0"/>
              <w:autoSpaceDN w:val="0"/>
              <w:ind w:left="35" w:hanging="35"/>
              <w:jc w:val="both"/>
              <w:outlineLvl w:val="0"/>
              <w:rPr>
                <w:rFonts w:ascii="Calibri" w:eastAsia="Palatino Linotype" w:hAnsi="Calibri" w:cs="Calibri"/>
                <w:b/>
                <w:bCs/>
              </w:rPr>
            </w:pPr>
            <w:r w:rsidRPr="006E336B">
              <w:rPr>
                <w:rFonts w:ascii="Calibri" w:eastAsia="Palatino Linotype" w:hAnsi="Calibri" w:cs="Palatino Linotype"/>
              </w:rPr>
              <w:t xml:space="preserve">Earthquake, landslide, volcanic activity, flood or cyclone, or other inclement weather condition, nuclear and pressure waves or other natural or physical </w:t>
            </w:r>
            <w:r w:rsidRPr="006E336B">
              <w:rPr>
                <w:rFonts w:ascii="Calibri" w:eastAsia="Palatino Linotype" w:hAnsi="Calibri" w:cs="Palatino Linotype"/>
              </w:rPr>
              <w:t>disaster viz. "</w:t>
            </w:r>
            <w:r w:rsidRPr="006E336B">
              <w:rPr>
                <w:rFonts w:ascii="Calibri" w:eastAsia="Palatino Linotype" w:hAnsi="Calibri" w:cs="Palatino Linotype"/>
                <w:b/>
              </w:rPr>
              <w:t>epidemics, pandemics and quarantine restrictions"</w:t>
            </w:r>
          </w:p>
        </w:tc>
      </w:tr>
      <w:tr w:rsidR="00EB70B4" w:rsidTr="00DB5B7A">
        <w:trPr>
          <w:trHeight w:val="1002"/>
        </w:trPr>
        <w:tc>
          <w:tcPr>
            <w:tcW w:w="988" w:type="dxa"/>
          </w:tcPr>
          <w:p w:rsidR="00E07433" w:rsidRDefault="00A3110F" w:rsidP="00B647A4">
            <w:pPr>
              <w:jc w:val="center"/>
              <w:rPr>
                <w:rFonts w:ascii="Calibri" w:eastAsia="Calibri" w:hAnsi="Calibri" w:cs="Calibri"/>
                <w:lang w:eastAsia="en-IN"/>
              </w:rPr>
            </w:pPr>
            <w:r>
              <w:rPr>
                <w:rFonts w:ascii="Calibri" w:eastAsia="Calibri" w:hAnsi="Calibri" w:cs="Calibri"/>
                <w:lang w:eastAsia="en-IN"/>
              </w:rPr>
              <w:t>38</w:t>
            </w:r>
          </w:p>
        </w:tc>
        <w:tc>
          <w:tcPr>
            <w:tcW w:w="1984" w:type="dxa"/>
          </w:tcPr>
          <w:p w:rsidR="00E07433" w:rsidRDefault="00A3110F" w:rsidP="00B647A4">
            <w:pPr>
              <w:rPr>
                <w:rFonts w:ascii="Calibri" w:eastAsia="Calibri" w:hAnsi="Calibri" w:cs="Calibri"/>
                <w:lang w:eastAsia="en-IN"/>
              </w:rPr>
            </w:pPr>
            <w:r>
              <w:rPr>
                <w:rFonts w:ascii="Calibri" w:eastAsia="Calibri" w:hAnsi="Calibri" w:cs="Calibri"/>
                <w:lang w:eastAsia="en-IN"/>
              </w:rPr>
              <w:t>GCC 19.2</w:t>
            </w:r>
          </w:p>
        </w:tc>
        <w:tc>
          <w:tcPr>
            <w:tcW w:w="7109" w:type="dxa"/>
          </w:tcPr>
          <w:p w:rsidR="00E07433" w:rsidRPr="006E336B" w:rsidRDefault="00A3110F" w:rsidP="00E07433">
            <w:pPr>
              <w:suppressAutoHyphens/>
              <w:spacing w:line="276" w:lineRule="auto"/>
              <w:jc w:val="both"/>
              <w:rPr>
                <w:rFonts w:ascii="Calibri" w:eastAsia="Calibri" w:hAnsi="Calibri" w:cs="Kalinga"/>
                <w:b/>
                <w:bCs/>
                <w:lang w:eastAsia="ar-SA"/>
              </w:rPr>
            </w:pPr>
            <w:r w:rsidRPr="006E336B">
              <w:rPr>
                <w:rFonts w:ascii="Calibri" w:eastAsia="Calibri" w:hAnsi="Calibri" w:cs="Kalinga"/>
                <w:b/>
                <w:bCs/>
                <w:lang w:eastAsia="ar-SA"/>
              </w:rPr>
              <w:t xml:space="preserve">Supplementing the GCC clause 19.2 </w:t>
            </w:r>
          </w:p>
          <w:p w:rsidR="00E07433" w:rsidRPr="006E336B" w:rsidRDefault="00A3110F" w:rsidP="00E07433">
            <w:pPr>
              <w:suppressAutoHyphens/>
              <w:spacing w:line="276" w:lineRule="auto"/>
              <w:jc w:val="both"/>
              <w:rPr>
                <w:rFonts w:ascii="Calibri" w:eastAsia="Calibri" w:hAnsi="Calibri" w:cs="Kalinga"/>
                <w:lang w:eastAsia="ar-SA"/>
              </w:rPr>
            </w:pPr>
            <w:r w:rsidRPr="006E336B">
              <w:rPr>
                <w:rFonts w:ascii="Calibri" w:eastAsia="Calibri" w:hAnsi="Calibri" w:cs="Kalinga"/>
                <w:lang w:eastAsia="ar-SA"/>
              </w:rPr>
              <w:t>The</w:t>
            </w:r>
            <w:r w:rsidRPr="006E336B">
              <w:rPr>
                <w:rFonts w:ascii="Calibri" w:eastAsia="Calibri" w:hAnsi="Calibri" w:cs="Kalinga"/>
                <w:spacing w:val="1"/>
                <w:lang w:eastAsia="ar-SA"/>
              </w:rPr>
              <w:t xml:space="preserve"> </w:t>
            </w:r>
            <w:r w:rsidRPr="006E336B">
              <w:rPr>
                <w:rFonts w:ascii="Calibri" w:eastAsia="Calibri" w:hAnsi="Calibri" w:cs="Kalinga"/>
                <w:lang w:eastAsia="ar-SA"/>
              </w:rPr>
              <w:t>Employer</w:t>
            </w:r>
            <w:r w:rsidRPr="006E336B">
              <w:rPr>
                <w:rFonts w:ascii="Calibri" w:eastAsia="Calibri" w:hAnsi="Calibri" w:cs="Kalinga"/>
                <w:spacing w:val="1"/>
                <w:lang w:eastAsia="ar-SA"/>
              </w:rPr>
              <w:t xml:space="preserve"> </w:t>
            </w:r>
            <w:r w:rsidRPr="006E336B">
              <w:rPr>
                <w:rFonts w:ascii="Calibri" w:eastAsia="Calibri" w:hAnsi="Calibri" w:cs="Kalinga"/>
                <w:lang w:eastAsia="ar-SA"/>
              </w:rPr>
              <w:t>and</w:t>
            </w:r>
            <w:r w:rsidRPr="006E336B">
              <w:rPr>
                <w:rFonts w:ascii="Calibri" w:eastAsia="Calibri" w:hAnsi="Calibri" w:cs="Kalinga"/>
                <w:spacing w:val="1"/>
                <w:lang w:eastAsia="ar-SA"/>
              </w:rPr>
              <w:t xml:space="preserve"> </w:t>
            </w:r>
            <w:r w:rsidRPr="006E336B">
              <w:rPr>
                <w:rFonts w:ascii="Calibri" w:eastAsia="Calibri" w:hAnsi="Calibri" w:cs="Kalinga"/>
                <w:lang w:eastAsia="ar-SA"/>
              </w:rPr>
              <w:t>the</w:t>
            </w:r>
            <w:r w:rsidRPr="006E336B">
              <w:rPr>
                <w:rFonts w:ascii="Calibri" w:eastAsia="Calibri" w:hAnsi="Calibri" w:cs="Kalinga"/>
                <w:spacing w:val="1"/>
                <w:lang w:eastAsia="ar-SA"/>
              </w:rPr>
              <w:t xml:space="preserve"> </w:t>
            </w:r>
            <w:r w:rsidRPr="006E336B">
              <w:rPr>
                <w:rFonts w:ascii="Calibri" w:eastAsia="Calibri" w:hAnsi="Calibri" w:cs="Kalinga"/>
                <w:lang w:eastAsia="ar-SA"/>
              </w:rPr>
              <w:t>Project Manager/Engineer or</w:t>
            </w:r>
            <w:r w:rsidRPr="006E336B">
              <w:rPr>
                <w:rFonts w:ascii="Calibri" w:eastAsia="Calibri" w:hAnsi="Calibri" w:cs="Kalinga"/>
                <w:spacing w:val="1"/>
                <w:lang w:eastAsia="ar-SA"/>
              </w:rPr>
              <w:t xml:space="preserve"> </w:t>
            </w:r>
            <w:r w:rsidRPr="006E336B">
              <w:rPr>
                <w:rFonts w:ascii="Calibri" w:eastAsia="Calibri" w:hAnsi="Calibri" w:cs="Kalinga"/>
                <w:lang w:eastAsia="ar-SA"/>
              </w:rPr>
              <w:t>their</w:t>
            </w:r>
            <w:r w:rsidRPr="006E336B">
              <w:rPr>
                <w:rFonts w:ascii="Calibri" w:eastAsia="Calibri" w:hAnsi="Calibri" w:cs="Kalinga"/>
                <w:spacing w:val="1"/>
                <w:lang w:eastAsia="ar-SA"/>
              </w:rPr>
              <w:t xml:space="preserve"> </w:t>
            </w:r>
            <w:r w:rsidRPr="006E336B">
              <w:rPr>
                <w:rFonts w:ascii="Calibri" w:eastAsia="Calibri" w:hAnsi="Calibri" w:cs="Kalinga"/>
                <w:lang w:eastAsia="ar-SA"/>
              </w:rPr>
              <w:t>designated</w:t>
            </w:r>
            <w:r w:rsidRPr="006E336B">
              <w:rPr>
                <w:rFonts w:ascii="Calibri" w:eastAsia="Calibri" w:hAnsi="Calibri" w:cs="Kalinga"/>
                <w:spacing w:val="1"/>
                <w:lang w:eastAsia="ar-SA"/>
              </w:rPr>
              <w:t xml:space="preserve"> </w:t>
            </w:r>
            <w:r w:rsidRPr="006E336B">
              <w:rPr>
                <w:rFonts w:ascii="Calibri" w:eastAsia="Calibri" w:hAnsi="Calibri" w:cs="Kalinga"/>
                <w:lang w:eastAsia="ar-SA"/>
              </w:rPr>
              <w:t>representatives</w:t>
            </w:r>
            <w:r w:rsidRPr="006E336B">
              <w:rPr>
                <w:rFonts w:ascii="Calibri" w:eastAsia="Calibri" w:hAnsi="Calibri" w:cs="Kalinga"/>
                <w:spacing w:val="1"/>
                <w:lang w:eastAsia="ar-SA"/>
              </w:rPr>
              <w:t xml:space="preserve"> </w:t>
            </w:r>
            <w:r w:rsidRPr="006E336B">
              <w:rPr>
                <w:rFonts w:ascii="Calibri" w:eastAsia="Calibri" w:hAnsi="Calibri" w:cs="Kalinga"/>
                <w:lang w:eastAsia="ar-SA"/>
              </w:rPr>
              <w:t>shall</w:t>
            </w:r>
            <w:r w:rsidRPr="006E336B">
              <w:rPr>
                <w:rFonts w:ascii="Calibri" w:eastAsia="Calibri" w:hAnsi="Calibri" w:cs="Kalinga"/>
                <w:spacing w:val="1"/>
                <w:lang w:eastAsia="ar-SA"/>
              </w:rPr>
              <w:t xml:space="preserve"> </w:t>
            </w:r>
            <w:r w:rsidRPr="006E336B">
              <w:rPr>
                <w:rFonts w:ascii="Calibri" w:eastAsia="Calibri" w:hAnsi="Calibri" w:cs="Kalinga"/>
                <w:lang w:eastAsia="ar-SA"/>
              </w:rPr>
              <w:t>be</w:t>
            </w:r>
            <w:r w:rsidRPr="006E336B">
              <w:rPr>
                <w:rFonts w:ascii="Calibri" w:eastAsia="Calibri" w:hAnsi="Calibri" w:cs="Kalinga"/>
                <w:spacing w:val="1"/>
                <w:lang w:eastAsia="ar-SA"/>
              </w:rPr>
              <w:t xml:space="preserve"> </w:t>
            </w:r>
            <w:r w:rsidRPr="006E336B">
              <w:rPr>
                <w:rFonts w:ascii="Calibri" w:eastAsia="Calibri" w:hAnsi="Calibri" w:cs="Kalinga"/>
                <w:lang w:eastAsia="ar-SA"/>
              </w:rPr>
              <w:t>entitled</w:t>
            </w:r>
            <w:r w:rsidRPr="006E336B">
              <w:rPr>
                <w:rFonts w:ascii="Calibri" w:eastAsia="Calibri" w:hAnsi="Calibri" w:cs="Kalinga"/>
                <w:spacing w:val="1"/>
                <w:lang w:eastAsia="ar-SA"/>
              </w:rPr>
              <w:t xml:space="preserve"> </w:t>
            </w:r>
            <w:r w:rsidRPr="006E336B">
              <w:rPr>
                <w:rFonts w:ascii="Calibri" w:eastAsia="Calibri" w:hAnsi="Calibri" w:cs="Kalinga"/>
                <w:lang w:eastAsia="ar-SA"/>
              </w:rPr>
              <w:t>to</w:t>
            </w:r>
            <w:r w:rsidRPr="006E336B">
              <w:rPr>
                <w:rFonts w:ascii="Calibri" w:eastAsia="Calibri" w:hAnsi="Calibri" w:cs="Kalinga"/>
                <w:spacing w:val="1"/>
                <w:lang w:eastAsia="ar-SA"/>
              </w:rPr>
              <w:t xml:space="preserve"> </w:t>
            </w:r>
            <w:r w:rsidRPr="006E336B">
              <w:rPr>
                <w:rFonts w:ascii="Calibri" w:eastAsia="Calibri" w:hAnsi="Calibri" w:cs="Kalinga"/>
                <w:lang w:eastAsia="ar-SA"/>
              </w:rPr>
              <w:t>attend</w:t>
            </w:r>
            <w:r w:rsidRPr="006E336B">
              <w:rPr>
                <w:rFonts w:ascii="Calibri" w:eastAsia="Calibri" w:hAnsi="Calibri" w:cs="Kalinga"/>
                <w:spacing w:val="1"/>
                <w:lang w:eastAsia="ar-SA"/>
              </w:rPr>
              <w:t xml:space="preserve"> </w:t>
            </w:r>
            <w:r w:rsidRPr="006E336B">
              <w:rPr>
                <w:rFonts w:ascii="Calibri" w:eastAsia="Calibri" w:hAnsi="Calibri" w:cs="Kalinga"/>
                <w:lang w:eastAsia="ar-SA"/>
              </w:rPr>
              <w:t>the</w:t>
            </w:r>
            <w:r w:rsidRPr="006E336B">
              <w:rPr>
                <w:rFonts w:ascii="Calibri" w:eastAsia="Calibri" w:hAnsi="Calibri" w:cs="Kalinga"/>
                <w:spacing w:val="1"/>
                <w:lang w:eastAsia="ar-SA"/>
              </w:rPr>
              <w:t xml:space="preserve"> </w:t>
            </w:r>
            <w:r w:rsidRPr="006E336B">
              <w:rPr>
                <w:rFonts w:ascii="Calibri" w:eastAsia="Calibri" w:hAnsi="Calibri" w:cs="Kalinga"/>
                <w:lang w:eastAsia="ar-SA"/>
              </w:rPr>
              <w:t>aforesaid</w:t>
            </w:r>
            <w:r w:rsidRPr="006E336B">
              <w:rPr>
                <w:rFonts w:ascii="Calibri" w:eastAsia="Calibri" w:hAnsi="Calibri" w:cs="Kalinga"/>
                <w:spacing w:val="1"/>
                <w:lang w:eastAsia="ar-SA"/>
              </w:rPr>
              <w:t xml:space="preserve"> </w:t>
            </w:r>
            <w:r w:rsidRPr="006E336B">
              <w:rPr>
                <w:rFonts w:ascii="Calibri" w:eastAsia="Calibri" w:hAnsi="Calibri" w:cs="Kalinga"/>
                <w:lang w:eastAsia="ar-SA"/>
              </w:rPr>
              <w:t>test</w:t>
            </w:r>
            <w:r w:rsidRPr="006E336B">
              <w:rPr>
                <w:rFonts w:ascii="Calibri" w:eastAsia="Calibri" w:hAnsi="Calibri" w:cs="Kalinga"/>
                <w:spacing w:val="1"/>
                <w:lang w:eastAsia="ar-SA"/>
              </w:rPr>
              <w:t xml:space="preserve"> </w:t>
            </w:r>
            <w:r w:rsidRPr="006E336B">
              <w:rPr>
                <w:rFonts w:ascii="Calibri" w:eastAsia="Calibri" w:hAnsi="Calibri" w:cs="Kalinga"/>
                <w:lang w:eastAsia="ar-SA"/>
              </w:rPr>
              <w:t>and/or</w:t>
            </w:r>
            <w:r w:rsidRPr="006E336B">
              <w:rPr>
                <w:rFonts w:ascii="Calibri" w:eastAsia="Calibri" w:hAnsi="Calibri" w:cs="Kalinga"/>
                <w:spacing w:val="-50"/>
                <w:lang w:eastAsia="ar-SA"/>
              </w:rPr>
              <w:t xml:space="preserve"> </w:t>
            </w:r>
            <w:r w:rsidRPr="006E336B">
              <w:rPr>
                <w:rFonts w:ascii="Calibri" w:eastAsia="Calibri" w:hAnsi="Calibri" w:cs="Kalinga"/>
                <w:lang w:eastAsia="ar-SA"/>
              </w:rPr>
              <w:t>inspection,</w:t>
            </w:r>
            <w:r w:rsidRPr="006E336B">
              <w:rPr>
                <w:rFonts w:ascii="Calibri" w:eastAsia="Calibri" w:hAnsi="Calibri" w:cs="Kalinga"/>
                <w:spacing w:val="1"/>
                <w:lang w:eastAsia="ar-SA"/>
              </w:rPr>
              <w:t xml:space="preserve"> and </w:t>
            </w:r>
            <w:r w:rsidRPr="006E336B">
              <w:rPr>
                <w:rFonts w:ascii="Calibri" w:eastAsia="Calibri" w:hAnsi="Calibri" w:cs="Kalinga"/>
                <w:lang w:eastAsia="ar-SA"/>
              </w:rPr>
              <w:t>the</w:t>
            </w:r>
            <w:r w:rsidRPr="006E336B">
              <w:rPr>
                <w:rFonts w:ascii="Calibri" w:eastAsia="Calibri" w:hAnsi="Calibri" w:cs="Kalinga"/>
                <w:spacing w:val="1"/>
                <w:lang w:eastAsia="ar-SA"/>
              </w:rPr>
              <w:t xml:space="preserve"> contractor </w:t>
            </w:r>
            <w:r w:rsidRPr="006E336B">
              <w:rPr>
                <w:rFonts w:ascii="Calibri" w:eastAsia="Calibri" w:hAnsi="Calibri" w:cs="Kalinga"/>
                <w:lang w:eastAsia="ar-SA"/>
              </w:rPr>
              <w:t>shall</w:t>
            </w:r>
            <w:r w:rsidRPr="006E336B">
              <w:rPr>
                <w:rFonts w:ascii="Calibri" w:eastAsia="Calibri" w:hAnsi="Calibri" w:cs="Kalinga"/>
                <w:spacing w:val="1"/>
                <w:lang w:eastAsia="ar-SA"/>
              </w:rPr>
              <w:t xml:space="preserve"> </w:t>
            </w:r>
            <w:r w:rsidRPr="006E336B">
              <w:rPr>
                <w:rFonts w:ascii="Calibri" w:eastAsia="Calibri" w:hAnsi="Calibri" w:cs="Kalinga"/>
                <w:lang w:eastAsia="ar-SA"/>
              </w:rPr>
              <w:t>bear</w:t>
            </w:r>
            <w:r w:rsidRPr="006E336B">
              <w:rPr>
                <w:rFonts w:ascii="Calibri" w:eastAsia="Calibri" w:hAnsi="Calibri" w:cs="Kalinga"/>
                <w:spacing w:val="1"/>
                <w:lang w:eastAsia="ar-SA"/>
              </w:rPr>
              <w:t xml:space="preserve"> </w:t>
            </w:r>
            <w:r w:rsidRPr="006E336B">
              <w:rPr>
                <w:rFonts w:ascii="Calibri" w:eastAsia="Calibri" w:hAnsi="Calibri" w:cs="Kalinga"/>
                <w:lang w:eastAsia="ar-SA"/>
              </w:rPr>
              <w:t>all</w:t>
            </w:r>
            <w:r w:rsidRPr="006E336B">
              <w:rPr>
                <w:rFonts w:ascii="Calibri" w:eastAsia="Calibri" w:hAnsi="Calibri" w:cs="Kalinga"/>
                <w:spacing w:val="53"/>
                <w:lang w:eastAsia="ar-SA"/>
              </w:rPr>
              <w:t xml:space="preserve"> </w:t>
            </w:r>
            <w:r w:rsidRPr="006E336B">
              <w:rPr>
                <w:rFonts w:ascii="Calibri" w:eastAsia="Calibri" w:hAnsi="Calibri" w:cs="Kalinga"/>
                <w:lang w:eastAsia="ar-SA"/>
              </w:rPr>
              <w:t>costs</w:t>
            </w:r>
            <w:r w:rsidRPr="006E336B">
              <w:rPr>
                <w:rFonts w:ascii="Calibri" w:eastAsia="Calibri" w:hAnsi="Calibri" w:cs="Kalinga"/>
                <w:spacing w:val="53"/>
                <w:lang w:eastAsia="ar-SA"/>
              </w:rPr>
              <w:t xml:space="preserve"> </w:t>
            </w:r>
            <w:r w:rsidRPr="006E336B">
              <w:rPr>
                <w:rFonts w:ascii="Calibri" w:eastAsia="Calibri" w:hAnsi="Calibri" w:cs="Kalinga"/>
                <w:lang w:eastAsia="ar-SA"/>
              </w:rPr>
              <w:t>and</w:t>
            </w:r>
            <w:r w:rsidRPr="006E336B">
              <w:rPr>
                <w:rFonts w:ascii="Calibri" w:eastAsia="Calibri" w:hAnsi="Calibri" w:cs="Kalinga"/>
                <w:spacing w:val="1"/>
                <w:lang w:eastAsia="ar-SA"/>
              </w:rPr>
              <w:t xml:space="preserve"> </w:t>
            </w:r>
            <w:r w:rsidRPr="006E336B">
              <w:rPr>
                <w:rFonts w:ascii="Calibri" w:eastAsia="Calibri" w:hAnsi="Calibri" w:cs="Kalinga"/>
                <w:lang w:eastAsia="ar-SA"/>
              </w:rPr>
              <w:t>expenses</w:t>
            </w:r>
            <w:r w:rsidRPr="006E336B">
              <w:rPr>
                <w:rFonts w:ascii="Calibri" w:eastAsia="Calibri" w:hAnsi="Calibri" w:cs="Kalinga"/>
                <w:spacing w:val="40"/>
                <w:lang w:eastAsia="ar-SA"/>
              </w:rPr>
              <w:t xml:space="preserve"> </w:t>
            </w:r>
            <w:r w:rsidRPr="006E336B">
              <w:rPr>
                <w:rFonts w:ascii="Calibri" w:eastAsia="Calibri" w:hAnsi="Calibri" w:cs="Kalinga"/>
                <w:lang w:eastAsia="ar-SA"/>
              </w:rPr>
              <w:t>incurred</w:t>
            </w:r>
            <w:r w:rsidRPr="006E336B">
              <w:rPr>
                <w:rFonts w:ascii="Calibri" w:eastAsia="Calibri" w:hAnsi="Calibri" w:cs="Kalinga"/>
                <w:spacing w:val="41"/>
                <w:lang w:eastAsia="ar-SA"/>
              </w:rPr>
              <w:t xml:space="preserve"> </w:t>
            </w:r>
            <w:r w:rsidRPr="006E336B">
              <w:rPr>
                <w:rFonts w:ascii="Calibri" w:eastAsia="Calibri" w:hAnsi="Calibri" w:cs="Kalinga"/>
                <w:lang w:eastAsia="ar-SA"/>
              </w:rPr>
              <w:t>in</w:t>
            </w:r>
            <w:r w:rsidRPr="006E336B">
              <w:rPr>
                <w:rFonts w:ascii="Calibri" w:eastAsia="Calibri" w:hAnsi="Calibri" w:cs="Kalinga"/>
                <w:spacing w:val="40"/>
                <w:lang w:eastAsia="ar-SA"/>
              </w:rPr>
              <w:t xml:space="preserve"> </w:t>
            </w:r>
            <w:r w:rsidRPr="006E336B">
              <w:rPr>
                <w:rFonts w:ascii="Calibri" w:eastAsia="Calibri" w:hAnsi="Calibri" w:cs="Kalinga"/>
                <w:lang w:eastAsia="ar-SA"/>
              </w:rPr>
              <w:t>connection</w:t>
            </w:r>
            <w:r w:rsidRPr="006E336B">
              <w:rPr>
                <w:rFonts w:ascii="Calibri" w:eastAsia="Calibri" w:hAnsi="Calibri" w:cs="Kalinga"/>
                <w:spacing w:val="41"/>
                <w:lang w:eastAsia="ar-SA"/>
              </w:rPr>
              <w:t xml:space="preserve"> </w:t>
            </w:r>
            <w:r w:rsidRPr="006E336B">
              <w:rPr>
                <w:rFonts w:ascii="Calibri" w:eastAsia="Calibri" w:hAnsi="Calibri" w:cs="Kalinga"/>
                <w:lang w:eastAsia="ar-SA"/>
              </w:rPr>
              <w:t>with</w:t>
            </w:r>
            <w:r w:rsidRPr="006E336B">
              <w:rPr>
                <w:rFonts w:ascii="Calibri" w:eastAsia="Calibri" w:hAnsi="Calibri" w:cs="Kalinga"/>
                <w:spacing w:val="42"/>
                <w:lang w:eastAsia="ar-SA"/>
              </w:rPr>
              <w:t xml:space="preserve"> </w:t>
            </w:r>
            <w:r w:rsidRPr="006E336B">
              <w:rPr>
                <w:rFonts w:ascii="Calibri" w:eastAsia="Calibri" w:hAnsi="Calibri" w:cs="Kalinga"/>
                <w:lang w:eastAsia="ar-SA"/>
              </w:rPr>
              <w:t>such</w:t>
            </w:r>
            <w:r w:rsidRPr="006E336B">
              <w:rPr>
                <w:rFonts w:ascii="Calibri" w:eastAsia="Calibri" w:hAnsi="Calibri" w:cs="Kalinga"/>
                <w:spacing w:val="41"/>
                <w:lang w:eastAsia="ar-SA"/>
              </w:rPr>
              <w:t xml:space="preserve"> </w:t>
            </w:r>
            <w:r w:rsidRPr="006E336B">
              <w:rPr>
                <w:rFonts w:ascii="Calibri" w:eastAsia="Calibri" w:hAnsi="Calibri" w:cs="Kalinga"/>
                <w:lang w:eastAsia="ar-SA"/>
              </w:rPr>
              <w:t>attendance</w:t>
            </w:r>
            <w:r w:rsidRPr="006E336B">
              <w:rPr>
                <w:rFonts w:ascii="Calibri" w:eastAsia="Calibri" w:hAnsi="Calibri" w:cs="Kalinga"/>
                <w:spacing w:val="42"/>
                <w:lang w:eastAsia="ar-SA"/>
              </w:rPr>
              <w:t xml:space="preserve"> </w:t>
            </w:r>
            <w:r w:rsidRPr="006E336B">
              <w:rPr>
                <w:rFonts w:ascii="Calibri" w:eastAsia="Calibri" w:hAnsi="Calibri" w:cs="Kalinga"/>
                <w:lang w:eastAsia="ar-SA"/>
              </w:rPr>
              <w:t>including,</w:t>
            </w:r>
            <w:r w:rsidRPr="006E336B">
              <w:rPr>
                <w:rFonts w:ascii="Calibri" w:eastAsia="Calibri" w:hAnsi="Calibri" w:cs="Kalinga"/>
                <w:spacing w:val="41"/>
                <w:lang w:eastAsia="ar-SA"/>
              </w:rPr>
              <w:t xml:space="preserve"> </w:t>
            </w:r>
            <w:r w:rsidRPr="006E336B">
              <w:rPr>
                <w:rFonts w:ascii="Calibri" w:eastAsia="Calibri" w:hAnsi="Calibri" w:cs="Kalinga"/>
                <w:lang w:eastAsia="ar-SA"/>
              </w:rPr>
              <w:t>but</w:t>
            </w:r>
            <w:r w:rsidRPr="006E336B">
              <w:rPr>
                <w:rFonts w:ascii="Calibri" w:eastAsia="Calibri" w:hAnsi="Calibri" w:cs="Kalinga"/>
                <w:spacing w:val="-50"/>
                <w:lang w:eastAsia="ar-SA"/>
              </w:rPr>
              <w:t xml:space="preserve"> </w:t>
            </w:r>
            <w:r w:rsidRPr="006E336B">
              <w:rPr>
                <w:rFonts w:ascii="Calibri" w:eastAsia="Calibri" w:hAnsi="Calibri" w:cs="Kalinga"/>
                <w:lang w:eastAsia="ar-SA"/>
              </w:rPr>
              <w:t>not</w:t>
            </w:r>
            <w:r w:rsidRPr="006E336B">
              <w:rPr>
                <w:rFonts w:ascii="Calibri" w:eastAsia="Calibri" w:hAnsi="Calibri" w:cs="Kalinga"/>
                <w:spacing w:val="17"/>
                <w:lang w:eastAsia="ar-SA"/>
              </w:rPr>
              <w:t xml:space="preserve"> </w:t>
            </w:r>
            <w:r w:rsidRPr="006E336B">
              <w:rPr>
                <w:rFonts w:ascii="Calibri" w:eastAsia="Calibri" w:hAnsi="Calibri" w:cs="Kalinga"/>
                <w:lang w:eastAsia="ar-SA"/>
              </w:rPr>
              <w:t>limited</w:t>
            </w:r>
            <w:r w:rsidRPr="006E336B">
              <w:rPr>
                <w:rFonts w:ascii="Calibri" w:eastAsia="Calibri" w:hAnsi="Calibri" w:cs="Kalinga"/>
                <w:spacing w:val="16"/>
                <w:lang w:eastAsia="ar-SA"/>
              </w:rPr>
              <w:t xml:space="preserve"> </w:t>
            </w:r>
            <w:r w:rsidRPr="006E336B">
              <w:rPr>
                <w:rFonts w:ascii="Calibri" w:eastAsia="Calibri" w:hAnsi="Calibri" w:cs="Kalinga"/>
                <w:lang w:eastAsia="ar-SA"/>
              </w:rPr>
              <w:t>to,</w:t>
            </w:r>
            <w:r w:rsidRPr="006E336B">
              <w:rPr>
                <w:rFonts w:ascii="Calibri" w:eastAsia="Calibri" w:hAnsi="Calibri" w:cs="Kalinga"/>
                <w:spacing w:val="16"/>
                <w:lang w:eastAsia="ar-SA"/>
              </w:rPr>
              <w:t xml:space="preserve"> </w:t>
            </w:r>
            <w:r w:rsidRPr="006E336B">
              <w:rPr>
                <w:rFonts w:ascii="Calibri" w:eastAsia="Calibri" w:hAnsi="Calibri" w:cs="Kalinga"/>
                <w:lang w:eastAsia="ar-SA"/>
              </w:rPr>
              <w:t>all</w:t>
            </w:r>
            <w:r w:rsidRPr="006E336B">
              <w:rPr>
                <w:rFonts w:ascii="Calibri" w:eastAsia="Calibri" w:hAnsi="Calibri" w:cs="Kalinga"/>
                <w:spacing w:val="16"/>
                <w:lang w:eastAsia="ar-SA"/>
              </w:rPr>
              <w:t xml:space="preserve"> </w:t>
            </w:r>
            <w:r w:rsidRPr="006E336B">
              <w:rPr>
                <w:rFonts w:ascii="Calibri" w:eastAsia="Calibri" w:hAnsi="Calibri" w:cs="Kalinga"/>
                <w:lang w:eastAsia="ar-SA"/>
              </w:rPr>
              <w:t>traveling</w:t>
            </w:r>
            <w:r w:rsidRPr="006E336B">
              <w:rPr>
                <w:rFonts w:ascii="Calibri" w:eastAsia="Calibri" w:hAnsi="Calibri" w:cs="Kalinga"/>
                <w:spacing w:val="16"/>
                <w:lang w:eastAsia="ar-SA"/>
              </w:rPr>
              <w:t xml:space="preserve"> </w:t>
            </w:r>
            <w:r w:rsidRPr="006E336B">
              <w:rPr>
                <w:rFonts w:ascii="Calibri" w:eastAsia="Calibri" w:hAnsi="Calibri" w:cs="Kalinga"/>
                <w:lang w:eastAsia="ar-SA"/>
              </w:rPr>
              <w:t>and</w:t>
            </w:r>
            <w:r w:rsidRPr="006E336B">
              <w:rPr>
                <w:rFonts w:ascii="Calibri" w:eastAsia="Calibri" w:hAnsi="Calibri" w:cs="Kalinga"/>
                <w:spacing w:val="15"/>
                <w:lang w:eastAsia="ar-SA"/>
              </w:rPr>
              <w:t xml:space="preserve"> </w:t>
            </w:r>
            <w:r w:rsidRPr="006E336B">
              <w:rPr>
                <w:rFonts w:ascii="Calibri" w:eastAsia="Calibri" w:hAnsi="Calibri" w:cs="Kalinga"/>
                <w:lang w:eastAsia="ar-SA"/>
              </w:rPr>
              <w:t>board</w:t>
            </w:r>
            <w:r w:rsidRPr="006E336B">
              <w:rPr>
                <w:rFonts w:ascii="Calibri" w:eastAsia="Calibri" w:hAnsi="Calibri" w:cs="Kalinga"/>
                <w:spacing w:val="16"/>
                <w:lang w:eastAsia="ar-SA"/>
              </w:rPr>
              <w:t xml:space="preserve"> </w:t>
            </w:r>
            <w:r w:rsidRPr="006E336B">
              <w:rPr>
                <w:rFonts w:ascii="Calibri" w:eastAsia="Calibri" w:hAnsi="Calibri" w:cs="Kalinga"/>
                <w:lang w:eastAsia="ar-SA"/>
              </w:rPr>
              <w:t>and</w:t>
            </w:r>
            <w:r w:rsidRPr="006E336B">
              <w:rPr>
                <w:rFonts w:ascii="Calibri" w:eastAsia="Calibri" w:hAnsi="Calibri" w:cs="Kalinga"/>
                <w:spacing w:val="16"/>
                <w:lang w:eastAsia="ar-SA"/>
              </w:rPr>
              <w:t xml:space="preserve"> </w:t>
            </w:r>
            <w:r w:rsidRPr="006E336B">
              <w:rPr>
                <w:rFonts w:ascii="Calibri" w:eastAsia="Calibri" w:hAnsi="Calibri" w:cs="Kalinga"/>
                <w:lang w:eastAsia="ar-SA"/>
              </w:rPr>
              <w:t>lodging</w:t>
            </w:r>
            <w:r w:rsidRPr="006E336B">
              <w:rPr>
                <w:rFonts w:ascii="Calibri" w:eastAsia="Calibri" w:hAnsi="Calibri" w:cs="Kalinga"/>
                <w:spacing w:val="16"/>
                <w:lang w:eastAsia="ar-SA"/>
              </w:rPr>
              <w:t xml:space="preserve"> </w:t>
            </w:r>
            <w:r w:rsidRPr="006E336B">
              <w:rPr>
                <w:rFonts w:ascii="Calibri" w:eastAsia="Calibri" w:hAnsi="Calibri" w:cs="Kalinga"/>
                <w:lang w:eastAsia="ar-SA"/>
              </w:rPr>
              <w:t>expenses.</w:t>
            </w:r>
          </w:p>
          <w:p w:rsidR="00E07433" w:rsidRPr="006E336B" w:rsidRDefault="00A3110F" w:rsidP="00E07433">
            <w:pPr>
              <w:widowControl w:val="0"/>
              <w:tabs>
                <w:tab w:val="left" w:pos="35"/>
              </w:tabs>
              <w:autoSpaceDE w:val="0"/>
              <w:autoSpaceDN w:val="0"/>
              <w:ind w:left="35" w:hanging="35"/>
              <w:jc w:val="both"/>
              <w:outlineLvl w:val="0"/>
              <w:rPr>
                <w:rFonts w:ascii="Calibri" w:eastAsia="Palatino Linotype" w:hAnsi="Calibri" w:cs="Palatino Linotype"/>
                <w:b/>
                <w:bCs/>
              </w:rPr>
            </w:pPr>
            <w:r w:rsidRPr="006E336B">
              <w:rPr>
                <w:rFonts w:ascii="Calibri" w:eastAsia="Palatino Linotype" w:hAnsi="Calibri" w:cs="Palatino Linotype"/>
                <w:b/>
                <w:bCs/>
              </w:rPr>
              <w:t xml:space="preserve">(Details of </w:t>
            </w:r>
            <w:r w:rsidR="00413583" w:rsidRPr="006E336B">
              <w:rPr>
                <w:rFonts w:ascii="Calibri" w:eastAsia="Palatino Linotype" w:hAnsi="Calibri" w:cs="Palatino Linotype"/>
                <w:b/>
                <w:bCs/>
              </w:rPr>
              <w:t>Travelling</w:t>
            </w:r>
            <w:r w:rsidRPr="006E336B">
              <w:rPr>
                <w:rFonts w:ascii="Calibri" w:eastAsia="Palatino Linotype" w:hAnsi="Calibri" w:cs="Palatino Linotype"/>
                <w:b/>
                <w:bCs/>
              </w:rPr>
              <w:t xml:space="preserve"> expenditure given below)</w:t>
            </w:r>
          </w:p>
          <w:p w:rsidR="00431710" w:rsidRPr="006E336B" w:rsidRDefault="00431710" w:rsidP="00E07433">
            <w:pPr>
              <w:widowControl w:val="0"/>
              <w:tabs>
                <w:tab w:val="left" w:pos="35"/>
              </w:tabs>
              <w:autoSpaceDE w:val="0"/>
              <w:autoSpaceDN w:val="0"/>
              <w:ind w:left="35" w:hanging="35"/>
              <w:jc w:val="both"/>
              <w:outlineLvl w:val="0"/>
              <w:rPr>
                <w:rFonts w:ascii="Calibri" w:eastAsia="Palatino Linotype" w:hAnsi="Calibri" w:cs="Palatino Linotype"/>
                <w:b/>
                <w:bCs/>
              </w:rPr>
            </w:pPr>
          </w:p>
          <w:p w:rsidR="004F206F" w:rsidRPr="006E336B" w:rsidRDefault="00A3110F" w:rsidP="004F206F">
            <w:pPr>
              <w:spacing w:after="120" w:line="480" w:lineRule="auto"/>
              <w:rPr>
                <w:rFonts w:ascii="Calibri" w:eastAsia="Calibri" w:hAnsi="Calibri" w:cs="Kalinga"/>
                <w:b/>
                <w:u w:val="single"/>
                <w:lang w:eastAsia="en-IN"/>
              </w:rPr>
            </w:pPr>
            <w:r w:rsidRPr="006E336B">
              <w:rPr>
                <w:rFonts w:ascii="Calibri" w:eastAsia="Calibri" w:hAnsi="Calibri" w:cs="Kalinga"/>
                <w:b/>
                <w:u w:val="single"/>
                <w:lang w:eastAsia="en-IN"/>
              </w:rPr>
              <w:t>Details of travelling</w:t>
            </w:r>
            <w:r w:rsidRPr="006E336B">
              <w:rPr>
                <w:rFonts w:ascii="Calibri" w:eastAsia="Calibri" w:hAnsi="Calibri" w:cs="Kalinga"/>
                <w:b/>
                <w:u w:val="single"/>
                <w:lang w:eastAsia="en-IN"/>
              </w:rPr>
              <w:t xml:space="preserve"> expenditure</w:t>
            </w:r>
          </w:p>
          <w:p w:rsidR="004F206F" w:rsidRPr="006E336B" w:rsidRDefault="00A3110F" w:rsidP="004F206F">
            <w:pPr>
              <w:spacing w:line="480" w:lineRule="auto"/>
              <w:rPr>
                <w:rFonts w:ascii="Calibri" w:eastAsia="Calibri" w:hAnsi="Calibri" w:cs="Kalinga"/>
                <w:b/>
                <w:lang w:eastAsia="en-IN"/>
              </w:rPr>
            </w:pPr>
            <w:r w:rsidRPr="006E336B">
              <w:rPr>
                <w:rFonts w:ascii="Calibri" w:eastAsia="Calibri" w:hAnsi="Calibri" w:cs="Kalinga"/>
                <w:b/>
                <w:lang w:eastAsia="en-IN"/>
              </w:rPr>
              <w:t xml:space="preserve">INSPECTION COST: </w:t>
            </w:r>
          </w:p>
          <w:p w:rsidR="004F206F" w:rsidRPr="006E336B" w:rsidRDefault="00A3110F" w:rsidP="004F206F">
            <w:pPr>
              <w:numPr>
                <w:ilvl w:val="0"/>
                <w:numId w:val="3"/>
              </w:numPr>
              <w:suppressAutoHyphens/>
              <w:spacing w:before="120"/>
              <w:jc w:val="both"/>
              <w:rPr>
                <w:rFonts w:ascii="Calibri" w:eastAsia="Calibri" w:hAnsi="Calibri" w:cs="Kalinga"/>
                <w:lang w:eastAsia="en-IN"/>
              </w:rPr>
            </w:pPr>
            <w:r w:rsidRPr="006E336B">
              <w:rPr>
                <w:rFonts w:ascii="Calibri" w:eastAsia="Calibri" w:hAnsi="Calibri" w:cs="Kalinga"/>
                <w:lang w:eastAsia="en-IN"/>
              </w:rPr>
              <w:t>Expenses in respect of OPTCL’s representative for witnessing the inspection &amp; testing of the offered equipment/materials at the inspection and testing site.</w:t>
            </w:r>
          </w:p>
          <w:p w:rsidR="004F206F" w:rsidRPr="006E336B" w:rsidRDefault="00A3110F" w:rsidP="004F206F">
            <w:pPr>
              <w:numPr>
                <w:ilvl w:val="0"/>
                <w:numId w:val="4"/>
              </w:numPr>
              <w:suppressAutoHyphens/>
              <w:ind w:left="1134" w:hanging="425"/>
              <w:jc w:val="both"/>
              <w:rPr>
                <w:rFonts w:ascii="Calibri" w:eastAsia="Calibri" w:hAnsi="Calibri" w:cs="Kalinga"/>
                <w:lang w:eastAsia="en-IN"/>
              </w:rPr>
            </w:pPr>
            <w:r w:rsidRPr="006E336B">
              <w:rPr>
                <w:rFonts w:ascii="Calibri" w:eastAsia="Calibri" w:hAnsi="Calibri" w:cs="Kalinga"/>
                <w:lang w:eastAsia="en-IN"/>
              </w:rPr>
              <w:t>The testing and inspection of the equipment/ materials at manufactur</w:t>
            </w:r>
            <w:r w:rsidRPr="006E336B">
              <w:rPr>
                <w:rFonts w:ascii="Calibri" w:eastAsia="Calibri" w:hAnsi="Calibri" w:cs="Kalinga"/>
                <w:lang w:eastAsia="en-IN"/>
              </w:rPr>
              <w:t xml:space="preserve">er works are in the scope of work of the </w:t>
            </w:r>
            <w:r w:rsidRPr="006E336B">
              <w:rPr>
                <w:rFonts w:ascii="Calibri" w:eastAsia="Calibri" w:hAnsi="Calibri" w:cs="Kalinga"/>
                <w:lang w:eastAsia="en-IN"/>
              </w:rPr>
              <w:lastRenderedPageBreak/>
              <w:t xml:space="preserve">Contractor/Supplier. </w:t>
            </w:r>
            <w:r w:rsidRPr="006E336B">
              <w:rPr>
                <w:rFonts w:ascii="Calibri" w:eastAsia="Calibri" w:hAnsi="Calibri" w:cs="Kalinga"/>
                <w:bCs/>
                <w:iCs/>
                <w:lang w:eastAsia="en-IN"/>
              </w:rPr>
              <w:t>Travel Expenses of OPTCL Representative &amp; Third Party Inspecting Agency (TPIA) shall be borne by the Contractor. However the Inspection Fees payable to TPIA will be borne by OPTCL.</w:t>
            </w:r>
          </w:p>
          <w:p w:rsidR="004F206F" w:rsidRPr="006E336B" w:rsidRDefault="00A3110F" w:rsidP="004F206F">
            <w:pPr>
              <w:numPr>
                <w:ilvl w:val="0"/>
                <w:numId w:val="4"/>
              </w:numPr>
              <w:suppressAutoHyphens/>
              <w:ind w:left="1134" w:hanging="425"/>
              <w:jc w:val="both"/>
              <w:rPr>
                <w:rFonts w:ascii="Calibri" w:eastAsia="Calibri" w:hAnsi="Calibri" w:cs="Kalinga"/>
                <w:lang w:eastAsia="en-IN"/>
              </w:rPr>
            </w:pPr>
            <w:r w:rsidRPr="006E336B">
              <w:rPr>
                <w:rFonts w:ascii="Calibri" w:eastAsia="Calibri" w:hAnsi="Calibri" w:cs="Kalinga"/>
                <w:lang w:eastAsia="en-IN"/>
              </w:rPr>
              <w:t>OPTCL inspect</w:t>
            </w:r>
            <w:r w:rsidRPr="006E336B">
              <w:rPr>
                <w:rFonts w:ascii="Calibri" w:eastAsia="Calibri" w:hAnsi="Calibri" w:cs="Kalinga"/>
                <w:lang w:eastAsia="en-IN"/>
              </w:rPr>
              <w:t xml:space="preserve">ing officer and Third Party Inspecting Agency (TPIA), on receipt of offer for inspection from the contractor/supplier, shall proceed to the manufacturer works to witness the Type/Acceptance/Routine test.  </w:t>
            </w:r>
          </w:p>
          <w:p w:rsidR="004F206F" w:rsidRPr="006E336B" w:rsidRDefault="004F206F" w:rsidP="004F206F">
            <w:pPr>
              <w:ind w:left="420"/>
              <w:jc w:val="both"/>
              <w:rPr>
                <w:rFonts w:ascii="Calibri" w:eastAsia="Calibri" w:hAnsi="Calibri" w:cs="Kalinga"/>
                <w:lang w:eastAsia="en-IN"/>
              </w:rPr>
            </w:pPr>
          </w:p>
          <w:p w:rsidR="004F206F" w:rsidRPr="006E336B" w:rsidRDefault="00A3110F" w:rsidP="004F206F">
            <w:pPr>
              <w:numPr>
                <w:ilvl w:val="0"/>
                <w:numId w:val="3"/>
              </w:numPr>
              <w:suppressAutoHyphens/>
              <w:contextualSpacing/>
              <w:jc w:val="both"/>
              <w:rPr>
                <w:rFonts w:ascii="Calibri" w:eastAsia="Calibri" w:hAnsi="Calibri" w:cs="Kalinga"/>
                <w:i/>
                <w:lang w:eastAsia="en-IN"/>
              </w:rPr>
            </w:pPr>
            <w:r w:rsidRPr="006E336B">
              <w:rPr>
                <w:rFonts w:ascii="Calibri" w:eastAsia="Calibri" w:hAnsi="Calibri" w:cs="Kalinga"/>
                <w:lang w:eastAsia="en-IN"/>
              </w:rPr>
              <w:t>The travel expenses under the following heads, in</w:t>
            </w:r>
            <w:r w:rsidRPr="006E336B">
              <w:rPr>
                <w:rFonts w:ascii="Calibri" w:eastAsia="Calibri" w:hAnsi="Calibri" w:cs="Kalinga"/>
                <w:lang w:eastAsia="en-IN"/>
              </w:rPr>
              <w:t xml:space="preserve"> respect of OPTCL’s representative and TPIA for witnessing the inspection &amp; testing of the offered equipment/materials at the inspection and testing site, shall be borne by the contractor.</w:t>
            </w:r>
          </w:p>
          <w:p w:rsidR="004F206F" w:rsidRPr="006E336B" w:rsidRDefault="00A3110F" w:rsidP="004F206F">
            <w:pPr>
              <w:spacing w:before="120"/>
              <w:ind w:firstLine="709"/>
              <w:jc w:val="both"/>
              <w:rPr>
                <w:rFonts w:ascii="Calibri" w:eastAsia="Calibri" w:hAnsi="Calibri" w:cs="Kalinga"/>
                <w:lang w:eastAsia="en-IN"/>
              </w:rPr>
            </w:pPr>
            <w:r w:rsidRPr="006E336B">
              <w:rPr>
                <w:rFonts w:ascii="Calibri" w:eastAsia="Calibri" w:hAnsi="Calibri" w:cs="Kalinga"/>
                <w:b/>
                <w:lang w:eastAsia="en-IN"/>
              </w:rPr>
              <w:t>a) Hotel Accommodation</w:t>
            </w:r>
            <w:r w:rsidRPr="006E336B">
              <w:rPr>
                <w:rFonts w:ascii="Calibri" w:eastAsia="Calibri" w:hAnsi="Calibri" w:cs="Kalinga"/>
                <w:lang w:eastAsia="en-IN"/>
              </w:rPr>
              <w:t xml:space="preserve">: </w:t>
            </w:r>
          </w:p>
          <w:p w:rsidR="004F206F" w:rsidRPr="006E336B" w:rsidRDefault="00A3110F" w:rsidP="004F206F">
            <w:pPr>
              <w:numPr>
                <w:ilvl w:val="0"/>
                <w:numId w:val="5"/>
              </w:numPr>
              <w:suppressAutoHyphens/>
              <w:spacing w:before="120"/>
              <w:ind w:left="1418" w:hanging="284"/>
              <w:jc w:val="both"/>
              <w:rPr>
                <w:rFonts w:ascii="Calibri" w:eastAsia="Calibri" w:hAnsi="Calibri" w:cs="Kalinga"/>
                <w:lang w:eastAsia="en-IN"/>
              </w:rPr>
            </w:pPr>
            <w:r w:rsidRPr="006E336B">
              <w:rPr>
                <w:rFonts w:ascii="Calibri" w:eastAsia="Calibri" w:hAnsi="Calibri" w:cs="Kalinga"/>
                <w:lang w:eastAsia="en-IN"/>
              </w:rPr>
              <w:t xml:space="preserve">Single room accommodation in 4 star hotel </w:t>
            </w:r>
            <w:r w:rsidRPr="006E336B">
              <w:rPr>
                <w:rFonts w:ascii="Calibri" w:eastAsia="Calibri" w:hAnsi="Calibri" w:cs="Kalinga"/>
                <w:lang w:eastAsia="en-IN"/>
              </w:rPr>
              <w:t>for OPTCL/TPIA inspecting officer, not below the rank of Assistant General Manager (Grade E-6)</w:t>
            </w:r>
            <w:proofErr w:type="gramStart"/>
            <w:r w:rsidRPr="006E336B">
              <w:rPr>
                <w:rFonts w:ascii="Calibri" w:eastAsia="Calibri" w:hAnsi="Calibri" w:cs="Kalinga"/>
                <w:lang w:eastAsia="en-IN"/>
              </w:rPr>
              <w:t>,.</w:t>
            </w:r>
            <w:proofErr w:type="gramEnd"/>
          </w:p>
          <w:p w:rsidR="004F206F" w:rsidRPr="006E336B" w:rsidRDefault="00A3110F" w:rsidP="004F206F">
            <w:pPr>
              <w:numPr>
                <w:ilvl w:val="0"/>
                <w:numId w:val="5"/>
              </w:numPr>
              <w:suppressAutoHyphens/>
              <w:ind w:left="1418" w:hanging="284"/>
              <w:jc w:val="both"/>
              <w:rPr>
                <w:rFonts w:ascii="Calibri" w:eastAsia="Calibri" w:hAnsi="Calibri" w:cs="Kalinga"/>
                <w:lang w:eastAsia="en-IN"/>
              </w:rPr>
            </w:pPr>
            <w:r w:rsidRPr="006E336B">
              <w:rPr>
                <w:rFonts w:ascii="Calibri" w:eastAsia="Calibri" w:hAnsi="Calibri" w:cs="Kalinga"/>
                <w:lang w:eastAsia="en-IN"/>
              </w:rPr>
              <w:t xml:space="preserve">Single room accommodation in 3 star hotel for OPTCL/TPIA inspecting officer of the rank below Assistant General </w:t>
            </w:r>
            <w:proofErr w:type="gramStart"/>
            <w:r w:rsidRPr="006E336B">
              <w:rPr>
                <w:rFonts w:ascii="Calibri" w:eastAsia="Calibri" w:hAnsi="Calibri" w:cs="Kalinga"/>
                <w:lang w:eastAsia="en-IN"/>
              </w:rPr>
              <w:t>Manager(</w:t>
            </w:r>
            <w:proofErr w:type="gramEnd"/>
            <w:r w:rsidRPr="006E336B">
              <w:rPr>
                <w:rFonts w:ascii="Calibri" w:eastAsia="Calibri" w:hAnsi="Calibri" w:cs="Kalinga"/>
                <w:lang w:eastAsia="en-IN"/>
              </w:rPr>
              <w:t>Grade E-6).</w:t>
            </w:r>
          </w:p>
          <w:p w:rsidR="004F206F" w:rsidRPr="006E336B" w:rsidRDefault="004F206F" w:rsidP="004F206F">
            <w:pPr>
              <w:ind w:left="1418"/>
              <w:jc w:val="both"/>
              <w:rPr>
                <w:rFonts w:ascii="Calibri" w:eastAsia="Calibri" w:hAnsi="Calibri" w:cs="Kalinga"/>
                <w:lang w:eastAsia="en-IN"/>
              </w:rPr>
            </w:pPr>
          </w:p>
          <w:p w:rsidR="004F206F" w:rsidRPr="006E336B" w:rsidRDefault="00A3110F" w:rsidP="004F206F">
            <w:pPr>
              <w:ind w:left="709"/>
              <w:jc w:val="both"/>
              <w:rPr>
                <w:rFonts w:ascii="Calibri" w:eastAsia="Calibri" w:hAnsi="Calibri" w:cs="Kalinga"/>
                <w:lang w:eastAsia="en-IN"/>
              </w:rPr>
            </w:pPr>
            <w:r w:rsidRPr="006E336B">
              <w:rPr>
                <w:rFonts w:ascii="Calibri" w:eastAsia="Calibri" w:hAnsi="Calibri" w:cs="Kalinga"/>
                <w:b/>
                <w:lang w:eastAsia="en-IN"/>
              </w:rPr>
              <w:t>N.B</w:t>
            </w:r>
            <w:r w:rsidRPr="006E336B">
              <w:rPr>
                <w:rFonts w:ascii="Calibri" w:eastAsia="Calibri" w:hAnsi="Calibri" w:cs="Kalinga"/>
                <w:lang w:eastAsia="en-IN"/>
              </w:rPr>
              <w:t>.: It is the responsibi</w:t>
            </w:r>
            <w:r w:rsidRPr="006E336B">
              <w:rPr>
                <w:rFonts w:ascii="Calibri" w:eastAsia="Calibri" w:hAnsi="Calibri" w:cs="Kalinga"/>
                <w:lang w:eastAsia="en-IN"/>
              </w:rPr>
              <w:t>lity of the contractor to arrange the hotel accommodation matching with their inspection and testing schedule. In case of extended duration of inspection or non-availability of the return ticket, Contractor shall arrange for the extended stay of the inspec</w:t>
            </w:r>
            <w:r w:rsidRPr="006E336B">
              <w:rPr>
                <w:rFonts w:ascii="Calibri" w:eastAsia="Calibri" w:hAnsi="Calibri" w:cs="Kalinga"/>
                <w:lang w:eastAsia="en-IN"/>
              </w:rPr>
              <w:t>ting officer in the Hotel accordingly. In case, there is no hotel with prescribed standard in and around the place of inspection, the contractor shall suggest alternative suitable arrangement at the time of offer for inspection, which is subjected to accep</w:t>
            </w:r>
            <w:r w:rsidRPr="006E336B">
              <w:rPr>
                <w:rFonts w:ascii="Calibri" w:eastAsia="Calibri" w:hAnsi="Calibri" w:cs="Kalinga"/>
                <w:lang w:eastAsia="en-IN"/>
              </w:rPr>
              <w:t xml:space="preserve">tability of OPTCL inspecting officer. </w:t>
            </w:r>
          </w:p>
          <w:p w:rsidR="004F206F" w:rsidRPr="006E336B" w:rsidRDefault="00A3110F" w:rsidP="004F206F">
            <w:pPr>
              <w:spacing w:before="120"/>
              <w:ind w:firstLine="567"/>
              <w:jc w:val="both"/>
              <w:rPr>
                <w:rFonts w:ascii="Calibri" w:eastAsia="Calibri" w:hAnsi="Calibri" w:cs="Kalinga"/>
                <w:lang w:eastAsia="en-IN"/>
              </w:rPr>
            </w:pPr>
            <w:r w:rsidRPr="006E336B">
              <w:rPr>
                <w:rFonts w:ascii="Calibri" w:eastAsia="Calibri" w:hAnsi="Calibri" w:cs="Kalinga"/>
                <w:b/>
                <w:lang w:eastAsia="en-IN"/>
              </w:rPr>
              <w:t>b) Journey of the Inspecting Officer</w:t>
            </w:r>
            <w:r w:rsidRPr="006E336B">
              <w:rPr>
                <w:rFonts w:ascii="Calibri" w:eastAsia="Calibri" w:hAnsi="Calibri" w:cs="Kalinga"/>
                <w:lang w:eastAsia="en-IN"/>
              </w:rPr>
              <w:t>:</w:t>
            </w:r>
          </w:p>
          <w:p w:rsidR="004F206F" w:rsidRPr="006E336B" w:rsidRDefault="00A3110F" w:rsidP="004F206F">
            <w:pPr>
              <w:spacing w:before="120"/>
              <w:ind w:left="1134" w:hanging="567"/>
              <w:jc w:val="both"/>
              <w:rPr>
                <w:rFonts w:ascii="Calibri" w:eastAsia="Calibri" w:hAnsi="Calibri" w:cs="Kalinga"/>
                <w:lang w:eastAsia="en-IN"/>
              </w:rPr>
            </w:pPr>
            <w:r w:rsidRPr="006E336B">
              <w:rPr>
                <w:rFonts w:ascii="Calibri" w:eastAsia="Calibri" w:hAnsi="Calibri" w:cs="Kalinga"/>
                <w:lang w:eastAsia="en-IN"/>
              </w:rPr>
              <w:t>(</w:t>
            </w:r>
            <w:proofErr w:type="spellStart"/>
            <w:r w:rsidRPr="006E336B">
              <w:rPr>
                <w:rFonts w:ascii="Calibri" w:eastAsia="Calibri" w:hAnsi="Calibri" w:cs="Kalinga"/>
                <w:lang w:eastAsia="en-IN"/>
              </w:rPr>
              <w:t>i</w:t>
            </w:r>
            <w:proofErr w:type="spellEnd"/>
            <w:r w:rsidRPr="006E336B">
              <w:rPr>
                <w:rFonts w:ascii="Calibri" w:eastAsia="Calibri" w:hAnsi="Calibri" w:cs="Kalinga"/>
                <w:lang w:eastAsia="en-IN"/>
              </w:rPr>
              <w:t>)</w:t>
            </w:r>
            <w:r w:rsidRPr="006E336B">
              <w:rPr>
                <w:rFonts w:ascii="Calibri" w:eastAsia="Calibri" w:hAnsi="Calibri" w:cs="Kalinga"/>
                <w:i/>
                <w:lang w:eastAsia="en-IN"/>
              </w:rPr>
              <w:t xml:space="preserve"> </w:t>
            </w:r>
            <w:r w:rsidRPr="006E336B">
              <w:rPr>
                <w:rFonts w:ascii="Calibri" w:eastAsia="Calibri" w:hAnsi="Calibri" w:cs="Kalinga"/>
                <w:lang w:eastAsia="en-IN"/>
              </w:rPr>
              <w:tab/>
              <w:t xml:space="preserve">To and fro travel expenditure from the Head Quarters of the inspecting officer to the place of inspection/testing shall be borne by the contractor as per the following. </w:t>
            </w:r>
          </w:p>
          <w:p w:rsidR="004F206F" w:rsidRPr="006E336B" w:rsidRDefault="00A3110F" w:rsidP="004F206F">
            <w:pPr>
              <w:numPr>
                <w:ilvl w:val="0"/>
                <w:numId w:val="6"/>
              </w:numPr>
              <w:suppressAutoHyphens/>
              <w:ind w:left="1560" w:hanging="426"/>
              <w:jc w:val="both"/>
              <w:rPr>
                <w:rFonts w:ascii="Calibri" w:eastAsia="Calibri" w:hAnsi="Calibri" w:cs="Kalinga"/>
                <w:lang w:eastAsia="en-IN"/>
              </w:rPr>
            </w:pPr>
            <w:r w:rsidRPr="006E336B">
              <w:rPr>
                <w:rFonts w:ascii="Calibri" w:eastAsia="Calibri" w:hAnsi="Calibri" w:cs="Kalinga"/>
                <w:lang w:eastAsia="en-IN"/>
              </w:rPr>
              <w:t>Jour</w:t>
            </w:r>
            <w:r w:rsidRPr="006E336B">
              <w:rPr>
                <w:rFonts w:ascii="Calibri" w:eastAsia="Calibri" w:hAnsi="Calibri" w:cs="Kalinga"/>
                <w:lang w:eastAsia="en-IN"/>
              </w:rPr>
              <w:t>ney from the Head Quarters to the nearest Airport by train (</w:t>
            </w:r>
            <w:proofErr w:type="spellStart"/>
            <w:r w:rsidRPr="006E336B">
              <w:rPr>
                <w:rFonts w:ascii="Calibri" w:eastAsia="Calibri" w:hAnsi="Calibri" w:cs="Kalinga"/>
                <w:lang w:eastAsia="en-IN"/>
              </w:rPr>
              <w:t>Ist</w:t>
            </w:r>
            <w:proofErr w:type="spellEnd"/>
            <w:r w:rsidRPr="006E336B">
              <w:rPr>
                <w:rFonts w:ascii="Calibri" w:eastAsia="Calibri" w:hAnsi="Calibri" w:cs="Kalinga"/>
                <w:lang w:eastAsia="en-IN"/>
              </w:rPr>
              <w:t>/</w:t>
            </w:r>
            <w:proofErr w:type="spellStart"/>
            <w:r w:rsidRPr="006E336B">
              <w:rPr>
                <w:rFonts w:ascii="Calibri" w:eastAsia="Calibri" w:hAnsi="Calibri" w:cs="Kalinga"/>
                <w:lang w:eastAsia="en-IN"/>
              </w:rPr>
              <w:t>IInd</w:t>
            </w:r>
            <w:proofErr w:type="spellEnd"/>
            <w:r w:rsidRPr="006E336B">
              <w:rPr>
                <w:rFonts w:ascii="Calibri" w:eastAsia="Calibri" w:hAnsi="Calibri" w:cs="Kalinga"/>
                <w:lang w:eastAsia="en-IN"/>
              </w:rPr>
              <w:t xml:space="preserve"> A/C) or Taxi (A/C).</w:t>
            </w:r>
          </w:p>
          <w:p w:rsidR="004F206F" w:rsidRPr="006E336B" w:rsidRDefault="00A3110F" w:rsidP="004F206F">
            <w:pPr>
              <w:numPr>
                <w:ilvl w:val="0"/>
                <w:numId w:val="6"/>
              </w:numPr>
              <w:suppressAutoHyphens/>
              <w:ind w:left="1560" w:hanging="426"/>
              <w:jc w:val="both"/>
              <w:rPr>
                <w:rFonts w:ascii="Calibri" w:eastAsia="Calibri" w:hAnsi="Calibri" w:cs="Kalinga"/>
                <w:lang w:eastAsia="en-IN"/>
              </w:rPr>
            </w:pPr>
            <w:r w:rsidRPr="006E336B">
              <w:rPr>
                <w:rFonts w:ascii="Calibri" w:eastAsia="Calibri" w:hAnsi="Calibri" w:cs="Kalinga"/>
                <w:lang w:eastAsia="en-IN"/>
              </w:rPr>
              <w:t>Journey from destination Airport to the place of inspection/testing by train (</w:t>
            </w:r>
            <w:proofErr w:type="spellStart"/>
            <w:r w:rsidRPr="006E336B">
              <w:rPr>
                <w:rFonts w:ascii="Calibri" w:eastAsia="Calibri" w:hAnsi="Calibri" w:cs="Kalinga"/>
                <w:lang w:eastAsia="en-IN"/>
              </w:rPr>
              <w:t>Ist</w:t>
            </w:r>
            <w:proofErr w:type="spellEnd"/>
            <w:r w:rsidRPr="006E336B">
              <w:rPr>
                <w:rFonts w:ascii="Calibri" w:eastAsia="Calibri" w:hAnsi="Calibri" w:cs="Kalinga"/>
                <w:lang w:eastAsia="en-IN"/>
              </w:rPr>
              <w:t>/</w:t>
            </w:r>
            <w:proofErr w:type="spellStart"/>
            <w:r w:rsidRPr="006E336B">
              <w:rPr>
                <w:rFonts w:ascii="Calibri" w:eastAsia="Calibri" w:hAnsi="Calibri" w:cs="Kalinga"/>
                <w:lang w:eastAsia="en-IN"/>
              </w:rPr>
              <w:t>IInd</w:t>
            </w:r>
            <w:proofErr w:type="spellEnd"/>
            <w:r w:rsidRPr="006E336B">
              <w:rPr>
                <w:rFonts w:ascii="Calibri" w:eastAsia="Calibri" w:hAnsi="Calibri" w:cs="Kalinga"/>
                <w:lang w:eastAsia="en-IN"/>
              </w:rPr>
              <w:t xml:space="preserve"> A/C) or Taxi (A/C). </w:t>
            </w:r>
          </w:p>
          <w:p w:rsidR="004F206F" w:rsidRPr="006E336B" w:rsidRDefault="00A3110F" w:rsidP="004F206F">
            <w:pPr>
              <w:numPr>
                <w:ilvl w:val="0"/>
                <w:numId w:val="6"/>
              </w:numPr>
              <w:suppressAutoHyphens/>
              <w:ind w:left="1560" w:hanging="426"/>
              <w:jc w:val="both"/>
              <w:rPr>
                <w:rFonts w:ascii="Calibri" w:eastAsia="Calibri" w:hAnsi="Calibri" w:cs="Kalinga"/>
                <w:lang w:eastAsia="en-IN"/>
              </w:rPr>
            </w:pPr>
            <w:r w:rsidRPr="006E336B">
              <w:rPr>
                <w:rFonts w:ascii="Calibri" w:eastAsia="Calibri" w:hAnsi="Calibri" w:cs="Kalinga"/>
                <w:lang w:eastAsia="en-IN"/>
              </w:rPr>
              <w:t xml:space="preserve">For train journey, inspecting officer, not below the rank </w:t>
            </w:r>
            <w:r w:rsidRPr="006E336B">
              <w:rPr>
                <w:rFonts w:ascii="Calibri" w:eastAsia="Calibri" w:hAnsi="Calibri" w:cs="Kalinga"/>
                <w:lang w:eastAsia="en-IN"/>
              </w:rPr>
              <w:t>of Assistant General Manager shall be provided with 1</w:t>
            </w:r>
            <w:r w:rsidRPr="006E336B">
              <w:rPr>
                <w:rFonts w:ascii="Calibri" w:eastAsia="Calibri" w:hAnsi="Calibri" w:cs="Kalinga"/>
                <w:vertAlign w:val="superscript"/>
                <w:lang w:eastAsia="en-IN"/>
              </w:rPr>
              <w:t>st</w:t>
            </w:r>
            <w:r w:rsidRPr="006E336B">
              <w:rPr>
                <w:rFonts w:ascii="Calibri" w:eastAsia="Calibri" w:hAnsi="Calibri" w:cs="Kalinga"/>
                <w:lang w:eastAsia="en-IN"/>
              </w:rPr>
              <w:t xml:space="preserve"> class AC ticket and inspecting officer below the rank of Assistant General Manager shall be provided with 2</w:t>
            </w:r>
            <w:r w:rsidRPr="006E336B">
              <w:rPr>
                <w:rFonts w:ascii="Calibri" w:eastAsia="Calibri" w:hAnsi="Calibri" w:cs="Kalinga"/>
                <w:vertAlign w:val="superscript"/>
                <w:lang w:eastAsia="en-IN"/>
              </w:rPr>
              <w:t>nd</w:t>
            </w:r>
            <w:r w:rsidRPr="006E336B">
              <w:rPr>
                <w:rFonts w:ascii="Calibri" w:eastAsia="Calibri" w:hAnsi="Calibri" w:cs="Kalinga"/>
                <w:lang w:eastAsia="en-IN"/>
              </w:rPr>
              <w:t xml:space="preserve"> class AC ticket. </w:t>
            </w:r>
          </w:p>
          <w:p w:rsidR="004F206F" w:rsidRPr="006E336B" w:rsidRDefault="00A3110F" w:rsidP="004F206F">
            <w:pPr>
              <w:spacing w:before="120"/>
              <w:ind w:left="1134" w:hanging="567"/>
              <w:jc w:val="both"/>
              <w:rPr>
                <w:rFonts w:ascii="Calibri" w:eastAsia="Calibri" w:hAnsi="Calibri" w:cs="Kalinga"/>
                <w:lang w:eastAsia="en-IN"/>
              </w:rPr>
            </w:pPr>
            <w:r w:rsidRPr="006E336B">
              <w:rPr>
                <w:rFonts w:ascii="Calibri" w:eastAsia="Calibri" w:hAnsi="Calibri" w:cs="Kalinga"/>
                <w:lang w:eastAsia="en-IN"/>
              </w:rPr>
              <w:t xml:space="preserve">(ii) </w:t>
            </w:r>
            <w:r w:rsidRPr="006E336B">
              <w:rPr>
                <w:rFonts w:ascii="Calibri" w:eastAsia="Calibri" w:hAnsi="Calibri" w:cs="Kalinga"/>
                <w:lang w:eastAsia="en-IN"/>
              </w:rPr>
              <w:tab/>
              <w:t>Booking/cancellation of Air-ticket / Train-ticket is the responsib</w:t>
            </w:r>
            <w:r w:rsidRPr="006E336B">
              <w:rPr>
                <w:rFonts w:ascii="Calibri" w:eastAsia="Calibri" w:hAnsi="Calibri" w:cs="Kalinga"/>
                <w:lang w:eastAsia="en-IN"/>
              </w:rPr>
              <w:t xml:space="preserve">ility of the contractor. </w:t>
            </w:r>
          </w:p>
          <w:p w:rsidR="004F206F" w:rsidRPr="006E336B" w:rsidRDefault="00A3110F" w:rsidP="004F206F">
            <w:pPr>
              <w:spacing w:before="120"/>
              <w:ind w:left="1134" w:hanging="567"/>
              <w:jc w:val="both"/>
              <w:rPr>
                <w:rFonts w:ascii="Calibri" w:eastAsia="Calibri" w:hAnsi="Calibri" w:cs="Kalinga"/>
                <w:i/>
                <w:lang w:eastAsia="en-IN"/>
              </w:rPr>
            </w:pPr>
            <w:r w:rsidRPr="006E336B">
              <w:rPr>
                <w:rFonts w:ascii="Calibri" w:eastAsia="Calibri" w:hAnsi="Calibri" w:cs="Kalinga"/>
                <w:lang w:eastAsia="en-IN"/>
              </w:rPr>
              <w:t xml:space="preserve">(iii) </w:t>
            </w:r>
            <w:r w:rsidRPr="006E336B">
              <w:rPr>
                <w:rFonts w:ascii="Calibri" w:eastAsia="Calibri" w:hAnsi="Calibri" w:cs="Kalinga"/>
                <w:lang w:eastAsia="en-IN"/>
              </w:rPr>
              <w:tab/>
              <w:t>Moreover, if during the journey there is an unavoidable necessity for intermediate travel by road/ waterway/sea-route, the contractor/supplier shall provide suitable conveyance to the inspecting officer for travel this stre</w:t>
            </w:r>
            <w:r w:rsidRPr="006E336B">
              <w:rPr>
                <w:rFonts w:ascii="Calibri" w:eastAsia="Calibri" w:hAnsi="Calibri" w:cs="Kalinga"/>
                <w:lang w:eastAsia="en-IN"/>
              </w:rPr>
              <w:t>tch of journey or bear the cost towards this. Any such possibilities shall be duly</w:t>
            </w:r>
            <w:r w:rsidRPr="006E336B">
              <w:rPr>
                <w:rFonts w:ascii="Calibri" w:eastAsia="Calibri" w:hAnsi="Calibri" w:cs="Kalinga"/>
                <w:i/>
                <w:lang w:eastAsia="en-IN"/>
              </w:rPr>
              <w:t xml:space="preserve"> intimated to OPTCL at the time of their offer for inspection. </w:t>
            </w:r>
          </w:p>
          <w:p w:rsidR="004F206F" w:rsidRPr="006E336B" w:rsidRDefault="00A3110F" w:rsidP="004F206F">
            <w:pPr>
              <w:spacing w:before="120"/>
              <w:ind w:left="1134" w:hanging="567"/>
              <w:jc w:val="both"/>
              <w:rPr>
                <w:rFonts w:ascii="Calibri" w:eastAsia="Calibri" w:hAnsi="Calibri" w:cs="Kalinga"/>
                <w:lang w:eastAsia="en-IN"/>
              </w:rPr>
            </w:pPr>
            <w:r w:rsidRPr="006E336B">
              <w:rPr>
                <w:rFonts w:ascii="Calibri" w:eastAsia="Calibri" w:hAnsi="Calibri" w:cs="Kalinga"/>
                <w:b/>
                <w:lang w:eastAsia="en-IN"/>
              </w:rPr>
              <w:t>c) Local Conveyance</w:t>
            </w:r>
            <w:r w:rsidRPr="006E336B">
              <w:rPr>
                <w:rFonts w:ascii="Calibri" w:eastAsia="Calibri" w:hAnsi="Calibri" w:cs="Kalinga"/>
                <w:lang w:eastAsia="en-IN"/>
              </w:rPr>
              <w:t>:</w:t>
            </w:r>
          </w:p>
          <w:p w:rsidR="004F206F" w:rsidRPr="006E336B" w:rsidRDefault="00A3110F" w:rsidP="004F206F">
            <w:pPr>
              <w:spacing w:before="120"/>
              <w:ind w:left="567"/>
              <w:jc w:val="both"/>
              <w:rPr>
                <w:rFonts w:ascii="Calibri" w:eastAsia="Calibri" w:hAnsi="Calibri" w:cs="Kalinga"/>
                <w:lang w:eastAsia="en-IN"/>
              </w:rPr>
            </w:pPr>
            <w:r w:rsidRPr="006E336B">
              <w:rPr>
                <w:rFonts w:ascii="Calibri" w:eastAsia="Calibri" w:hAnsi="Calibri" w:cs="Kalinga"/>
                <w:lang w:eastAsia="en-IN"/>
              </w:rPr>
              <w:t>Local journey for the inspecting officer between Hotel and the place of the inspection/te</w:t>
            </w:r>
            <w:r w:rsidRPr="006E336B">
              <w:rPr>
                <w:rFonts w:ascii="Calibri" w:eastAsia="Calibri" w:hAnsi="Calibri" w:cs="Kalinga"/>
                <w:lang w:eastAsia="en-IN"/>
              </w:rPr>
              <w:t xml:space="preserve">sting site, Air-conditioned four wheeler vehicles in </w:t>
            </w:r>
            <w:r w:rsidRPr="006E336B">
              <w:rPr>
                <w:rFonts w:ascii="Calibri" w:eastAsia="Calibri" w:hAnsi="Calibri" w:cs="Kalinga"/>
                <w:lang w:eastAsia="en-IN"/>
              </w:rPr>
              <w:lastRenderedPageBreak/>
              <w:t xml:space="preserve">good condition shall be provided by the contractor. </w:t>
            </w:r>
          </w:p>
          <w:p w:rsidR="004F206F" w:rsidRPr="006E336B" w:rsidRDefault="00A3110F" w:rsidP="004F206F">
            <w:pPr>
              <w:spacing w:before="120"/>
              <w:ind w:firstLine="567"/>
              <w:jc w:val="both"/>
              <w:rPr>
                <w:rFonts w:ascii="Calibri" w:eastAsia="Calibri" w:hAnsi="Calibri" w:cs="Kalinga"/>
                <w:b/>
                <w:lang w:eastAsia="en-IN"/>
              </w:rPr>
            </w:pPr>
            <w:r w:rsidRPr="006E336B">
              <w:rPr>
                <w:rFonts w:ascii="Calibri" w:eastAsia="Calibri" w:hAnsi="Calibri" w:cs="Kalinga"/>
                <w:b/>
                <w:i/>
                <w:lang w:eastAsia="en-IN"/>
              </w:rPr>
              <w:t xml:space="preserve"> </w:t>
            </w:r>
            <w:r w:rsidRPr="006E336B">
              <w:rPr>
                <w:rFonts w:ascii="Calibri" w:eastAsia="Calibri" w:hAnsi="Calibri" w:cs="Kalinga"/>
                <w:b/>
                <w:lang w:eastAsia="en-IN"/>
              </w:rPr>
              <w:t>d)  Other Important Information:</w:t>
            </w:r>
          </w:p>
          <w:p w:rsidR="004F206F" w:rsidRPr="006E336B" w:rsidRDefault="00A3110F" w:rsidP="004F206F">
            <w:pPr>
              <w:ind w:left="1276" w:hanging="567"/>
              <w:jc w:val="both"/>
              <w:rPr>
                <w:rFonts w:ascii="Calibri" w:eastAsia="Calibri" w:hAnsi="Calibri" w:cs="Kalinga"/>
                <w:lang w:eastAsia="en-IN"/>
              </w:rPr>
            </w:pPr>
            <w:r w:rsidRPr="006E336B">
              <w:rPr>
                <w:rFonts w:ascii="Calibri" w:eastAsia="Calibri" w:hAnsi="Calibri" w:cs="Kalinga"/>
                <w:lang w:eastAsia="en-IN"/>
              </w:rPr>
              <w:t>(</w:t>
            </w:r>
            <w:proofErr w:type="spellStart"/>
            <w:r w:rsidRPr="006E336B">
              <w:rPr>
                <w:rFonts w:ascii="Calibri" w:eastAsia="Calibri" w:hAnsi="Calibri" w:cs="Kalinga"/>
                <w:lang w:eastAsia="en-IN"/>
              </w:rPr>
              <w:t>i</w:t>
            </w:r>
            <w:proofErr w:type="spellEnd"/>
            <w:r w:rsidRPr="006E336B">
              <w:rPr>
                <w:rFonts w:ascii="Calibri" w:eastAsia="Calibri" w:hAnsi="Calibri" w:cs="Kalinga"/>
                <w:lang w:eastAsia="en-IN"/>
              </w:rPr>
              <w:t>)</w:t>
            </w:r>
            <w:r w:rsidRPr="006E336B">
              <w:rPr>
                <w:rFonts w:ascii="Calibri" w:eastAsia="Calibri" w:hAnsi="Calibri" w:cs="Kalinga"/>
                <w:i/>
                <w:lang w:eastAsia="en-IN"/>
              </w:rPr>
              <w:t xml:space="preserve"> </w:t>
            </w:r>
            <w:r w:rsidRPr="006E336B">
              <w:rPr>
                <w:rFonts w:ascii="Calibri" w:eastAsia="Calibri" w:hAnsi="Calibri" w:cs="Kalinga"/>
                <w:lang w:eastAsia="en-IN"/>
              </w:rPr>
              <w:tab/>
            </w:r>
            <w:r w:rsidRPr="006E336B">
              <w:rPr>
                <w:rFonts w:ascii="Calibri" w:eastAsia="Calibri" w:hAnsi="Calibri" w:cs="Kalinga"/>
                <w:lang w:eastAsia="en-IN"/>
              </w:rPr>
              <w:t xml:space="preserve">All the above expenses shall be deemed to be included in the bidder’s quoted price for that supply item. Bidder shall not be eligible to raise any extra claim in this regard. </w:t>
            </w:r>
          </w:p>
          <w:p w:rsidR="004F206F" w:rsidRPr="006E336B" w:rsidRDefault="00A3110F" w:rsidP="004F206F">
            <w:pPr>
              <w:ind w:left="1276" w:hanging="567"/>
              <w:jc w:val="both"/>
              <w:rPr>
                <w:rFonts w:ascii="Calibri" w:eastAsia="Calibri" w:hAnsi="Calibri" w:cs="Kalinga"/>
                <w:lang w:eastAsia="en-IN"/>
              </w:rPr>
            </w:pPr>
            <w:r w:rsidRPr="006E336B">
              <w:rPr>
                <w:rFonts w:ascii="Calibri" w:eastAsia="Calibri" w:hAnsi="Calibri" w:cs="Kalinga"/>
                <w:lang w:eastAsia="en-IN"/>
              </w:rPr>
              <w:t xml:space="preserve">(ii) </w:t>
            </w:r>
            <w:r w:rsidRPr="006E336B">
              <w:rPr>
                <w:rFonts w:ascii="Calibri" w:eastAsia="Calibri" w:hAnsi="Calibri" w:cs="Kalinga"/>
                <w:lang w:eastAsia="en-IN"/>
              </w:rPr>
              <w:tab/>
              <w:t>Contractor may assume that only in 40% of the inspection and testing offer</w:t>
            </w:r>
            <w:r w:rsidRPr="006E336B">
              <w:rPr>
                <w:rFonts w:ascii="Calibri" w:eastAsia="Calibri" w:hAnsi="Calibri" w:cs="Kalinga"/>
                <w:lang w:eastAsia="en-IN"/>
              </w:rPr>
              <w:t xml:space="preserve"> cases, OPTCL/TPIA inspecting officer (not below the rank of Assistant General Manager) will witness the inspection and testing. </w:t>
            </w:r>
          </w:p>
          <w:p w:rsidR="004F206F" w:rsidRPr="006E336B" w:rsidRDefault="00A3110F" w:rsidP="004F206F">
            <w:pPr>
              <w:ind w:left="1276" w:hanging="567"/>
              <w:jc w:val="both"/>
              <w:rPr>
                <w:rFonts w:ascii="Calibri" w:eastAsia="Calibri" w:hAnsi="Calibri" w:cs="Kalinga"/>
                <w:lang w:eastAsia="en-IN"/>
              </w:rPr>
            </w:pPr>
            <w:r w:rsidRPr="006E336B">
              <w:rPr>
                <w:rFonts w:ascii="Calibri" w:eastAsia="Calibri" w:hAnsi="Calibri" w:cs="Kalinga"/>
                <w:lang w:eastAsia="en-IN"/>
              </w:rPr>
              <w:t xml:space="preserve">(iii) </w:t>
            </w:r>
            <w:r w:rsidRPr="006E336B">
              <w:rPr>
                <w:rFonts w:ascii="Calibri" w:eastAsia="Calibri" w:hAnsi="Calibri" w:cs="Kalinga"/>
                <w:lang w:eastAsia="en-IN"/>
              </w:rPr>
              <w:tab/>
              <w:t xml:space="preserve">In case of inspection and testing of some critical equipment/materials like Power Transformers, </w:t>
            </w:r>
            <w:r w:rsidRPr="006E336B">
              <w:rPr>
                <w:rFonts w:ascii="Calibri" w:eastAsia="Calibri" w:hAnsi="Calibri" w:cs="Kalinga"/>
                <w:bCs/>
                <w:lang w:eastAsia="en-IN"/>
              </w:rPr>
              <w:t>CT, PT, Breakers,</w:t>
            </w:r>
            <w:r w:rsidRPr="006E336B">
              <w:rPr>
                <w:rFonts w:ascii="Calibri" w:eastAsia="Calibri" w:hAnsi="Calibri" w:cs="Kalinga"/>
                <w:lang w:eastAsia="en-IN"/>
              </w:rPr>
              <w:t xml:space="preserve"> S/S A</w:t>
            </w:r>
            <w:r w:rsidRPr="006E336B">
              <w:rPr>
                <w:rFonts w:ascii="Calibri" w:eastAsia="Calibri" w:hAnsi="Calibri" w:cs="Kalinga"/>
                <w:lang w:eastAsia="en-IN"/>
              </w:rPr>
              <w:t xml:space="preserve">utomation Equipment and Cable, OPTCL may depute more than one inspecting officer. </w:t>
            </w:r>
            <w:r w:rsidRPr="006E336B">
              <w:rPr>
                <w:rFonts w:ascii="Calibri" w:eastAsia="Calibri" w:hAnsi="Calibri" w:cs="Kalinga"/>
                <w:lang w:eastAsia="en-IN"/>
              </w:rPr>
              <w:tab/>
            </w:r>
            <w:r w:rsidRPr="006E336B">
              <w:rPr>
                <w:rFonts w:ascii="Calibri" w:eastAsia="Calibri" w:hAnsi="Calibri" w:cs="Kalinga"/>
                <w:lang w:eastAsia="en-IN"/>
              </w:rPr>
              <w:tab/>
            </w:r>
            <w:r w:rsidRPr="006E336B">
              <w:rPr>
                <w:rFonts w:ascii="Calibri" w:eastAsia="Calibri" w:hAnsi="Calibri" w:cs="Kalinga"/>
                <w:lang w:eastAsia="en-IN"/>
              </w:rPr>
              <w:tab/>
            </w:r>
          </w:p>
          <w:p w:rsidR="004F206F" w:rsidRPr="006E336B" w:rsidRDefault="00A3110F" w:rsidP="004F206F">
            <w:pPr>
              <w:ind w:left="1276" w:hanging="567"/>
              <w:jc w:val="both"/>
              <w:rPr>
                <w:rFonts w:ascii="Calibri" w:eastAsia="Calibri" w:hAnsi="Calibri" w:cs="Kalinga"/>
                <w:lang w:eastAsia="en-IN"/>
              </w:rPr>
            </w:pPr>
            <w:r w:rsidRPr="006E336B">
              <w:rPr>
                <w:rFonts w:ascii="Calibri" w:eastAsia="Calibri" w:hAnsi="Calibri" w:cs="Kalinga"/>
                <w:lang w:eastAsia="en-IN"/>
              </w:rPr>
              <w:t>(iv)  Contractor shall judiciously plan the inspection/testing schedule and place of inspection/testing, so that optimum number of inspection/testing and minimum time sha</w:t>
            </w:r>
            <w:r w:rsidRPr="006E336B">
              <w:rPr>
                <w:rFonts w:ascii="Calibri" w:eastAsia="Calibri" w:hAnsi="Calibri" w:cs="Kalinga"/>
                <w:lang w:eastAsia="en-IN"/>
              </w:rPr>
              <w:t xml:space="preserve">ll be required to cover all the equipment/materials of the relevant contract package. </w:t>
            </w:r>
          </w:p>
          <w:p w:rsidR="00431710" w:rsidRPr="006E336B" w:rsidRDefault="00A3110F" w:rsidP="00413583">
            <w:pPr>
              <w:widowControl w:val="0"/>
              <w:autoSpaceDE w:val="0"/>
              <w:autoSpaceDN w:val="0"/>
              <w:ind w:left="1168" w:hanging="425"/>
              <w:jc w:val="both"/>
              <w:outlineLvl w:val="0"/>
              <w:rPr>
                <w:rFonts w:ascii="Calibri" w:eastAsia="Palatino Linotype" w:hAnsi="Calibri" w:cs="Calibri"/>
                <w:b/>
                <w:bCs/>
              </w:rPr>
            </w:pPr>
            <w:r w:rsidRPr="006E336B">
              <w:rPr>
                <w:rFonts w:ascii="Calibri" w:eastAsia="Palatino Linotype" w:hAnsi="Calibri" w:cs="Kalinga"/>
                <w:b/>
                <w:bCs/>
              </w:rPr>
              <w:t xml:space="preserve">(v) </w:t>
            </w:r>
            <w:r w:rsidRPr="006E336B">
              <w:rPr>
                <w:rFonts w:ascii="Calibri" w:eastAsia="Palatino Linotype" w:hAnsi="Calibri" w:cs="Kalinga"/>
                <w:b/>
                <w:bCs/>
              </w:rPr>
              <w:tab/>
            </w:r>
            <w:r w:rsidRPr="006E336B">
              <w:rPr>
                <w:rFonts w:ascii="Calibri" w:eastAsia="Palatino Linotype" w:hAnsi="Calibri" w:cs="Kalinga"/>
                <w:bCs/>
              </w:rPr>
              <w:t>It shall be the responsibility of the Contractor to organize the above tour related matters of OPTCL inspecting officer including the matters related to overseas in</w:t>
            </w:r>
            <w:r w:rsidRPr="006E336B">
              <w:rPr>
                <w:rFonts w:ascii="Calibri" w:eastAsia="Palatino Linotype" w:hAnsi="Calibri" w:cs="Kalinga"/>
                <w:bCs/>
              </w:rPr>
              <w:t>spection/testing, if</w:t>
            </w:r>
            <w:r w:rsidRPr="006E336B">
              <w:rPr>
                <w:rFonts w:ascii="Calibri" w:eastAsia="Palatino Linotype" w:hAnsi="Calibri" w:cs="Kalinga"/>
                <w:b/>
                <w:bCs/>
              </w:rPr>
              <w:t xml:space="preserve"> any</w:t>
            </w:r>
            <w:r w:rsidR="00413583" w:rsidRPr="006E336B">
              <w:rPr>
                <w:rFonts w:ascii="Calibri" w:eastAsia="Palatino Linotype" w:hAnsi="Calibri" w:cs="Kalinga"/>
                <w:b/>
                <w:bCs/>
              </w:rPr>
              <w:t>.</w:t>
            </w:r>
          </w:p>
        </w:tc>
      </w:tr>
      <w:tr w:rsidR="00EB70B4" w:rsidTr="00DB5B7A">
        <w:trPr>
          <w:trHeight w:val="1002"/>
        </w:trPr>
        <w:tc>
          <w:tcPr>
            <w:tcW w:w="988" w:type="dxa"/>
          </w:tcPr>
          <w:p w:rsidR="006308B4" w:rsidRDefault="00A3110F" w:rsidP="00B647A4">
            <w:pPr>
              <w:jc w:val="center"/>
              <w:rPr>
                <w:rFonts w:ascii="Calibri" w:eastAsia="Calibri" w:hAnsi="Calibri" w:cs="Calibri"/>
                <w:lang w:eastAsia="en-IN"/>
              </w:rPr>
            </w:pPr>
            <w:r>
              <w:rPr>
                <w:rFonts w:ascii="Calibri" w:eastAsia="Calibri" w:hAnsi="Calibri" w:cs="Calibri"/>
                <w:lang w:eastAsia="en-IN"/>
              </w:rPr>
              <w:lastRenderedPageBreak/>
              <w:t>39</w:t>
            </w:r>
          </w:p>
        </w:tc>
        <w:tc>
          <w:tcPr>
            <w:tcW w:w="1984" w:type="dxa"/>
          </w:tcPr>
          <w:p w:rsidR="006308B4" w:rsidRDefault="00A3110F" w:rsidP="00B647A4">
            <w:pPr>
              <w:rPr>
                <w:rFonts w:ascii="Calibri" w:eastAsia="Calibri" w:hAnsi="Calibri" w:cs="Calibri"/>
                <w:lang w:eastAsia="en-IN"/>
              </w:rPr>
            </w:pPr>
            <w:r w:rsidRPr="005A35FF">
              <w:rPr>
                <w:rFonts w:ascii="Calibri" w:eastAsia="Calibri" w:hAnsi="Calibri" w:cs="Calibri"/>
                <w:lang w:eastAsia="en-IN"/>
              </w:rPr>
              <w:t>Appendix to SCC</w:t>
            </w:r>
          </w:p>
        </w:tc>
        <w:tc>
          <w:tcPr>
            <w:tcW w:w="7109" w:type="dxa"/>
          </w:tcPr>
          <w:p w:rsidR="006308B4" w:rsidRPr="00413583" w:rsidRDefault="00A3110F" w:rsidP="00E07433">
            <w:pPr>
              <w:suppressAutoHyphens/>
              <w:spacing w:line="276" w:lineRule="auto"/>
              <w:jc w:val="both"/>
              <w:rPr>
                <w:rFonts w:ascii="Calibri" w:eastAsia="Calibri" w:hAnsi="Calibri" w:cs="Kalinga"/>
                <w:b/>
                <w:bCs/>
                <w:lang w:eastAsia="ar-SA"/>
              </w:rPr>
            </w:pPr>
            <w:r w:rsidRPr="00413583">
              <w:rPr>
                <w:rFonts w:ascii="Calibri" w:eastAsia="Calibri" w:hAnsi="Calibri" w:cs="Calibri"/>
                <w:b/>
                <w:lang w:eastAsia="ar-SA"/>
              </w:rPr>
              <w:t>Enclosed herewith</w:t>
            </w:r>
          </w:p>
        </w:tc>
      </w:tr>
    </w:tbl>
    <w:p w:rsidR="00304D34" w:rsidRPr="005A35FF" w:rsidRDefault="00304D34">
      <w:pPr>
        <w:rPr>
          <w:rFonts w:ascii="Calibri" w:eastAsia="Calibri" w:hAnsi="Calibri" w:cs="Calibri"/>
          <w:sz w:val="22"/>
          <w:szCs w:val="22"/>
          <w:lang w:val="en-IN" w:eastAsia="en-IN"/>
        </w:rPr>
      </w:pPr>
    </w:p>
    <w:p w:rsidR="00304D34" w:rsidRDefault="00A3110F" w:rsidP="005A35FF">
      <w:pPr>
        <w:jc w:val="center"/>
        <w:rPr>
          <w:rFonts w:ascii="Calibri" w:eastAsia="Calibri" w:hAnsi="Calibri" w:cs="Arial"/>
          <w:sz w:val="20"/>
          <w:szCs w:val="20"/>
          <w:lang w:val="en-IN" w:eastAsia="en-IN"/>
        </w:rPr>
      </w:pPr>
      <w:r w:rsidRPr="005A35FF">
        <w:rPr>
          <w:rFonts w:ascii="Calibri" w:eastAsia="Calibri" w:hAnsi="Calibri" w:cs="Calibri"/>
          <w:b/>
          <w:bCs/>
          <w:sz w:val="22"/>
          <w:szCs w:val="22"/>
          <w:lang w:val="en-IN" w:eastAsia="en-IN"/>
        </w:rPr>
        <w:t>----- End of Section-V (SCC) ---</w:t>
      </w:r>
    </w:p>
    <w:sectPr w:rsidR="00304D34" w:rsidSect="00304D34">
      <w:footerReference w:type="default" r:id="rId10"/>
      <w:type w:val="continuous"/>
      <w:pgSz w:w="11906" w:h="16838" w:code="9"/>
      <w:pgMar w:top="567" w:right="851" w:bottom="567" w:left="851" w:header="709" w:footer="327" w:gutter="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10F" w:rsidRDefault="00A3110F">
      <w:r>
        <w:separator/>
      </w:r>
    </w:p>
  </w:endnote>
  <w:endnote w:type="continuationSeparator" w:id="0">
    <w:p w:rsidR="00A3110F" w:rsidRDefault="00A3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ans-serif">
    <w:altName w:val="Times New Roman"/>
    <w:panose1 w:val="00000000000000000000"/>
    <w:charset w:val="00"/>
    <w:family w:val="roman"/>
    <w:notTrueType/>
    <w:pitch w:val="default"/>
  </w:font>
  <w:font w:name="serif">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D34" w:rsidRPr="00A62A62" w:rsidRDefault="00A3110F" w:rsidP="00304D34">
    <w:pPr>
      <w:pStyle w:val="Footer"/>
    </w:pPr>
    <w:proofErr w:type="spellStart"/>
    <w:r w:rsidRPr="00A62A62">
      <w:t>Vol</w:t>
    </w:r>
    <w:proofErr w:type="spellEnd"/>
    <w:r w:rsidRPr="00A62A62">
      <w:t>-I-</w:t>
    </w:r>
    <w:r w:rsidRPr="00A62A62">
      <w:rPr>
        <w:rFonts w:ascii="Arial" w:eastAsia="Arial" w:hAnsi="Arial"/>
        <w:b/>
      </w:rPr>
      <w:t xml:space="preserve"> Section – V: Special Conditions of Contract</w:t>
    </w:r>
    <w:r w:rsidRPr="00A62A62">
      <w:t xml:space="preserve">                                                                 Page </w:t>
    </w:r>
    <w:r w:rsidRPr="00A62A62">
      <w:fldChar w:fldCharType="begin"/>
    </w:r>
    <w:r w:rsidRPr="00A62A62">
      <w:instrText xml:space="preserve"> PAGE  \* Arabic  \* MERGEFORMAT </w:instrText>
    </w:r>
    <w:r w:rsidRPr="00A62A62">
      <w:fldChar w:fldCharType="separate"/>
    </w:r>
    <w:r w:rsidR="004F1AE7">
      <w:rPr>
        <w:noProof/>
      </w:rPr>
      <w:t>11</w:t>
    </w:r>
    <w:r w:rsidRPr="00A62A62">
      <w:fldChar w:fldCharType="end"/>
    </w:r>
    <w:r w:rsidRPr="00A62A62">
      <w:t xml:space="preserve"> of </w:t>
    </w:r>
    <w:r w:rsidR="006E336B">
      <w:fldChar w:fldCharType="begin"/>
    </w:r>
    <w:r>
      <w:instrText xml:space="preserve"> NUMPAGES  \* Arabic  \* MERGEFORMAT </w:instrText>
    </w:r>
    <w:r w:rsidR="006E336B">
      <w:fldChar w:fldCharType="separate"/>
    </w:r>
    <w:r w:rsidR="004F1AE7">
      <w:rPr>
        <w:noProof/>
      </w:rPr>
      <w:t>11</w:t>
    </w:r>
    <w:r w:rsidR="006E336B">
      <w:rPr>
        <w:noProof/>
      </w:rPr>
      <w:fldChar w:fldCharType="end"/>
    </w:r>
  </w:p>
  <w:p w:rsidR="00304D34" w:rsidRDefault="00304D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10F" w:rsidRDefault="00A3110F">
      <w:r>
        <w:separator/>
      </w:r>
    </w:p>
  </w:footnote>
  <w:footnote w:type="continuationSeparator" w:id="0">
    <w:p w:rsidR="00A3110F" w:rsidRDefault="00A311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CA792F"/>
    <w:multiLevelType w:val="multilevel"/>
    <w:tmpl w:val="99CCBFE0"/>
    <w:lvl w:ilvl="0">
      <w:start w:val="1"/>
      <w:numFmt w:val="upperRoman"/>
      <w:lvlText w:val="%1."/>
      <w:lvlJc w:val="right"/>
      <w:pPr>
        <w:ind w:left="786" w:hanging="360"/>
      </w:pPr>
    </w:lvl>
    <w:lvl w:ilvl="1">
      <w:start w:val="2"/>
      <w:numFmt w:val="decimal"/>
      <w:isLgl/>
      <w:lvlText w:val="%1.%2"/>
      <w:lvlJc w:val="left"/>
      <w:pPr>
        <w:ind w:left="786" w:hanging="36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2226" w:hanging="1800"/>
      </w:pPr>
    </w:lvl>
  </w:abstractNum>
  <w:abstractNum w:abstractNumId="1">
    <w:nsid w:val="47AF448B"/>
    <w:multiLevelType w:val="hybridMultilevel"/>
    <w:tmpl w:val="F73C5EFA"/>
    <w:lvl w:ilvl="0" w:tplc="92E831F0">
      <w:start w:val="1"/>
      <w:numFmt w:val="bullet"/>
      <w:lvlText w:val=""/>
      <w:lvlJc w:val="left"/>
      <w:pPr>
        <w:ind w:left="720" w:hanging="360"/>
      </w:pPr>
      <w:rPr>
        <w:rFonts w:ascii="Wingdings" w:hAnsi="Wingdings" w:hint="default"/>
      </w:rPr>
    </w:lvl>
    <w:lvl w:ilvl="1" w:tplc="28DCF25A" w:tentative="1">
      <w:start w:val="1"/>
      <w:numFmt w:val="bullet"/>
      <w:lvlText w:val="o"/>
      <w:lvlJc w:val="left"/>
      <w:pPr>
        <w:ind w:left="1440" w:hanging="360"/>
      </w:pPr>
      <w:rPr>
        <w:rFonts w:ascii="Courier New" w:hAnsi="Courier New" w:cs="Courier New" w:hint="default"/>
      </w:rPr>
    </w:lvl>
    <w:lvl w:ilvl="2" w:tplc="20F253E0" w:tentative="1">
      <w:start w:val="1"/>
      <w:numFmt w:val="bullet"/>
      <w:lvlText w:val=""/>
      <w:lvlJc w:val="left"/>
      <w:pPr>
        <w:ind w:left="2160" w:hanging="360"/>
      </w:pPr>
      <w:rPr>
        <w:rFonts w:ascii="Wingdings" w:hAnsi="Wingdings" w:hint="default"/>
      </w:rPr>
    </w:lvl>
    <w:lvl w:ilvl="3" w:tplc="394EF81E" w:tentative="1">
      <w:start w:val="1"/>
      <w:numFmt w:val="bullet"/>
      <w:lvlText w:val=""/>
      <w:lvlJc w:val="left"/>
      <w:pPr>
        <w:ind w:left="2880" w:hanging="360"/>
      </w:pPr>
      <w:rPr>
        <w:rFonts w:ascii="Symbol" w:hAnsi="Symbol" w:hint="default"/>
      </w:rPr>
    </w:lvl>
    <w:lvl w:ilvl="4" w:tplc="456CD032" w:tentative="1">
      <w:start w:val="1"/>
      <w:numFmt w:val="bullet"/>
      <w:lvlText w:val="o"/>
      <w:lvlJc w:val="left"/>
      <w:pPr>
        <w:ind w:left="3600" w:hanging="360"/>
      </w:pPr>
      <w:rPr>
        <w:rFonts w:ascii="Courier New" w:hAnsi="Courier New" w:cs="Courier New" w:hint="default"/>
      </w:rPr>
    </w:lvl>
    <w:lvl w:ilvl="5" w:tplc="B5620078" w:tentative="1">
      <w:start w:val="1"/>
      <w:numFmt w:val="bullet"/>
      <w:lvlText w:val=""/>
      <w:lvlJc w:val="left"/>
      <w:pPr>
        <w:ind w:left="4320" w:hanging="360"/>
      </w:pPr>
      <w:rPr>
        <w:rFonts w:ascii="Wingdings" w:hAnsi="Wingdings" w:hint="default"/>
      </w:rPr>
    </w:lvl>
    <w:lvl w:ilvl="6" w:tplc="342C0814" w:tentative="1">
      <w:start w:val="1"/>
      <w:numFmt w:val="bullet"/>
      <w:lvlText w:val=""/>
      <w:lvlJc w:val="left"/>
      <w:pPr>
        <w:ind w:left="5040" w:hanging="360"/>
      </w:pPr>
      <w:rPr>
        <w:rFonts w:ascii="Symbol" w:hAnsi="Symbol" w:hint="default"/>
      </w:rPr>
    </w:lvl>
    <w:lvl w:ilvl="7" w:tplc="3D0A25C6" w:tentative="1">
      <w:start w:val="1"/>
      <w:numFmt w:val="bullet"/>
      <w:lvlText w:val="o"/>
      <w:lvlJc w:val="left"/>
      <w:pPr>
        <w:ind w:left="5760" w:hanging="360"/>
      </w:pPr>
      <w:rPr>
        <w:rFonts w:ascii="Courier New" w:hAnsi="Courier New" w:cs="Courier New" w:hint="default"/>
      </w:rPr>
    </w:lvl>
    <w:lvl w:ilvl="8" w:tplc="8B7ED238" w:tentative="1">
      <w:start w:val="1"/>
      <w:numFmt w:val="bullet"/>
      <w:lvlText w:val=""/>
      <w:lvlJc w:val="left"/>
      <w:pPr>
        <w:ind w:left="6480" w:hanging="360"/>
      </w:pPr>
      <w:rPr>
        <w:rFonts w:ascii="Wingdings" w:hAnsi="Wingdings" w:hint="default"/>
      </w:rPr>
    </w:lvl>
  </w:abstractNum>
  <w:abstractNum w:abstractNumId="2">
    <w:nsid w:val="4E2E0911"/>
    <w:multiLevelType w:val="hybridMultilevel"/>
    <w:tmpl w:val="F676A9C8"/>
    <w:lvl w:ilvl="0" w:tplc="F61AE478">
      <w:start w:val="1"/>
      <w:numFmt w:val="bullet"/>
      <w:lvlText w:val=""/>
      <w:lvlJc w:val="left"/>
      <w:pPr>
        <w:ind w:left="1854" w:hanging="360"/>
      </w:pPr>
      <w:rPr>
        <w:rFonts w:ascii="Symbol" w:hAnsi="Symbol" w:hint="default"/>
      </w:rPr>
    </w:lvl>
    <w:lvl w:ilvl="1" w:tplc="8BB88B2A">
      <w:start w:val="1"/>
      <w:numFmt w:val="bullet"/>
      <w:lvlText w:val="o"/>
      <w:lvlJc w:val="left"/>
      <w:pPr>
        <w:ind w:left="2574" w:hanging="360"/>
      </w:pPr>
      <w:rPr>
        <w:rFonts w:ascii="Courier New" w:hAnsi="Courier New" w:cs="Courier New" w:hint="default"/>
      </w:rPr>
    </w:lvl>
    <w:lvl w:ilvl="2" w:tplc="6BDC5844">
      <w:start w:val="1"/>
      <w:numFmt w:val="bullet"/>
      <w:lvlText w:val=""/>
      <w:lvlJc w:val="left"/>
      <w:pPr>
        <w:ind w:left="3294" w:hanging="360"/>
      </w:pPr>
      <w:rPr>
        <w:rFonts w:ascii="Wingdings" w:hAnsi="Wingdings" w:hint="default"/>
      </w:rPr>
    </w:lvl>
    <w:lvl w:ilvl="3" w:tplc="B328BA8C">
      <w:start w:val="1"/>
      <w:numFmt w:val="bullet"/>
      <w:lvlText w:val=""/>
      <w:lvlJc w:val="left"/>
      <w:pPr>
        <w:ind w:left="4014" w:hanging="360"/>
      </w:pPr>
      <w:rPr>
        <w:rFonts w:ascii="Symbol" w:hAnsi="Symbol" w:hint="default"/>
      </w:rPr>
    </w:lvl>
    <w:lvl w:ilvl="4" w:tplc="0136B7A6">
      <w:start w:val="1"/>
      <w:numFmt w:val="bullet"/>
      <w:lvlText w:val="o"/>
      <w:lvlJc w:val="left"/>
      <w:pPr>
        <w:ind w:left="4734" w:hanging="360"/>
      </w:pPr>
      <w:rPr>
        <w:rFonts w:ascii="Courier New" w:hAnsi="Courier New" w:cs="Courier New" w:hint="default"/>
      </w:rPr>
    </w:lvl>
    <w:lvl w:ilvl="5" w:tplc="DB886D52">
      <w:start w:val="1"/>
      <w:numFmt w:val="bullet"/>
      <w:lvlText w:val=""/>
      <w:lvlJc w:val="left"/>
      <w:pPr>
        <w:ind w:left="5454" w:hanging="360"/>
      </w:pPr>
      <w:rPr>
        <w:rFonts w:ascii="Wingdings" w:hAnsi="Wingdings" w:hint="default"/>
      </w:rPr>
    </w:lvl>
    <w:lvl w:ilvl="6" w:tplc="6178A32E">
      <w:start w:val="1"/>
      <w:numFmt w:val="bullet"/>
      <w:lvlText w:val=""/>
      <w:lvlJc w:val="left"/>
      <w:pPr>
        <w:ind w:left="6174" w:hanging="360"/>
      </w:pPr>
      <w:rPr>
        <w:rFonts w:ascii="Symbol" w:hAnsi="Symbol" w:hint="default"/>
      </w:rPr>
    </w:lvl>
    <w:lvl w:ilvl="7" w:tplc="9996AFF8">
      <w:start w:val="1"/>
      <w:numFmt w:val="bullet"/>
      <w:lvlText w:val="o"/>
      <w:lvlJc w:val="left"/>
      <w:pPr>
        <w:ind w:left="6894" w:hanging="360"/>
      </w:pPr>
      <w:rPr>
        <w:rFonts w:ascii="Courier New" w:hAnsi="Courier New" w:cs="Courier New" w:hint="default"/>
      </w:rPr>
    </w:lvl>
    <w:lvl w:ilvl="8" w:tplc="53288F8E">
      <w:start w:val="1"/>
      <w:numFmt w:val="bullet"/>
      <w:lvlText w:val=""/>
      <w:lvlJc w:val="left"/>
      <w:pPr>
        <w:ind w:left="7614" w:hanging="360"/>
      </w:pPr>
      <w:rPr>
        <w:rFonts w:ascii="Wingdings" w:hAnsi="Wingdings" w:hint="default"/>
      </w:rPr>
    </w:lvl>
  </w:abstractNum>
  <w:abstractNum w:abstractNumId="3">
    <w:nsid w:val="62676183"/>
    <w:multiLevelType w:val="hybridMultilevel"/>
    <w:tmpl w:val="4282C464"/>
    <w:lvl w:ilvl="0" w:tplc="9DB6BD58">
      <w:start w:val="1"/>
      <w:numFmt w:val="bullet"/>
      <w:lvlText w:val=""/>
      <w:lvlJc w:val="left"/>
      <w:pPr>
        <w:ind w:left="1429" w:hanging="360"/>
      </w:pPr>
      <w:rPr>
        <w:rFonts w:ascii="Symbol" w:hAnsi="Symbol" w:hint="default"/>
      </w:rPr>
    </w:lvl>
    <w:lvl w:ilvl="1" w:tplc="8CC019D8">
      <w:start w:val="1"/>
      <w:numFmt w:val="bullet"/>
      <w:lvlText w:val="o"/>
      <w:lvlJc w:val="left"/>
      <w:pPr>
        <w:ind w:left="2149" w:hanging="360"/>
      </w:pPr>
      <w:rPr>
        <w:rFonts w:ascii="Courier New" w:hAnsi="Courier New" w:cs="Courier New" w:hint="default"/>
      </w:rPr>
    </w:lvl>
    <w:lvl w:ilvl="2" w:tplc="E64C7F1C">
      <w:start w:val="1"/>
      <w:numFmt w:val="bullet"/>
      <w:lvlText w:val=""/>
      <w:lvlJc w:val="left"/>
      <w:pPr>
        <w:ind w:left="2869" w:hanging="360"/>
      </w:pPr>
      <w:rPr>
        <w:rFonts w:ascii="Wingdings" w:hAnsi="Wingdings" w:hint="default"/>
      </w:rPr>
    </w:lvl>
    <w:lvl w:ilvl="3" w:tplc="D6D8B882">
      <w:start w:val="1"/>
      <w:numFmt w:val="bullet"/>
      <w:lvlText w:val=""/>
      <w:lvlJc w:val="left"/>
      <w:pPr>
        <w:ind w:left="3589" w:hanging="360"/>
      </w:pPr>
      <w:rPr>
        <w:rFonts w:ascii="Symbol" w:hAnsi="Symbol" w:hint="default"/>
      </w:rPr>
    </w:lvl>
    <w:lvl w:ilvl="4" w:tplc="C42A0BE4">
      <w:start w:val="1"/>
      <w:numFmt w:val="bullet"/>
      <w:lvlText w:val="o"/>
      <w:lvlJc w:val="left"/>
      <w:pPr>
        <w:ind w:left="4309" w:hanging="360"/>
      </w:pPr>
      <w:rPr>
        <w:rFonts w:ascii="Courier New" w:hAnsi="Courier New" w:cs="Courier New" w:hint="default"/>
      </w:rPr>
    </w:lvl>
    <w:lvl w:ilvl="5" w:tplc="95488DB2">
      <w:start w:val="1"/>
      <w:numFmt w:val="bullet"/>
      <w:lvlText w:val=""/>
      <w:lvlJc w:val="left"/>
      <w:pPr>
        <w:ind w:left="5029" w:hanging="360"/>
      </w:pPr>
      <w:rPr>
        <w:rFonts w:ascii="Wingdings" w:hAnsi="Wingdings" w:hint="default"/>
      </w:rPr>
    </w:lvl>
    <w:lvl w:ilvl="6" w:tplc="49E8B016">
      <w:start w:val="1"/>
      <w:numFmt w:val="bullet"/>
      <w:lvlText w:val=""/>
      <w:lvlJc w:val="left"/>
      <w:pPr>
        <w:ind w:left="5749" w:hanging="360"/>
      </w:pPr>
      <w:rPr>
        <w:rFonts w:ascii="Symbol" w:hAnsi="Symbol" w:hint="default"/>
      </w:rPr>
    </w:lvl>
    <w:lvl w:ilvl="7" w:tplc="AE9C1B26">
      <w:start w:val="1"/>
      <w:numFmt w:val="bullet"/>
      <w:lvlText w:val="o"/>
      <w:lvlJc w:val="left"/>
      <w:pPr>
        <w:ind w:left="6469" w:hanging="360"/>
      </w:pPr>
      <w:rPr>
        <w:rFonts w:ascii="Courier New" w:hAnsi="Courier New" w:cs="Courier New" w:hint="default"/>
      </w:rPr>
    </w:lvl>
    <w:lvl w:ilvl="8" w:tplc="06B01160">
      <w:start w:val="1"/>
      <w:numFmt w:val="bullet"/>
      <w:lvlText w:val=""/>
      <w:lvlJc w:val="left"/>
      <w:pPr>
        <w:ind w:left="7189" w:hanging="360"/>
      </w:pPr>
      <w:rPr>
        <w:rFonts w:ascii="Wingdings" w:hAnsi="Wingdings" w:hint="default"/>
      </w:rPr>
    </w:lvl>
  </w:abstractNum>
  <w:abstractNum w:abstractNumId="4">
    <w:nsid w:val="666C0945"/>
    <w:multiLevelType w:val="hybridMultilevel"/>
    <w:tmpl w:val="A2344538"/>
    <w:lvl w:ilvl="0" w:tplc="AEE2BD8A">
      <w:start w:val="1"/>
      <w:numFmt w:val="lowerLetter"/>
      <w:lvlText w:val="(%1)"/>
      <w:lvlJc w:val="left"/>
      <w:pPr>
        <w:ind w:left="720" w:hanging="360"/>
      </w:pPr>
      <w:rPr>
        <w:rFonts w:hint="default"/>
        <w:b/>
        <w:bCs/>
      </w:rPr>
    </w:lvl>
    <w:lvl w:ilvl="1" w:tplc="E568672A" w:tentative="1">
      <w:start w:val="1"/>
      <w:numFmt w:val="lowerLetter"/>
      <w:lvlText w:val="%2."/>
      <w:lvlJc w:val="left"/>
      <w:pPr>
        <w:ind w:left="1440" w:hanging="360"/>
      </w:pPr>
    </w:lvl>
    <w:lvl w:ilvl="2" w:tplc="56E643F2" w:tentative="1">
      <w:start w:val="1"/>
      <w:numFmt w:val="lowerRoman"/>
      <w:lvlText w:val="%3."/>
      <w:lvlJc w:val="right"/>
      <w:pPr>
        <w:ind w:left="2160" w:hanging="180"/>
      </w:pPr>
    </w:lvl>
    <w:lvl w:ilvl="3" w:tplc="08E82FAC" w:tentative="1">
      <w:start w:val="1"/>
      <w:numFmt w:val="decimal"/>
      <w:lvlText w:val="%4."/>
      <w:lvlJc w:val="left"/>
      <w:pPr>
        <w:ind w:left="2880" w:hanging="360"/>
      </w:pPr>
    </w:lvl>
    <w:lvl w:ilvl="4" w:tplc="2AB8396A" w:tentative="1">
      <w:start w:val="1"/>
      <w:numFmt w:val="lowerLetter"/>
      <w:lvlText w:val="%5."/>
      <w:lvlJc w:val="left"/>
      <w:pPr>
        <w:ind w:left="3600" w:hanging="360"/>
      </w:pPr>
    </w:lvl>
    <w:lvl w:ilvl="5" w:tplc="2892E9AA" w:tentative="1">
      <w:start w:val="1"/>
      <w:numFmt w:val="lowerRoman"/>
      <w:lvlText w:val="%6."/>
      <w:lvlJc w:val="right"/>
      <w:pPr>
        <w:ind w:left="4320" w:hanging="180"/>
      </w:pPr>
    </w:lvl>
    <w:lvl w:ilvl="6" w:tplc="9BA80882" w:tentative="1">
      <w:start w:val="1"/>
      <w:numFmt w:val="decimal"/>
      <w:lvlText w:val="%7."/>
      <w:lvlJc w:val="left"/>
      <w:pPr>
        <w:ind w:left="5040" w:hanging="360"/>
      </w:pPr>
    </w:lvl>
    <w:lvl w:ilvl="7" w:tplc="A8B6B70A" w:tentative="1">
      <w:start w:val="1"/>
      <w:numFmt w:val="lowerLetter"/>
      <w:lvlText w:val="%8."/>
      <w:lvlJc w:val="left"/>
      <w:pPr>
        <w:ind w:left="5760" w:hanging="360"/>
      </w:pPr>
    </w:lvl>
    <w:lvl w:ilvl="8" w:tplc="AC3AAEC0" w:tentative="1">
      <w:start w:val="1"/>
      <w:numFmt w:val="lowerRoman"/>
      <w:lvlText w:val="%9."/>
      <w:lvlJc w:val="right"/>
      <w:pPr>
        <w:ind w:left="6480" w:hanging="180"/>
      </w:pPr>
    </w:lvl>
  </w:abstractNum>
  <w:abstractNum w:abstractNumId="5">
    <w:nsid w:val="70774AB2"/>
    <w:multiLevelType w:val="hybridMultilevel"/>
    <w:tmpl w:val="DEE0DE8C"/>
    <w:lvl w:ilvl="0" w:tplc="439645CE">
      <w:start w:val="1"/>
      <w:numFmt w:val="lowerLetter"/>
      <w:lvlText w:val="(%1)"/>
      <w:lvlJc w:val="left"/>
      <w:pPr>
        <w:ind w:left="720" w:hanging="360"/>
      </w:pPr>
      <w:rPr>
        <w:rFonts w:hint="default"/>
        <w:b w:val="0"/>
      </w:rPr>
    </w:lvl>
    <w:lvl w:ilvl="1" w:tplc="4DC60A4A" w:tentative="1">
      <w:start w:val="1"/>
      <w:numFmt w:val="lowerLetter"/>
      <w:lvlText w:val="%2."/>
      <w:lvlJc w:val="left"/>
      <w:pPr>
        <w:ind w:left="1440" w:hanging="360"/>
      </w:pPr>
    </w:lvl>
    <w:lvl w:ilvl="2" w:tplc="07E4FFA2" w:tentative="1">
      <w:start w:val="1"/>
      <w:numFmt w:val="lowerRoman"/>
      <w:lvlText w:val="%3."/>
      <w:lvlJc w:val="right"/>
      <w:pPr>
        <w:ind w:left="2160" w:hanging="180"/>
      </w:pPr>
    </w:lvl>
    <w:lvl w:ilvl="3" w:tplc="7226B5E8" w:tentative="1">
      <w:start w:val="1"/>
      <w:numFmt w:val="decimal"/>
      <w:lvlText w:val="%4."/>
      <w:lvlJc w:val="left"/>
      <w:pPr>
        <w:ind w:left="2880" w:hanging="360"/>
      </w:pPr>
    </w:lvl>
    <w:lvl w:ilvl="4" w:tplc="1E82C8A4" w:tentative="1">
      <w:start w:val="1"/>
      <w:numFmt w:val="lowerLetter"/>
      <w:lvlText w:val="%5."/>
      <w:lvlJc w:val="left"/>
      <w:pPr>
        <w:ind w:left="3600" w:hanging="360"/>
      </w:pPr>
    </w:lvl>
    <w:lvl w:ilvl="5" w:tplc="F4146EBA" w:tentative="1">
      <w:start w:val="1"/>
      <w:numFmt w:val="lowerRoman"/>
      <w:lvlText w:val="%6."/>
      <w:lvlJc w:val="right"/>
      <w:pPr>
        <w:ind w:left="4320" w:hanging="180"/>
      </w:pPr>
    </w:lvl>
    <w:lvl w:ilvl="6" w:tplc="5B762CB8" w:tentative="1">
      <w:start w:val="1"/>
      <w:numFmt w:val="decimal"/>
      <w:lvlText w:val="%7."/>
      <w:lvlJc w:val="left"/>
      <w:pPr>
        <w:ind w:left="5040" w:hanging="360"/>
      </w:pPr>
    </w:lvl>
    <w:lvl w:ilvl="7" w:tplc="FE2C7962" w:tentative="1">
      <w:start w:val="1"/>
      <w:numFmt w:val="lowerLetter"/>
      <w:lvlText w:val="%8."/>
      <w:lvlJc w:val="left"/>
      <w:pPr>
        <w:ind w:left="5760" w:hanging="360"/>
      </w:pPr>
    </w:lvl>
    <w:lvl w:ilvl="8" w:tplc="3456344A"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3"/>
  </w:num>
  <w:num w:numId="5">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B70B4"/>
    <w:rsid w:val="000C0EBB"/>
    <w:rsid w:val="000D6813"/>
    <w:rsid w:val="00131A11"/>
    <w:rsid w:val="001B7881"/>
    <w:rsid w:val="001C50CE"/>
    <w:rsid w:val="001E3CB6"/>
    <w:rsid w:val="0020206F"/>
    <w:rsid w:val="0020630B"/>
    <w:rsid w:val="00271842"/>
    <w:rsid w:val="00282689"/>
    <w:rsid w:val="002F1960"/>
    <w:rsid w:val="00304D34"/>
    <w:rsid w:val="003439E6"/>
    <w:rsid w:val="00382313"/>
    <w:rsid w:val="003C21CA"/>
    <w:rsid w:val="00413583"/>
    <w:rsid w:val="00431710"/>
    <w:rsid w:val="0047576D"/>
    <w:rsid w:val="004873E8"/>
    <w:rsid w:val="004B3D8D"/>
    <w:rsid w:val="004B4B9C"/>
    <w:rsid w:val="004F1443"/>
    <w:rsid w:val="004F1AE7"/>
    <w:rsid w:val="004F206F"/>
    <w:rsid w:val="00557D96"/>
    <w:rsid w:val="005A35FF"/>
    <w:rsid w:val="005C663D"/>
    <w:rsid w:val="006308B4"/>
    <w:rsid w:val="006A121F"/>
    <w:rsid w:val="006E336B"/>
    <w:rsid w:val="006F5FF7"/>
    <w:rsid w:val="006F7307"/>
    <w:rsid w:val="00705984"/>
    <w:rsid w:val="007302C1"/>
    <w:rsid w:val="00795E07"/>
    <w:rsid w:val="007C6CCF"/>
    <w:rsid w:val="007D2ACC"/>
    <w:rsid w:val="007F1F80"/>
    <w:rsid w:val="0081036F"/>
    <w:rsid w:val="00823A76"/>
    <w:rsid w:val="0082671A"/>
    <w:rsid w:val="008449A3"/>
    <w:rsid w:val="0084520C"/>
    <w:rsid w:val="00863374"/>
    <w:rsid w:val="0088354F"/>
    <w:rsid w:val="00893EE3"/>
    <w:rsid w:val="008A498F"/>
    <w:rsid w:val="008A5A0E"/>
    <w:rsid w:val="008A740C"/>
    <w:rsid w:val="008D23A1"/>
    <w:rsid w:val="00907B16"/>
    <w:rsid w:val="00927CCB"/>
    <w:rsid w:val="00935663"/>
    <w:rsid w:val="00962D85"/>
    <w:rsid w:val="009C20A1"/>
    <w:rsid w:val="009E2415"/>
    <w:rsid w:val="009E3FF6"/>
    <w:rsid w:val="00A01F19"/>
    <w:rsid w:val="00A233C1"/>
    <w:rsid w:val="00A3110F"/>
    <w:rsid w:val="00A51DD5"/>
    <w:rsid w:val="00A62A62"/>
    <w:rsid w:val="00A67718"/>
    <w:rsid w:val="00A735A1"/>
    <w:rsid w:val="00A965FF"/>
    <w:rsid w:val="00B647A4"/>
    <w:rsid w:val="00B82D8C"/>
    <w:rsid w:val="00BA5CAE"/>
    <w:rsid w:val="00BC701D"/>
    <w:rsid w:val="00BC790A"/>
    <w:rsid w:val="00BF4843"/>
    <w:rsid w:val="00C31C88"/>
    <w:rsid w:val="00C57578"/>
    <w:rsid w:val="00C63BC6"/>
    <w:rsid w:val="00C95BE5"/>
    <w:rsid w:val="00CB1B9D"/>
    <w:rsid w:val="00CC46A0"/>
    <w:rsid w:val="00CD4757"/>
    <w:rsid w:val="00CD6DE8"/>
    <w:rsid w:val="00CF067F"/>
    <w:rsid w:val="00D12C11"/>
    <w:rsid w:val="00DB5B7A"/>
    <w:rsid w:val="00DF00E8"/>
    <w:rsid w:val="00E06120"/>
    <w:rsid w:val="00E07433"/>
    <w:rsid w:val="00E16C85"/>
    <w:rsid w:val="00E31C89"/>
    <w:rsid w:val="00E47F81"/>
    <w:rsid w:val="00E51D9F"/>
    <w:rsid w:val="00E579E1"/>
    <w:rsid w:val="00E97EC0"/>
    <w:rsid w:val="00EB70B4"/>
    <w:rsid w:val="00F26EB8"/>
    <w:rsid w:val="00F74050"/>
    <w:rsid w:val="00F929E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6CF2AD-30D4-4433-8F7E-F8FB20467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paragraph" w:styleId="Heading1">
    <w:name w:val="heading 1"/>
    <w:basedOn w:val="Normal"/>
    <w:next w:val="Normal"/>
    <w:qFormat/>
    <w:rsid w:val="00EF7B96"/>
    <w:pPr>
      <w:keepNext/>
      <w:spacing w:before="240" w:after="60"/>
      <w:outlineLvl w:val="0"/>
    </w:pPr>
    <w:rPr>
      <w:rFonts w:ascii="sans-serif" w:eastAsia="sans-serif" w:hAnsi="sans-serif" w:cs="sans-serif"/>
      <w:b/>
      <w:bCs/>
      <w:color w:val="2C59E0"/>
      <w:kern w:val="36"/>
      <w:sz w:val="32"/>
      <w:szCs w:val="32"/>
    </w:rPr>
  </w:style>
  <w:style w:type="paragraph" w:styleId="Heading2">
    <w:name w:val="heading 2"/>
    <w:basedOn w:val="Normal"/>
    <w:next w:val="Normal"/>
    <w:qFormat/>
    <w:rsid w:val="00EF7B96"/>
    <w:pPr>
      <w:keepNext/>
      <w:spacing w:before="240" w:after="60"/>
      <w:outlineLvl w:val="1"/>
    </w:pPr>
    <w:rPr>
      <w:rFonts w:ascii="sans-serif" w:eastAsia="sans-serif" w:hAnsi="sans-serif" w:cs="sans-serif"/>
      <w:b/>
      <w:bCs/>
      <w:i/>
      <w:iCs/>
      <w:sz w:val="28"/>
      <w:szCs w:val="28"/>
    </w:rPr>
  </w:style>
  <w:style w:type="paragraph" w:styleId="Heading3">
    <w:name w:val="heading 3"/>
    <w:basedOn w:val="Normal"/>
    <w:next w:val="Normal"/>
    <w:qFormat/>
    <w:rsid w:val="00EF7B96"/>
    <w:pPr>
      <w:keepNext/>
      <w:spacing w:before="240" w:after="60"/>
      <w:outlineLvl w:val="2"/>
    </w:pPr>
    <w:rPr>
      <w:rFonts w:ascii="sans-serif" w:eastAsia="sans-serif" w:hAnsi="sans-serif" w:cs="sans-serif"/>
      <w:b/>
      <w:bCs/>
      <w:sz w:val="26"/>
      <w:szCs w:val="26"/>
    </w:rPr>
  </w:style>
  <w:style w:type="paragraph" w:styleId="Heading4">
    <w:name w:val="heading 4"/>
    <w:basedOn w:val="Normal"/>
    <w:next w:val="Normal"/>
    <w:qFormat/>
    <w:rsid w:val="00EF7B96"/>
    <w:pPr>
      <w:keepNext/>
      <w:spacing w:before="240" w:after="60"/>
      <w:outlineLvl w:val="3"/>
    </w:pPr>
    <w:rPr>
      <w:rFonts w:ascii="serif" w:eastAsia="serif" w:hAnsi="serif" w:cs="serif"/>
      <w:b/>
      <w:bCs/>
      <w:sz w:val="28"/>
      <w:szCs w:val="28"/>
    </w:rPr>
  </w:style>
  <w:style w:type="paragraph" w:styleId="Heading5">
    <w:name w:val="heading 5"/>
    <w:basedOn w:val="Normal"/>
    <w:next w:val="Normal"/>
    <w:qFormat/>
    <w:rsid w:val="00EF7B96"/>
    <w:pPr>
      <w:spacing w:before="240" w:after="60"/>
      <w:outlineLvl w:val="4"/>
    </w:pPr>
    <w:rPr>
      <w:rFonts w:ascii="sans-serif" w:eastAsia="sans-serif" w:hAnsi="sans-serif" w:cs="sans-serif"/>
      <w:b/>
      <w:bCs/>
      <w:i/>
      <w:iCs/>
      <w:sz w:val="26"/>
      <w:szCs w:val="26"/>
    </w:rPr>
  </w:style>
  <w:style w:type="paragraph" w:styleId="Heading6">
    <w:name w:val="heading 6"/>
    <w:basedOn w:val="Normal"/>
    <w:next w:val="Normal"/>
    <w:qFormat/>
    <w:rsid w:val="00EF7B96"/>
    <w:pPr>
      <w:spacing w:before="240" w:after="60"/>
      <w:outlineLvl w:val="5"/>
    </w:pPr>
    <w:rPr>
      <w:rFonts w:ascii="serif" w:eastAsia="serif" w:hAnsi="serif" w:cs="serif"/>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ivWordSection1">
    <w:name w:val="div_WordSection1"/>
    <w:basedOn w:val="Normal"/>
  </w:style>
  <w:style w:type="paragraph" w:customStyle="1" w:styleId="pMsoNormal">
    <w:name w:val="p_MsoNormal"/>
    <w:basedOn w:val="Normal"/>
    <w:rPr>
      <w:rFonts w:ascii="sans-serif" w:eastAsia="sans-serif" w:hAnsi="sans-serif" w:cs="sans-serif"/>
    </w:rPr>
  </w:style>
  <w:style w:type="character" w:customStyle="1" w:styleId="alink">
    <w:name w:val="a_link"/>
    <w:basedOn w:val="DefaultParagraphFont"/>
    <w:rPr>
      <w:color w:val="0000FF"/>
    </w:rPr>
  </w:style>
  <w:style w:type="table" w:customStyle="1" w:styleId="MsoTableGrid0">
    <w:name w:val="MsoTableGrid"/>
    <w:basedOn w:val="TableNormal"/>
    <w:tblPr>
      <w:tblInd w:w="0" w:type="dxa"/>
      <w:tblCellMar>
        <w:top w:w="0" w:type="dxa"/>
        <w:left w:w="108" w:type="dxa"/>
        <w:bottom w:w="0" w:type="dxa"/>
        <w:right w:w="108" w:type="dxa"/>
      </w:tblCellMar>
    </w:tblPr>
  </w:style>
  <w:style w:type="table" w:customStyle="1" w:styleId="MsoTableGrid00">
    <w:name w:val="MsoTableGrid_0"/>
    <w:basedOn w:val="TableNormal"/>
    <w:tblPr>
      <w:tblInd w:w="0" w:type="dxa"/>
      <w:tblCellMar>
        <w:top w:w="0" w:type="dxa"/>
        <w:left w:w="108" w:type="dxa"/>
        <w:bottom w:w="0" w:type="dxa"/>
        <w:right w:w="108" w:type="dxa"/>
      </w:tblCellMar>
    </w:tblPr>
  </w:style>
  <w:style w:type="paragraph" w:styleId="Footer">
    <w:name w:val="footer"/>
    <w:basedOn w:val="Normal"/>
    <w:link w:val="FooterChar"/>
    <w:uiPriority w:val="99"/>
    <w:unhideWhenUsed/>
    <w:rsid w:val="00304D34"/>
    <w:pPr>
      <w:tabs>
        <w:tab w:val="center" w:pos="4513"/>
        <w:tab w:val="right" w:pos="9026"/>
      </w:tabs>
    </w:pPr>
    <w:rPr>
      <w:rFonts w:ascii="Calibri" w:eastAsia="Calibri" w:hAnsi="Calibri" w:cs="Arial"/>
      <w:sz w:val="20"/>
      <w:szCs w:val="20"/>
      <w:lang w:val="en-IN" w:eastAsia="en-IN"/>
    </w:rPr>
  </w:style>
  <w:style w:type="character" w:customStyle="1" w:styleId="FooterChar">
    <w:name w:val="Footer Char"/>
    <w:basedOn w:val="DefaultParagraphFont"/>
    <w:link w:val="Footer"/>
    <w:uiPriority w:val="99"/>
    <w:rsid w:val="00304D34"/>
    <w:rPr>
      <w:rFonts w:ascii="Calibri" w:eastAsia="Calibri" w:hAnsi="Calibri" w:cs="Arial"/>
      <w:lang w:val="en-IN" w:eastAsia="en-IN"/>
    </w:rPr>
  </w:style>
  <w:style w:type="table" w:styleId="TableGrid">
    <w:name w:val="Table Grid"/>
    <w:basedOn w:val="TableNormal"/>
    <w:uiPriority w:val="39"/>
    <w:rsid w:val="00304D34"/>
    <w:rPr>
      <w:rFonts w:asciiTheme="minorHAnsi" w:eastAsiaTheme="minorHAnsi" w:hAnsiTheme="minorHAnsi" w:cstheme="minorBidi"/>
      <w:sz w:val="22"/>
      <w:szCs w:val="22"/>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optcl.co.in"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optc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4510</Words>
  <Characters>25710</Characters>
  <Application>Microsoft Office Word</Application>
  <DocSecurity>0</DocSecurity>
  <Lines>214</Lines>
  <Paragraphs>60</Paragraphs>
  <ScaleCrop>false</ScaleCrop>
  <Company/>
  <LinksUpToDate>false</LinksUpToDate>
  <CharactersWithSpaces>30160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cp:lastModifiedBy>OPTCL</cp:lastModifiedBy>
  <cp:revision>4</cp:revision>
  <dcterms:created xsi:type="dcterms:W3CDTF">2026-02-06T08:07:00Z</dcterms:created>
  <dcterms:modified xsi:type="dcterms:W3CDTF">2026-02-06T08:07:00Z</dcterms:modified>
</cp:coreProperties>
</file>